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84931">
      <w:pPr>
        <w:jc w:val="center"/>
        <w:rPr>
          <w:sz w:val="32"/>
          <w:szCs w:val="32"/>
        </w:rPr>
      </w:pPr>
      <w:r>
        <w:rPr>
          <w:b/>
          <w:sz w:val="32"/>
          <w:szCs w:val="32"/>
        </w:rPr>
        <w:br w:type="textWrapping"/>
      </w:r>
      <w:r>
        <w:rPr>
          <w:b/>
          <w:bCs/>
          <w:color w:val="FF0000"/>
          <w:sz w:val="44"/>
          <w:szCs w:val="44"/>
        </w:rPr>
        <w:t>水资源管理 · 形考任务一(15分）</w:t>
      </w:r>
    </w:p>
    <w:p w14:paraId="2BFDFF6F">
      <w:pPr>
        <w:spacing w:before="400" w:after="0" w:line="240" w:lineRule="auto"/>
        <w:jc w:val="left"/>
        <w:rPr>
          <w:sz w:val="32"/>
          <w:szCs w:val="32"/>
        </w:rPr>
      </w:pPr>
      <w:r>
        <w:rPr>
          <w:sz w:val="32"/>
          <w:szCs w:val="32"/>
        </w:rPr>
        <w:t xml:space="preserve">    一、单项选择题（每小题2分，共40分）</w:t>
      </w:r>
      <w:r>
        <w:rPr>
          <w:sz w:val="32"/>
          <w:szCs w:val="32"/>
        </w:rPr>
        <w:br w:type="textWrapping"/>
      </w:r>
    </w:p>
    <w:p w14:paraId="0D37F6E4">
      <w:pPr>
        <w:spacing w:line="240" w:lineRule="auto"/>
        <w:jc w:val="left"/>
        <w:rPr>
          <w:sz w:val="32"/>
          <w:szCs w:val="32"/>
        </w:rPr>
      </w:pPr>
      <w:r>
        <w:rPr>
          <w:color w:val="494949"/>
          <w:sz w:val="32"/>
          <w:szCs w:val="32"/>
        </w:rPr>
        <w:t>（难易度:中）</w:t>
      </w:r>
    </w:p>
    <w:p w14:paraId="6D62B4BF">
      <w:pPr>
        <w:spacing w:line="240" w:lineRule="auto"/>
        <w:jc w:val="left"/>
        <w:rPr>
          <w:sz w:val="32"/>
          <w:szCs w:val="32"/>
        </w:rPr>
      </w:pPr>
    </w:p>
    <w:p w14:paraId="43A0C551">
      <w:pPr>
        <w:spacing w:before="400" w:after="0" w:line="240" w:lineRule="auto"/>
        <w:jc w:val="left"/>
        <w:rPr>
          <w:sz w:val="32"/>
          <w:szCs w:val="32"/>
        </w:rPr>
      </w:pPr>
      <w:r>
        <w:rPr>
          <w:sz w:val="32"/>
          <w:szCs w:val="32"/>
        </w:rPr>
        <w:t>2.    1．水资源（  ）</w:t>
      </w:r>
      <w:r>
        <w:rPr>
          <w:sz w:val="32"/>
          <w:szCs w:val="32"/>
        </w:rPr>
        <w:br w:type="textWrapping"/>
      </w:r>
    </w:p>
    <w:p w14:paraId="5D92429A">
      <w:pPr>
        <w:spacing w:line="240" w:lineRule="auto"/>
        <w:jc w:val="left"/>
        <w:rPr>
          <w:sz w:val="32"/>
          <w:szCs w:val="32"/>
        </w:rPr>
      </w:pPr>
      <w:r>
        <w:rPr>
          <w:color w:val="494949"/>
          <w:sz w:val="32"/>
          <w:szCs w:val="32"/>
        </w:rPr>
        <w:t>单选题(2.0分)（难易度:中）</w:t>
      </w:r>
    </w:p>
    <w:p w14:paraId="7D87354B">
      <w:pPr>
        <w:spacing w:line="240" w:lineRule="auto"/>
        <w:jc w:val="left"/>
        <w:rPr>
          <w:sz w:val="32"/>
          <w:szCs w:val="32"/>
        </w:rPr>
      </w:pPr>
      <w:r>
        <w:rPr>
          <w:sz w:val="32"/>
          <w:szCs w:val="32"/>
        </w:rPr>
        <w:t>A.    是指淡水资源，不包括海水、苦咸水等；</w:t>
      </w:r>
      <w:r>
        <w:rPr>
          <w:sz w:val="32"/>
          <w:szCs w:val="32"/>
        </w:rPr>
        <w:br w:type="textWrapping"/>
      </w:r>
      <w:r>
        <w:rPr>
          <w:sz w:val="32"/>
          <w:szCs w:val="32"/>
        </w:rPr>
        <w:br w:type="textWrapping"/>
      </w:r>
      <w:r>
        <w:rPr>
          <w:sz w:val="32"/>
          <w:szCs w:val="32"/>
        </w:rPr>
        <w:t>B.    可以再生，是无限的；</w:t>
      </w:r>
      <w:r>
        <w:rPr>
          <w:sz w:val="32"/>
          <w:szCs w:val="32"/>
        </w:rPr>
        <w:br w:type="textWrapping"/>
      </w:r>
      <w:r>
        <w:rPr>
          <w:sz w:val="32"/>
          <w:szCs w:val="32"/>
        </w:rPr>
        <w:br w:type="textWrapping"/>
      </w:r>
      <w:r>
        <w:rPr>
          <w:sz w:val="32"/>
          <w:szCs w:val="32"/>
        </w:rPr>
        <w:t>C.    是指地表水，不包括地下水；</w:t>
      </w:r>
      <w:r>
        <w:rPr>
          <w:sz w:val="32"/>
          <w:szCs w:val="32"/>
        </w:rPr>
        <w:br w:type="textWrapping"/>
      </w:r>
      <w:r>
        <w:rPr>
          <w:sz w:val="32"/>
          <w:szCs w:val="32"/>
        </w:rPr>
        <w:br w:type="textWrapping"/>
      </w:r>
      <w:r>
        <w:rPr>
          <w:sz w:val="32"/>
          <w:szCs w:val="32"/>
        </w:rPr>
        <w:t>D.    是指地下水。</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66FD6391">
      <w:pPr>
        <w:spacing w:before="400" w:after="0" w:line="240" w:lineRule="auto"/>
        <w:jc w:val="left"/>
        <w:rPr>
          <w:sz w:val="32"/>
          <w:szCs w:val="32"/>
        </w:rPr>
      </w:pPr>
      <w:r>
        <w:rPr>
          <w:sz w:val="32"/>
          <w:szCs w:val="32"/>
        </w:rPr>
        <w:t>3.     我国水土流失、生态恶化的趋势没有得到有效遏制的表现包括（  ）。</w:t>
      </w:r>
      <w:r>
        <w:rPr>
          <w:sz w:val="32"/>
          <w:szCs w:val="32"/>
        </w:rPr>
        <w:br w:type="textWrapping"/>
      </w:r>
    </w:p>
    <w:p w14:paraId="78753A9A">
      <w:pPr>
        <w:spacing w:line="240" w:lineRule="auto"/>
        <w:jc w:val="left"/>
        <w:rPr>
          <w:sz w:val="32"/>
          <w:szCs w:val="32"/>
        </w:rPr>
      </w:pPr>
      <w:r>
        <w:rPr>
          <w:color w:val="494949"/>
          <w:sz w:val="32"/>
          <w:szCs w:val="32"/>
        </w:rPr>
        <w:t>单选题(2.0分)（难易度:中）</w:t>
      </w:r>
    </w:p>
    <w:p w14:paraId="4F97C4A8">
      <w:pPr>
        <w:spacing w:line="240" w:lineRule="auto"/>
        <w:jc w:val="left"/>
        <w:rPr>
          <w:sz w:val="32"/>
          <w:szCs w:val="32"/>
        </w:rPr>
      </w:pPr>
      <w:r>
        <w:rPr>
          <w:sz w:val="32"/>
          <w:szCs w:val="32"/>
        </w:rPr>
        <w:t>A.    牧区草原沙化得到控制</w:t>
      </w:r>
      <w:r>
        <w:rPr>
          <w:sz w:val="32"/>
          <w:szCs w:val="32"/>
        </w:rPr>
        <w:br w:type="textWrapping"/>
      </w:r>
      <w:r>
        <w:rPr>
          <w:sz w:val="32"/>
          <w:szCs w:val="32"/>
        </w:rPr>
        <w:br w:type="textWrapping"/>
      </w:r>
      <w:r>
        <w:rPr>
          <w:sz w:val="32"/>
          <w:szCs w:val="32"/>
        </w:rPr>
        <w:t>B.    少部分地区地下水超采严重</w:t>
      </w:r>
      <w:r>
        <w:rPr>
          <w:sz w:val="32"/>
          <w:szCs w:val="32"/>
        </w:rPr>
        <w:br w:type="textWrapping"/>
      </w:r>
      <w:r>
        <w:rPr>
          <w:sz w:val="32"/>
          <w:szCs w:val="32"/>
        </w:rPr>
        <w:br w:type="textWrapping"/>
      </w:r>
      <w:r>
        <w:rPr>
          <w:sz w:val="32"/>
          <w:szCs w:val="32"/>
        </w:rPr>
        <w:t>C.    个别湖泊萎缩，滩涂消失</w:t>
      </w:r>
      <w:r>
        <w:rPr>
          <w:sz w:val="32"/>
          <w:szCs w:val="32"/>
        </w:rPr>
        <w:br w:type="textWrapping"/>
      </w:r>
      <w:r>
        <w:rPr>
          <w:sz w:val="32"/>
          <w:szCs w:val="32"/>
        </w:rPr>
        <w:br w:type="textWrapping"/>
      </w:r>
      <w:r>
        <w:rPr>
          <w:sz w:val="32"/>
          <w:szCs w:val="32"/>
        </w:rPr>
        <w:t>D.    一些地区出现“有河皆干、有水皆污、湿地消失、地下水枯竭”的情况</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657EF32C">
      <w:pPr>
        <w:spacing w:before="400" w:after="0" w:line="240" w:lineRule="auto"/>
        <w:jc w:val="left"/>
        <w:rPr>
          <w:sz w:val="32"/>
          <w:szCs w:val="32"/>
        </w:rPr>
      </w:pPr>
      <w:r>
        <w:rPr>
          <w:sz w:val="32"/>
          <w:szCs w:val="32"/>
        </w:rPr>
        <w:t>4.    3．降雨量过程线中，直方图的纵坐标是（   ）。</w:t>
      </w:r>
      <w:r>
        <w:rPr>
          <w:sz w:val="32"/>
          <w:szCs w:val="32"/>
        </w:rPr>
        <w:br w:type="textWrapping"/>
      </w:r>
    </w:p>
    <w:p w14:paraId="1AD6EF32">
      <w:pPr>
        <w:spacing w:line="240" w:lineRule="auto"/>
        <w:jc w:val="left"/>
        <w:rPr>
          <w:sz w:val="32"/>
          <w:szCs w:val="32"/>
        </w:rPr>
      </w:pPr>
      <w:r>
        <w:rPr>
          <w:color w:val="494949"/>
          <w:sz w:val="32"/>
          <w:szCs w:val="32"/>
        </w:rPr>
        <w:t>单选题(2.0分)（难易度:中）</w:t>
      </w:r>
    </w:p>
    <w:p w14:paraId="7AC804B5">
      <w:pPr>
        <w:spacing w:line="240" w:lineRule="auto"/>
        <w:jc w:val="left"/>
        <w:rPr>
          <w:sz w:val="32"/>
          <w:szCs w:val="32"/>
        </w:rPr>
      </w:pPr>
      <w:r>
        <w:rPr>
          <w:sz w:val="32"/>
          <w:szCs w:val="32"/>
        </w:rPr>
        <w:t>A.    降雨强度；</w:t>
      </w:r>
      <w:r>
        <w:rPr>
          <w:sz w:val="32"/>
          <w:szCs w:val="32"/>
        </w:rPr>
        <w:br w:type="textWrapping"/>
      </w:r>
      <w:r>
        <w:rPr>
          <w:sz w:val="32"/>
          <w:szCs w:val="32"/>
        </w:rPr>
        <w:br w:type="textWrapping"/>
      </w:r>
      <w:r>
        <w:rPr>
          <w:sz w:val="32"/>
          <w:szCs w:val="32"/>
        </w:rPr>
        <w:t>B.    雨量；</w:t>
      </w:r>
      <w:r>
        <w:rPr>
          <w:sz w:val="32"/>
          <w:szCs w:val="32"/>
        </w:rPr>
        <w:br w:type="textWrapping"/>
      </w:r>
      <w:r>
        <w:rPr>
          <w:sz w:val="32"/>
          <w:szCs w:val="32"/>
        </w:rPr>
        <w:br w:type="textWrapping"/>
      </w:r>
      <w:r>
        <w:rPr>
          <w:sz w:val="32"/>
          <w:szCs w:val="32"/>
        </w:rPr>
        <w:t>C.    累积雨量</w:t>
      </w:r>
      <w:r>
        <w:rPr>
          <w:sz w:val="32"/>
          <w:szCs w:val="32"/>
        </w:rPr>
        <w:br w:type="textWrapping"/>
      </w:r>
      <w:r>
        <w:rPr>
          <w:sz w:val="32"/>
          <w:szCs w:val="32"/>
        </w:rPr>
        <w:br w:type="textWrapping"/>
      </w:r>
      <w:r>
        <w:rPr>
          <w:sz w:val="32"/>
          <w:szCs w:val="32"/>
        </w:rPr>
        <w:t>D.    时间</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00AA9717">
      <w:pPr>
        <w:spacing w:before="400" w:after="0" w:line="240" w:lineRule="auto"/>
        <w:jc w:val="left"/>
        <w:rPr>
          <w:sz w:val="32"/>
          <w:szCs w:val="32"/>
        </w:rPr>
      </w:pPr>
      <w:r>
        <w:rPr>
          <w:sz w:val="32"/>
          <w:szCs w:val="32"/>
        </w:rPr>
        <w:t>5.    4．用泰森多边形法计算流域平均降雨量，是以（   ）为权数，求得各雨量站降雨量的加权平均值，并将其作为流域平均降雨量。</w:t>
      </w:r>
      <w:r>
        <w:rPr>
          <w:sz w:val="32"/>
          <w:szCs w:val="32"/>
        </w:rPr>
        <w:br w:type="textWrapping"/>
      </w:r>
    </w:p>
    <w:p w14:paraId="30ED0C1C">
      <w:pPr>
        <w:spacing w:line="240" w:lineRule="auto"/>
        <w:jc w:val="left"/>
        <w:rPr>
          <w:sz w:val="32"/>
          <w:szCs w:val="32"/>
        </w:rPr>
      </w:pPr>
      <w:r>
        <w:rPr>
          <w:color w:val="494949"/>
          <w:sz w:val="32"/>
          <w:szCs w:val="32"/>
        </w:rPr>
        <w:t>单选题(2.0分)（难易度:中）</w:t>
      </w:r>
    </w:p>
    <w:p w14:paraId="7AAC8B43">
      <w:pPr>
        <w:spacing w:line="240" w:lineRule="auto"/>
        <w:jc w:val="left"/>
        <w:rPr>
          <w:sz w:val="32"/>
          <w:szCs w:val="32"/>
        </w:rPr>
      </w:pPr>
      <w:r>
        <w:rPr>
          <w:sz w:val="32"/>
          <w:szCs w:val="32"/>
        </w:rPr>
        <w:t>A.    各雨量站之间连线的长度；</w:t>
      </w:r>
      <w:r>
        <w:rPr>
          <w:sz w:val="32"/>
          <w:szCs w:val="32"/>
        </w:rPr>
        <w:br w:type="textWrapping"/>
      </w:r>
      <w:r>
        <w:rPr>
          <w:sz w:val="32"/>
          <w:szCs w:val="32"/>
        </w:rPr>
        <w:br w:type="textWrapping"/>
      </w:r>
      <w:r>
        <w:rPr>
          <w:sz w:val="32"/>
          <w:szCs w:val="32"/>
        </w:rPr>
        <w:t>B.    各雨量站所在多边形的面积；</w:t>
      </w:r>
      <w:r>
        <w:rPr>
          <w:sz w:val="32"/>
          <w:szCs w:val="32"/>
        </w:rPr>
        <w:br w:type="textWrapping"/>
      </w:r>
      <w:r>
        <w:rPr>
          <w:sz w:val="32"/>
          <w:szCs w:val="32"/>
        </w:rPr>
        <w:br w:type="textWrapping"/>
      </w:r>
      <w:r>
        <w:rPr>
          <w:sz w:val="32"/>
          <w:szCs w:val="32"/>
        </w:rPr>
        <w:t>C.    各雨量站的降雨量</w:t>
      </w:r>
      <w:r>
        <w:rPr>
          <w:sz w:val="32"/>
          <w:szCs w:val="32"/>
        </w:rPr>
        <w:br w:type="textWrapping"/>
      </w:r>
      <w:r>
        <w:rPr>
          <w:sz w:val="32"/>
          <w:szCs w:val="32"/>
        </w:rPr>
        <w:br w:type="textWrapping"/>
      </w:r>
      <w:r>
        <w:rPr>
          <w:sz w:val="32"/>
          <w:szCs w:val="32"/>
        </w:rPr>
        <w:t>D.    各雨量站所在多边形的周长</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7D069763">
      <w:pPr>
        <w:spacing w:before="400" w:after="0" w:line="240" w:lineRule="auto"/>
        <w:jc w:val="left"/>
        <w:rPr>
          <w:sz w:val="32"/>
          <w:szCs w:val="32"/>
        </w:rPr>
      </w:pPr>
      <w:r>
        <w:rPr>
          <w:sz w:val="32"/>
          <w:szCs w:val="32"/>
        </w:rPr>
        <w:t>6.    5．下渗的水分运动，是在（   ）作用下进行的。</w:t>
      </w:r>
      <w:r>
        <w:rPr>
          <w:sz w:val="32"/>
          <w:szCs w:val="32"/>
        </w:rPr>
        <w:br w:type="textWrapping"/>
      </w:r>
    </w:p>
    <w:p w14:paraId="07C90685">
      <w:pPr>
        <w:spacing w:line="240" w:lineRule="auto"/>
        <w:jc w:val="left"/>
        <w:rPr>
          <w:sz w:val="32"/>
          <w:szCs w:val="32"/>
        </w:rPr>
      </w:pPr>
      <w:r>
        <w:rPr>
          <w:color w:val="494949"/>
          <w:sz w:val="32"/>
          <w:szCs w:val="32"/>
        </w:rPr>
        <w:t>单选题(2.0分)（难易度:中）</w:t>
      </w:r>
    </w:p>
    <w:p w14:paraId="5C1A57AA">
      <w:pPr>
        <w:spacing w:line="240" w:lineRule="auto"/>
        <w:jc w:val="left"/>
        <w:rPr>
          <w:sz w:val="32"/>
          <w:szCs w:val="32"/>
        </w:rPr>
      </w:pPr>
      <w:r>
        <w:rPr>
          <w:sz w:val="32"/>
          <w:szCs w:val="32"/>
        </w:rPr>
        <w:t>A.    分子力；</w:t>
      </w:r>
      <w:r>
        <w:rPr>
          <w:sz w:val="32"/>
          <w:szCs w:val="32"/>
        </w:rPr>
        <w:br w:type="textWrapping"/>
      </w:r>
      <w:r>
        <w:rPr>
          <w:sz w:val="32"/>
          <w:szCs w:val="32"/>
        </w:rPr>
        <w:br w:type="textWrapping"/>
      </w:r>
      <w:r>
        <w:rPr>
          <w:sz w:val="32"/>
          <w:szCs w:val="32"/>
        </w:rPr>
        <w:t>B.    重力；</w:t>
      </w:r>
      <w:r>
        <w:rPr>
          <w:sz w:val="32"/>
          <w:szCs w:val="32"/>
        </w:rPr>
        <w:br w:type="textWrapping"/>
      </w:r>
      <w:r>
        <w:rPr>
          <w:sz w:val="32"/>
          <w:szCs w:val="32"/>
        </w:rPr>
        <w:br w:type="textWrapping"/>
      </w:r>
      <w:r>
        <w:rPr>
          <w:sz w:val="32"/>
          <w:szCs w:val="32"/>
        </w:rPr>
        <w:t>C.    毛管力</w:t>
      </w:r>
      <w:r>
        <w:rPr>
          <w:sz w:val="32"/>
          <w:szCs w:val="32"/>
        </w:rPr>
        <w:br w:type="textWrapping"/>
      </w:r>
      <w:r>
        <w:rPr>
          <w:sz w:val="32"/>
          <w:szCs w:val="32"/>
        </w:rPr>
        <w:br w:type="textWrapping"/>
      </w:r>
      <w:r>
        <w:rPr>
          <w:sz w:val="32"/>
          <w:szCs w:val="32"/>
        </w:rPr>
        <w:t>D.    分子力、毛管力和重力综合。</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7D9142B7">
      <w:pPr>
        <w:spacing w:before="400" w:after="0" w:line="240" w:lineRule="auto"/>
        <w:jc w:val="left"/>
        <w:rPr>
          <w:sz w:val="32"/>
          <w:szCs w:val="32"/>
        </w:rPr>
      </w:pPr>
      <w:r>
        <w:rPr>
          <w:sz w:val="32"/>
          <w:szCs w:val="32"/>
        </w:rPr>
        <w:t>7.    6．闭合流域与非闭合流域之间的区别，主要在于（  ）。</w:t>
      </w:r>
      <w:r>
        <w:rPr>
          <w:sz w:val="32"/>
          <w:szCs w:val="32"/>
        </w:rPr>
        <w:br w:type="textWrapping"/>
      </w:r>
    </w:p>
    <w:p w14:paraId="08C65111">
      <w:pPr>
        <w:spacing w:line="240" w:lineRule="auto"/>
        <w:jc w:val="left"/>
        <w:rPr>
          <w:sz w:val="32"/>
          <w:szCs w:val="32"/>
        </w:rPr>
      </w:pPr>
      <w:r>
        <w:rPr>
          <w:color w:val="494949"/>
          <w:sz w:val="32"/>
          <w:szCs w:val="32"/>
        </w:rPr>
        <w:t>单选题(2.0分)（难易度:中）</w:t>
      </w:r>
    </w:p>
    <w:p w14:paraId="33543FA2">
      <w:pPr>
        <w:spacing w:line="240" w:lineRule="auto"/>
        <w:jc w:val="left"/>
        <w:rPr>
          <w:sz w:val="32"/>
          <w:szCs w:val="32"/>
        </w:rPr>
      </w:pPr>
      <w:r>
        <w:rPr>
          <w:sz w:val="32"/>
          <w:szCs w:val="32"/>
        </w:rPr>
        <w:t>A.    流域内河流河床下切的深度不同；</w:t>
      </w:r>
      <w:r>
        <w:rPr>
          <w:sz w:val="32"/>
          <w:szCs w:val="32"/>
        </w:rPr>
        <w:br w:type="textWrapping"/>
      </w:r>
      <w:r>
        <w:rPr>
          <w:sz w:val="32"/>
          <w:szCs w:val="32"/>
        </w:rPr>
        <w:br w:type="textWrapping"/>
      </w:r>
      <w:r>
        <w:rPr>
          <w:sz w:val="32"/>
          <w:szCs w:val="32"/>
        </w:rPr>
        <w:t>B.    流域的地面分水线与地下分水线在平面位置上是否重合；</w:t>
      </w:r>
      <w:r>
        <w:rPr>
          <w:sz w:val="32"/>
          <w:szCs w:val="32"/>
        </w:rPr>
        <w:br w:type="textWrapping"/>
      </w:r>
      <w:r>
        <w:rPr>
          <w:sz w:val="32"/>
          <w:szCs w:val="32"/>
        </w:rPr>
        <w:br w:type="textWrapping"/>
      </w:r>
      <w:r>
        <w:rPr>
          <w:sz w:val="32"/>
          <w:szCs w:val="32"/>
        </w:rPr>
        <w:t>C.    流域径流量中是否包括地下径流量</w:t>
      </w:r>
      <w:r>
        <w:rPr>
          <w:sz w:val="32"/>
          <w:szCs w:val="32"/>
        </w:rPr>
        <w:br w:type="textWrapping"/>
      </w:r>
      <w:r>
        <w:rPr>
          <w:sz w:val="32"/>
          <w:szCs w:val="32"/>
        </w:rPr>
        <w:br w:type="textWrapping"/>
      </w:r>
      <w:r>
        <w:rPr>
          <w:sz w:val="32"/>
          <w:szCs w:val="32"/>
        </w:rPr>
        <w:t>D.    流域径流量中是否包括地面径流量</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587C04FC">
      <w:pPr>
        <w:spacing w:before="400" w:after="0" w:line="240" w:lineRule="auto"/>
        <w:jc w:val="left"/>
        <w:rPr>
          <w:sz w:val="32"/>
          <w:szCs w:val="32"/>
        </w:rPr>
      </w:pPr>
      <w:r>
        <w:rPr>
          <w:sz w:val="32"/>
          <w:szCs w:val="32"/>
        </w:rPr>
        <w:t>8.    7．受洪水涨落影响使水位流量关系不稳定，一般（   ）时水位流量关系点据偏向右方。</w:t>
      </w:r>
      <w:r>
        <w:rPr>
          <w:sz w:val="32"/>
          <w:szCs w:val="32"/>
        </w:rPr>
        <w:br w:type="textWrapping"/>
      </w:r>
    </w:p>
    <w:p w14:paraId="1EF84B8F">
      <w:pPr>
        <w:spacing w:line="240" w:lineRule="auto"/>
        <w:jc w:val="left"/>
        <w:rPr>
          <w:sz w:val="32"/>
          <w:szCs w:val="32"/>
        </w:rPr>
      </w:pPr>
      <w:r>
        <w:rPr>
          <w:color w:val="494949"/>
          <w:sz w:val="32"/>
          <w:szCs w:val="32"/>
        </w:rPr>
        <w:t>单选题(2.0分)（难易度:中）</w:t>
      </w:r>
    </w:p>
    <w:p w14:paraId="1AD6E6AE">
      <w:pPr>
        <w:spacing w:line="240" w:lineRule="auto"/>
        <w:jc w:val="left"/>
        <w:rPr>
          <w:sz w:val="32"/>
          <w:szCs w:val="32"/>
        </w:rPr>
      </w:pPr>
      <w:r>
        <w:rPr>
          <w:sz w:val="32"/>
          <w:szCs w:val="32"/>
        </w:rPr>
        <w:t>A.    落洪；</w:t>
      </w:r>
      <w:r>
        <w:rPr>
          <w:sz w:val="32"/>
          <w:szCs w:val="32"/>
        </w:rPr>
        <w:br w:type="textWrapping"/>
      </w:r>
      <w:r>
        <w:rPr>
          <w:sz w:val="32"/>
          <w:szCs w:val="32"/>
        </w:rPr>
        <w:br w:type="textWrapping"/>
      </w:r>
      <w:r>
        <w:rPr>
          <w:sz w:val="32"/>
          <w:szCs w:val="32"/>
        </w:rPr>
        <w:t>B.    出现洪峰流量；</w:t>
      </w:r>
      <w:r>
        <w:rPr>
          <w:sz w:val="32"/>
          <w:szCs w:val="32"/>
        </w:rPr>
        <w:br w:type="textWrapping"/>
      </w:r>
      <w:r>
        <w:rPr>
          <w:sz w:val="32"/>
          <w:szCs w:val="32"/>
        </w:rPr>
        <w:br w:type="textWrapping"/>
      </w:r>
      <w:r>
        <w:rPr>
          <w:sz w:val="32"/>
          <w:szCs w:val="32"/>
        </w:rPr>
        <w:t>C.    涨洪</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05827B34">
      <w:pPr>
        <w:spacing w:before="400" w:after="0" w:line="240" w:lineRule="auto"/>
        <w:jc w:val="left"/>
        <w:rPr>
          <w:sz w:val="32"/>
          <w:szCs w:val="32"/>
        </w:rPr>
      </w:pPr>
      <w:r>
        <w:rPr>
          <w:sz w:val="32"/>
          <w:szCs w:val="32"/>
        </w:rPr>
        <w:t>9.    8．连时序法绘制水位流量关系曲线，应按照（  ）的顺序连接水位流量关系点据。</w:t>
      </w:r>
      <w:r>
        <w:rPr>
          <w:sz w:val="32"/>
          <w:szCs w:val="32"/>
        </w:rPr>
        <w:br w:type="textWrapping"/>
      </w:r>
    </w:p>
    <w:p w14:paraId="311106DF">
      <w:pPr>
        <w:spacing w:line="240" w:lineRule="auto"/>
        <w:jc w:val="left"/>
        <w:rPr>
          <w:sz w:val="32"/>
          <w:szCs w:val="32"/>
        </w:rPr>
      </w:pPr>
      <w:r>
        <w:rPr>
          <w:color w:val="494949"/>
          <w:sz w:val="32"/>
          <w:szCs w:val="32"/>
        </w:rPr>
        <w:t>单选题(2.0分)（难易度:中）</w:t>
      </w:r>
    </w:p>
    <w:p w14:paraId="0EB2B2F2">
      <w:pPr>
        <w:spacing w:line="240" w:lineRule="auto"/>
        <w:jc w:val="left"/>
        <w:rPr>
          <w:sz w:val="32"/>
          <w:szCs w:val="32"/>
        </w:rPr>
      </w:pPr>
      <w:r>
        <w:rPr>
          <w:sz w:val="32"/>
          <w:szCs w:val="32"/>
        </w:rPr>
        <w:t>A.    实测点据时间</w:t>
      </w:r>
      <w:r>
        <w:rPr>
          <w:sz w:val="32"/>
          <w:szCs w:val="32"/>
        </w:rPr>
        <w:br w:type="textWrapping"/>
      </w:r>
      <w:r>
        <w:rPr>
          <w:sz w:val="32"/>
          <w:szCs w:val="32"/>
        </w:rPr>
        <w:br w:type="textWrapping"/>
      </w:r>
      <w:r>
        <w:rPr>
          <w:sz w:val="32"/>
          <w:szCs w:val="32"/>
        </w:rPr>
        <w:t>B.    水位高低</w:t>
      </w:r>
      <w:r>
        <w:rPr>
          <w:sz w:val="32"/>
          <w:szCs w:val="32"/>
        </w:rPr>
        <w:br w:type="textWrapping"/>
      </w:r>
      <w:r>
        <w:rPr>
          <w:sz w:val="32"/>
          <w:szCs w:val="32"/>
        </w:rPr>
        <w:br w:type="textWrapping"/>
      </w:r>
      <w:r>
        <w:rPr>
          <w:sz w:val="32"/>
          <w:szCs w:val="32"/>
        </w:rPr>
        <w:t>C.    流量大小</w:t>
      </w:r>
      <w:r>
        <w:rPr>
          <w:sz w:val="32"/>
          <w:szCs w:val="32"/>
        </w:rPr>
        <w:br w:type="textWrapping"/>
      </w:r>
      <w:r>
        <w:rPr>
          <w:sz w:val="32"/>
          <w:szCs w:val="32"/>
        </w:rPr>
        <w:br w:type="textWrapping"/>
      </w:r>
      <w:r>
        <w:rPr>
          <w:sz w:val="32"/>
          <w:szCs w:val="32"/>
        </w:rPr>
        <w:t>D.    流速大小</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60E655A0">
      <w:pPr>
        <w:spacing w:before="400" w:after="0" w:line="240" w:lineRule="auto"/>
        <w:jc w:val="left"/>
        <w:rPr>
          <w:sz w:val="32"/>
          <w:szCs w:val="32"/>
        </w:rPr>
      </w:pPr>
      <w:r>
        <w:rPr>
          <w:sz w:val="32"/>
          <w:szCs w:val="32"/>
        </w:rPr>
        <w:t>10.    9．“某河流断面百年一遇洪峰流量为1000 m3/s”，表明按照统计规律，洪峰流量（  ）1000 m3/s的洪水，平均每百年发生一次。</w:t>
      </w:r>
      <w:r>
        <w:rPr>
          <w:sz w:val="32"/>
          <w:szCs w:val="32"/>
        </w:rPr>
        <w:br w:type="textWrapping"/>
      </w:r>
    </w:p>
    <w:p w14:paraId="77DC1508">
      <w:pPr>
        <w:spacing w:line="240" w:lineRule="auto"/>
        <w:jc w:val="left"/>
        <w:rPr>
          <w:sz w:val="32"/>
          <w:szCs w:val="32"/>
        </w:rPr>
      </w:pPr>
      <w:r>
        <w:rPr>
          <w:color w:val="494949"/>
          <w:sz w:val="32"/>
          <w:szCs w:val="32"/>
        </w:rPr>
        <w:t>单选题(2.0分)（难易度:中）</w:t>
      </w:r>
    </w:p>
    <w:p w14:paraId="3013EF8B">
      <w:pPr>
        <w:spacing w:line="240" w:lineRule="auto"/>
        <w:jc w:val="left"/>
        <w:rPr>
          <w:sz w:val="32"/>
          <w:szCs w:val="32"/>
        </w:rPr>
      </w:pPr>
      <w:r>
        <w:rPr>
          <w:sz w:val="32"/>
          <w:szCs w:val="32"/>
        </w:rPr>
        <w:t>A.    等于；</w:t>
      </w:r>
      <w:r>
        <w:rPr>
          <w:sz w:val="32"/>
          <w:szCs w:val="32"/>
        </w:rPr>
        <w:br w:type="textWrapping"/>
      </w:r>
      <w:r>
        <w:rPr>
          <w:sz w:val="32"/>
          <w:szCs w:val="32"/>
        </w:rPr>
        <w:br w:type="textWrapping"/>
      </w:r>
      <w:r>
        <w:rPr>
          <w:sz w:val="32"/>
          <w:szCs w:val="32"/>
        </w:rPr>
        <w:t>B.    大于或等于；</w:t>
      </w:r>
      <w:r>
        <w:rPr>
          <w:sz w:val="32"/>
          <w:szCs w:val="32"/>
        </w:rPr>
        <w:br w:type="textWrapping"/>
      </w:r>
      <w:r>
        <w:rPr>
          <w:sz w:val="32"/>
          <w:szCs w:val="32"/>
        </w:rPr>
        <w:br w:type="textWrapping"/>
      </w:r>
      <w:r>
        <w:rPr>
          <w:sz w:val="32"/>
          <w:szCs w:val="32"/>
        </w:rPr>
        <w:t>C.    小于</w:t>
      </w:r>
      <w:r>
        <w:rPr>
          <w:sz w:val="32"/>
          <w:szCs w:val="32"/>
        </w:rPr>
        <w:br w:type="textWrapping"/>
      </w:r>
      <w:r>
        <w:rPr>
          <w:sz w:val="32"/>
          <w:szCs w:val="32"/>
        </w:rPr>
        <w:br w:type="textWrapping"/>
      </w:r>
      <w:r>
        <w:rPr>
          <w:sz w:val="32"/>
          <w:szCs w:val="32"/>
        </w:rPr>
        <w:t>D.    小于等于</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710013F1">
      <w:pPr>
        <w:spacing w:before="400" w:after="0" w:line="240" w:lineRule="auto"/>
        <w:jc w:val="left"/>
        <w:rPr>
          <w:sz w:val="32"/>
          <w:szCs w:val="32"/>
        </w:rPr>
      </w:pPr>
      <w:r>
        <w:rPr>
          <w:sz w:val="32"/>
          <w:szCs w:val="32"/>
        </w:rPr>
        <w:t>11.    10．样本的（   ）就是总体相应统计参数的无偏估计。</w:t>
      </w:r>
      <w:r>
        <w:rPr>
          <w:sz w:val="32"/>
          <w:szCs w:val="32"/>
        </w:rPr>
        <w:br w:type="textWrapping"/>
      </w:r>
    </w:p>
    <w:p w14:paraId="3FA763AD">
      <w:pPr>
        <w:spacing w:line="240" w:lineRule="auto"/>
        <w:jc w:val="left"/>
        <w:rPr>
          <w:sz w:val="32"/>
          <w:szCs w:val="32"/>
        </w:rPr>
      </w:pPr>
      <w:r>
        <w:rPr>
          <w:color w:val="494949"/>
          <w:sz w:val="32"/>
          <w:szCs w:val="32"/>
        </w:rPr>
        <w:t>单选题(2.0分)（难易度:中）</w:t>
      </w:r>
    </w:p>
    <w:p w14:paraId="14E49A6C">
      <w:pPr>
        <w:spacing w:line="240" w:lineRule="auto"/>
        <w:jc w:val="left"/>
        <w:rPr>
          <w:sz w:val="32"/>
          <w:szCs w:val="32"/>
        </w:rPr>
      </w:pPr>
      <w:r>
        <w:rPr>
          <w:sz w:val="32"/>
          <w:szCs w:val="32"/>
        </w:rPr>
        <w:t>A.    离势系数Cv；</w:t>
      </w:r>
      <w:r>
        <w:rPr>
          <w:sz w:val="32"/>
          <w:szCs w:val="32"/>
        </w:rPr>
        <w:br w:type="textWrapping"/>
      </w:r>
      <w:r>
        <w:rPr>
          <w:sz w:val="32"/>
          <w:szCs w:val="32"/>
        </w:rPr>
        <w:br w:type="textWrapping"/>
      </w:r>
      <w:r>
        <w:rPr>
          <w:sz w:val="32"/>
          <w:szCs w:val="32"/>
        </w:rPr>
        <w:t>B.    均值 ；</w:t>
      </w:r>
      <w:r>
        <w:rPr>
          <w:sz w:val="32"/>
          <w:szCs w:val="32"/>
        </w:rPr>
        <w:br w:type="textWrapping"/>
      </w:r>
      <w:r>
        <w:rPr>
          <w:sz w:val="32"/>
          <w:szCs w:val="32"/>
        </w:rPr>
        <w:br w:type="textWrapping"/>
      </w:r>
      <w:r>
        <w:rPr>
          <w:sz w:val="32"/>
          <w:szCs w:val="32"/>
        </w:rPr>
        <w:t>C.    偏态系数Cs</w:t>
      </w:r>
      <w:r>
        <w:rPr>
          <w:sz w:val="32"/>
          <w:szCs w:val="32"/>
        </w:rPr>
        <w:br w:type="textWrapping"/>
      </w:r>
      <w:r>
        <w:rPr>
          <w:sz w:val="32"/>
          <w:szCs w:val="32"/>
        </w:rPr>
        <w:br w:type="textWrapping"/>
      </w:r>
      <w:r>
        <w:rPr>
          <w:sz w:val="32"/>
          <w:szCs w:val="32"/>
        </w:rPr>
        <w:t>D.    流量</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7FBD3CBC">
      <w:pPr>
        <w:spacing w:before="400" w:after="0" w:line="240" w:lineRule="auto"/>
        <w:jc w:val="left"/>
        <w:rPr>
          <w:sz w:val="32"/>
          <w:szCs w:val="32"/>
        </w:rPr>
      </w:pPr>
      <w:r>
        <w:rPr>
          <w:sz w:val="32"/>
          <w:szCs w:val="32"/>
        </w:rPr>
        <w:t>12.    11．一般认为，计算所得两个水文变量的相关系数（  ），所求得的回归线才可以实际应用。</w:t>
      </w:r>
      <w:r>
        <w:rPr>
          <w:sz w:val="32"/>
          <w:szCs w:val="32"/>
        </w:rPr>
        <w:br w:type="textWrapping"/>
      </w:r>
    </w:p>
    <w:p w14:paraId="39DAA9DF">
      <w:pPr>
        <w:spacing w:line="240" w:lineRule="auto"/>
        <w:jc w:val="left"/>
        <w:rPr>
          <w:sz w:val="32"/>
          <w:szCs w:val="32"/>
        </w:rPr>
      </w:pPr>
      <w:r>
        <w:rPr>
          <w:color w:val="494949"/>
          <w:sz w:val="32"/>
          <w:szCs w:val="32"/>
        </w:rPr>
        <w:t>单选题(2.0分)（难易度:中）</w:t>
      </w:r>
    </w:p>
    <w:p w14:paraId="20FF0AF3">
      <w:pPr>
        <w:spacing w:line="240" w:lineRule="auto"/>
        <w:jc w:val="left"/>
        <w:rPr>
          <w:sz w:val="32"/>
          <w:szCs w:val="32"/>
        </w:rPr>
      </w:pPr>
      <w:r>
        <w:rPr>
          <w:sz w:val="32"/>
          <w:szCs w:val="32"/>
        </w:rPr>
        <w:t>A.    r的绝对值大于或等于0.8；</w:t>
      </w:r>
      <w:r>
        <w:rPr>
          <w:sz w:val="32"/>
          <w:szCs w:val="32"/>
        </w:rPr>
        <w:br w:type="textWrapping"/>
      </w:r>
      <w:r>
        <w:rPr>
          <w:sz w:val="32"/>
          <w:szCs w:val="32"/>
        </w:rPr>
        <w:br w:type="textWrapping"/>
      </w:r>
      <w:r>
        <w:rPr>
          <w:sz w:val="32"/>
          <w:szCs w:val="32"/>
        </w:rPr>
        <w:t>B.    r的绝对值大于或等于t检验法求得的相关系数临界值rα；</w:t>
      </w:r>
      <w:r>
        <w:rPr>
          <w:sz w:val="32"/>
          <w:szCs w:val="32"/>
        </w:rPr>
        <w:br w:type="textWrapping"/>
      </w:r>
      <w:r>
        <w:rPr>
          <w:sz w:val="32"/>
          <w:szCs w:val="32"/>
        </w:rPr>
        <w:br w:type="textWrapping"/>
      </w:r>
      <w:r>
        <w:rPr>
          <w:sz w:val="32"/>
          <w:szCs w:val="32"/>
        </w:rPr>
        <w:t>C.    r的绝对值大于或等于0.5 </w:t>
      </w:r>
      <w:r>
        <w:rPr>
          <w:sz w:val="32"/>
          <w:szCs w:val="32"/>
        </w:rPr>
        <w:br w:type="textWrapping"/>
      </w:r>
      <w:r>
        <w:rPr>
          <w:sz w:val="32"/>
          <w:szCs w:val="32"/>
        </w:rPr>
        <w:br w:type="textWrapping"/>
      </w:r>
      <w:r>
        <w:rPr>
          <w:sz w:val="32"/>
          <w:szCs w:val="32"/>
        </w:rPr>
        <w:t>D.    同时满足（1）、（2）。</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31E1AC90">
      <w:pPr>
        <w:spacing w:before="400" w:after="0" w:line="240" w:lineRule="auto"/>
        <w:jc w:val="left"/>
        <w:rPr>
          <w:sz w:val="32"/>
          <w:szCs w:val="32"/>
        </w:rPr>
      </w:pPr>
      <w:r>
        <w:rPr>
          <w:sz w:val="32"/>
          <w:szCs w:val="32"/>
        </w:rPr>
        <w:t>13.    12．当计算所得两个变量的相关系数r2=0时，表明这两个变量之间（  ）。</w:t>
      </w:r>
      <w:r>
        <w:rPr>
          <w:sz w:val="32"/>
          <w:szCs w:val="32"/>
        </w:rPr>
        <w:br w:type="textWrapping"/>
      </w:r>
    </w:p>
    <w:p w14:paraId="2144682E">
      <w:pPr>
        <w:spacing w:line="240" w:lineRule="auto"/>
        <w:jc w:val="left"/>
        <w:rPr>
          <w:sz w:val="32"/>
          <w:szCs w:val="32"/>
        </w:rPr>
      </w:pPr>
      <w:r>
        <w:rPr>
          <w:color w:val="494949"/>
          <w:sz w:val="32"/>
          <w:szCs w:val="32"/>
        </w:rPr>
        <w:t>单选题(2.0分)（难易度:中）</w:t>
      </w:r>
    </w:p>
    <w:p w14:paraId="5C0D019A">
      <w:pPr>
        <w:spacing w:line="240" w:lineRule="auto"/>
        <w:jc w:val="left"/>
        <w:rPr>
          <w:sz w:val="32"/>
          <w:szCs w:val="32"/>
        </w:rPr>
      </w:pPr>
      <w:r>
        <w:rPr>
          <w:sz w:val="32"/>
          <w:szCs w:val="32"/>
        </w:rPr>
        <w:t>A.    不存在直线相关关系；</w:t>
      </w:r>
      <w:r>
        <w:rPr>
          <w:sz w:val="32"/>
          <w:szCs w:val="32"/>
        </w:rPr>
        <w:br w:type="textWrapping"/>
      </w:r>
      <w:r>
        <w:rPr>
          <w:sz w:val="32"/>
          <w:szCs w:val="32"/>
        </w:rPr>
        <w:br w:type="textWrapping"/>
      </w:r>
      <w:r>
        <w:rPr>
          <w:sz w:val="32"/>
          <w:szCs w:val="32"/>
        </w:rPr>
        <w:t>B.    存在直线相关关系；</w:t>
      </w:r>
      <w:r>
        <w:rPr>
          <w:sz w:val="32"/>
          <w:szCs w:val="32"/>
        </w:rPr>
        <w:br w:type="textWrapping"/>
      </w:r>
      <w:r>
        <w:rPr>
          <w:sz w:val="32"/>
          <w:szCs w:val="32"/>
        </w:rPr>
        <w:br w:type="textWrapping"/>
      </w:r>
      <w:r>
        <w:rPr>
          <w:sz w:val="32"/>
          <w:szCs w:val="32"/>
        </w:rPr>
        <w:t>C.    不存在相关关系</w:t>
      </w:r>
      <w:r>
        <w:rPr>
          <w:sz w:val="32"/>
          <w:szCs w:val="32"/>
        </w:rPr>
        <w:br w:type="textWrapping"/>
      </w:r>
      <w:r>
        <w:rPr>
          <w:sz w:val="32"/>
          <w:szCs w:val="32"/>
        </w:rPr>
        <w:br w:type="textWrapping"/>
      </w:r>
      <w:r>
        <w:rPr>
          <w:sz w:val="32"/>
          <w:szCs w:val="32"/>
        </w:rPr>
        <w:t>D.    存在函数相关关系</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301E2CBC">
      <w:pPr>
        <w:spacing w:before="400" w:after="0" w:line="240" w:lineRule="auto"/>
        <w:jc w:val="left"/>
        <w:rPr>
          <w:sz w:val="32"/>
          <w:szCs w:val="32"/>
        </w:rPr>
      </w:pPr>
      <w:r>
        <w:rPr>
          <w:sz w:val="32"/>
          <w:szCs w:val="32"/>
        </w:rPr>
        <w:t>14.    13．大气中水汽的含量称为大气的（  ）。 </w:t>
      </w:r>
      <w:r>
        <w:rPr>
          <w:sz w:val="32"/>
          <w:szCs w:val="32"/>
        </w:rPr>
        <w:br w:type="textWrapping"/>
      </w:r>
    </w:p>
    <w:p w14:paraId="1297B699">
      <w:pPr>
        <w:spacing w:line="240" w:lineRule="auto"/>
        <w:jc w:val="left"/>
        <w:rPr>
          <w:sz w:val="32"/>
          <w:szCs w:val="32"/>
        </w:rPr>
      </w:pPr>
      <w:r>
        <w:rPr>
          <w:color w:val="494949"/>
          <w:sz w:val="32"/>
          <w:szCs w:val="32"/>
        </w:rPr>
        <w:t>单选题(2.0分)（难易度:中）</w:t>
      </w:r>
    </w:p>
    <w:p w14:paraId="252E593C">
      <w:pPr>
        <w:spacing w:line="240" w:lineRule="auto"/>
        <w:jc w:val="left"/>
        <w:rPr>
          <w:sz w:val="32"/>
          <w:szCs w:val="32"/>
        </w:rPr>
      </w:pPr>
      <w:r>
        <w:rPr>
          <w:sz w:val="32"/>
          <w:szCs w:val="32"/>
        </w:rPr>
        <w:t>A.    温度</w:t>
      </w:r>
      <w:r>
        <w:rPr>
          <w:sz w:val="32"/>
          <w:szCs w:val="32"/>
        </w:rPr>
        <w:br w:type="textWrapping"/>
      </w:r>
      <w:r>
        <w:rPr>
          <w:sz w:val="32"/>
          <w:szCs w:val="32"/>
        </w:rPr>
        <w:br w:type="textWrapping"/>
      </w:r>
      <w:r>
        <w:rPr>
          <w:sz w:val="32"/>
          <w:szCs w:val="32"/>
        </w:rPr>
        <w:t>B.    气压</w:t>
      </w:r>
      <w:r>
        <w:rPr>
          <w:sz w:val="32"/>
          <w:szCs w:val="32"/>
        </w:rPr>
        <w:br w:type="textWrapping"/>
      </w:r>
      <w:r>
        <w:rPr>
          <w:sz w:val="32"/>
          <w:szCs w:val="32"/>
        </w:rPr>
        <w:br w:type="textWrapping"/>
      </w:r>
      <w:r>
        <w:rPr>
          <w:sz w:val="32"/>
          <w:szCs w:val="32"/>
        </w:rPr>
        <w:t>C.    湿度</w:t>
      </w:r>
      <w:r>
        <w:rPr>
          <w:sz w:val="32"/>
          <w:szCs w:val="32"/>
        </w:rPr>
        <w:br w:type="textWrapping"/>
      </w:r>
      <w:r>
        <w:rPr>
          <w:sz w:val="32"/>
          <w:szCs w:val="32"/>
        </w:rPr>
        <w:br w:type="textWrapping"/>
      </w:r>
      <w:r>
        <w:rPr>
          <w:sz w:val="32"/>
          <w:szCs w:val="32"/>
        </w:rPr>
        <w:t>D.    水汽压</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0E92D1D5">
      <w:pPr>
        <w:spacing w:before="400" w:after="0" w:line="240" w:lineRule="auto"/>
        <w:jc w:val="left"/>
        <w:rPr>
          <w:sz w:val="32"/>
          <w:szCs w:val="32"/>
        </w:rPr>
      </w:pPr>
      <w:r>
        <w:rPr>
          <w:sz w:val="32"/>
          <w:szCs w:val="32"/>
        </w:rPr>
        <w:t>15.    14．在一定的范围内（水平范围几百公里到几千公里，垂直范围几公里到几十公里）温度、湿度、气压等性质比较均匀的大范围空气称为（   ）。 </w:t>
      </w:r>
      <w:r>
        <w:rPr>
          <w:sz w:val="32"/>
          <w:szCs w:val="32"/>
        </w:rPr>
        <w:br w:type="textWrapping"/>
      </w:r>
    </w:p>
    <w:p w14:paraId="321C6E92">
      <w:pPr>
        <w:spacing w:line="240" w:lineRule="auto"/>
        <w:jc w:val="left"/>
        <w:rPr>
          <w:sz w:val="32"/>
          <w:szCs w:val="32"/>
        </w:rPr>
      </w:pPr>
      <w:r>
        <w:rPr>
          <w:color w:val="494949"/>
          <w:sz w:val="32"/>
          <w:szCs w:val="32"/>
        </w:rPr>
        <w:t>单选题(2.0分)（难易度:中）</w:t>
      </w:r>
    </w:p>
    <w:p w14:paraId="4FFD333B">
      <w:pPr>
        <w:spacing w:line="240" w:lineRule="auto"/>
        <w:jc w:val="left"/>
        <w:rPr>
          <w:sz w:val="32"/>
          <w:szCs w:val="32"/>
        </w:rPr>
      </w:pPr>
      <w:r>
        <w:rPr>
          <w:sz w:val="32"/>
          <w:szCs w:val="32"/>
        </w:rPr>
        <w:t>A.    峰</w:t>
      </w:r>
      <w:r>
        <w:rPr>
          <w:sz w:val="32"/>
          <w:szCs w:val="32"/>
        </w:rPr>
        <w:br w:type="textWrapping"/>
      </w:r>
      <w:r>
        <w:rPr>
          <w:sz w:val="32"/>
          <w:szCs w:val="32"/>
        </w:rPr>
        <w:br w:type="textWrapping"/>
      </w:r>
      <w:r>
        <w:rPr>
          <w:sz w:val="32"/>
          <w:szCs w:val="32"/>
        </w:rPr>
        <w:t>B.    峰面</w:t>
      </w:r>
      <w:r>
        <w:rPr>
          <w:sz w:val="32"/>
          <w:szCs w:val="32"/>
        </w:rPr>
        <w:br w:type="textWrapping"/>
      </w:r>
      <w:r>
        <w:rPr>
          <w:sz w:val="32"/>
          <w:szCs w:val="32"/>
        </w:rPr>
        <w:br w:type="textWrapping"/>
      </w:r>
      <w:r>
        <w:rPr>
          <w:sz w:val="32"/>
          <w:szCs w:val="32"/>
        </w:rPr>
        <w:t>C.    峰线</w:t>
      </w:r>
      <w:r>
        <w:rPr>
          <w:sz w:val="32"/>
          <w:szCs w:val="32"/>
        </w:rPr>
        <w:br w:type="textWrapping"/>
      </w:r>
      <w:r>
        <w:rPr>
          <w:sz w:val="32"/>
          <w:szCs w:val="32"/>
        </w:rPr>
        <w:br w:type="textWrapping"/>
      </w:r>
      <w:r>
        <w:rPr>
          <w:sz w:val="32"/>
          <w:szCs w:val="32"/>
        </w:rPr>
        <w:t>D.    气团</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575972EB">
      <w:pPr>
        <w:spacing w:before="400" w:after="0" w:line="240" w:lineRule="auto"/>
        <w:jc w:val="left"/>
        <w:rPr>
          <w:sz w:val="32"/>
          <w:szCs w:val="32"/>
        </w:rPr>
      </w:pPr>
      <w:r>
        <w:rPr>
          <w:sz w:val="32"/>
          <w:szCs w:val="32"/>
        </w:rPr>
        <w:t>16.    15．水位是（  ）。</w:t>
      </w:r>
      <w:r>
        <w:rPr>
          <w:sz w:val="32"/>
          <w:szCs w:val="32"/>
        </w:rPr>
        <w:br w:type="textWrapping"/>
      </w:r>
    </w:p>
    <w:p w14:paraId="0D261A55">
      <w:pPr>
        <w:spacing w:line="240" w:lineRule="auto"/>
        <w:jc w:val="left"/>
        <w:rPr>
          <w:sz w:val="32"/>
          <w:szCs w:val="32"/>
        </w:rPr>
      </w:pPr>
      <w:r>
        <w:rPr>
          <w:color w:val="494949"/>
          <w:sz w:val="32"/>
          <w:szCs w:val="32"/>
        </w:rPr>
        <w:t>单选题(2.0分)（难易度:中）</w:t>
      </w:r>
    </w:p>
    <w:p w14:paraId="7C245F10">
      <w:pPr>
        <w:spacing w:line="240" w:lineRule="auto"/>
        <w:jc w:val="left"/>
        <w:rPr>
          <w:sz w:val="32"/>
          <w:szCs w:val="32"/>
        </w:rPr>
      </w:pPr>
      <w:r>
        <w:rPr>
          <w:sz w:val="32"/>
          <w:szCs w:val="32"/>
        </w:rPr>
        <w:t>A.    水尺的读数</w:t>
      </w:r>
      <w:r>
        <w:rPr>
          <w:sz w:val="32"/>
          <w:szCs w:val="32"/>
        </w:rPr>
        <w:br w:type="textWrapping"/>
      </w:r>
      <w:r>
        <w:rPr>
          <w:sz w:val="32"/>
          <w:szCs w:val="32"/>
        </w:rPr>
        <w:br w:type="textWrapping"/>
      </w:r>
      <w:r>
        <w:rPr>
          <w:sz w:val="32"/>
          <w:szCs w:val="32"/>
        </w:rPr>
        <w:t>B.    水面的高程</w:t>
      </w:r>
      <w:r>
        <w:rPr>
          <w:sz w:val="32"/>
          <w:szCs w:val="32"/>
        </w:rPr>
        <w:br w:type="textWrapping"/>
      </w:r>
      <w:r>
        <w:rPr>
          <w:sz w:val="32"/>
          <w:szCs w:val="32"/>
        </w:rPr>
        <w:br w:type="textWrapping"/>
      </w:r>
      <w:r>
        <w:rPr>
          <w:sz w:val="32"/>
          <w:szCs w:val="32"/>
        </w:rPr>
        <w:t>C.    断面水深</w:t>
      </w:r>
      <w:r>
        <w:rPr>
          <w:sz w:val="32"/>
          <w:szCs w:val="32"/>
        </w:rPr>
        <w:br w:type="textWrapping"/>
      </w:r>
      <w:r>
        <w:rPr>
          <w:sz w:val="32"/>
          <w:szCs w:val="32"/>
        </w:rPr>
        <w:br w:type="textWrapping"/>
      </w:r>
      <w:r>
        <w:rPr>
          <w:sz w:val="32"/>
          <w:szCs w:val="32"/>
        </w:rPr>
        <w:t>D.    水尺的读数＋水深</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4D7C97F0">
      <w:pPr>
        <w:spacing w:before="400" w:after="0" w:line="240" w:lineRule="auto"/>
        <w:jc w:val="left"/>
        <w:rPr>
          <w:sz w:val="32"/>
          <w:szCs w:val="32"/>
        </w:rPr>
      </w:pPr>
      <w:r>
        <w:rPr>
          <w:sz w:val="32"/>
          <w:szCs w:val="32"/>
        </w:rPr>
        <w:t>17.    16．我国降雨量分布的总趋势基本上是（   ）。</w:t>
      </w:r>
      <w:r>
        <w:rPr>
          <w:sz w:val="32"/>
          <w:szCs w:val="32"/>
        </w:rPr>
        <w:br w:type="textWrapping"/>
      </w:r>
    </w:p>
    <w:p w14:paraId="30538522">
      <w:pPr>
        <w:spacing w:line="240" w:lineRule="auto"/>
        <w:jc w:val="left"/>
        <w:rPr>
          <w:sz w:val="32"/>
          <w:szCs w:val="32"/>
        </w:rPr>
      </w:pPr>
      <w:r>
        <w:rPr>
          <w:color w:val="494949"/>
          <w:sz w:val="32"/>
          <w:szCs w:val="32"/>
        </w:rPr>
        <w:t>单选题(2.0分)（难易度:中）</w:t>
      </w:r>
    </w:p>
    <w:p w14:paraId="601AD4B9">
      <w:pPr>
        <w:spacing w:line="240" w:lineRule="auto"/>
        <w:jc w:val="left"/>
        <w:rPr>
          <w:sz w:val="32"/>
          <w:szCs w:val="32"/>
        </w:rPr>
      </w:pPr>
      <w:r>
        <w:rPr>
          <w:sz w:val="32"/>
          <w:szCs w:val="32"/>
        </w:rPr>
        <w:t>A.    自东南向西北递减</w:t>
      </w:r>
      <w:r>
        <w:rPr>
          <w:sz w:val="32"/>
          <w:szCs w:val="32"/>
        </w:rPr>
        <w:br w:type="textWrapping"/>
      </w:r>
      <w:r>
        <w:rPr>
          <w:sz w:val="32"/>
          <w:szCs w:val="32"/>
        </w:rPr>
        <w:br w:type="textWrapping"/>
      </w:r>
      <w:r>
        <w:rPr>
          <w:sz w:val="32"/>
          <w:szCs w:val="32"/>
        </w:rPr>
        <w:t>B.    自东南向西北递增</w:t>
      </w:r>
      <w:r>
        <w:rPr>
          <w:sz w:val="32"/>
          <w:szCs w:val="32"/>
        </w:rPr>
        <w:br w:type="textWrapping"/>
      </w:r>
      <w:r>
        <w:rPr>
          <w:sz w:val="32"/>
          <w:szCs w:val="32"/>
        </w:rPr>
        <w:br w:type="textWrapping"/>
      </w:r>
      <w:r>
        <w:rPr>
          <w:sz w:val="32"/>
          <w:szCs w:val="32"/>
        </w:rPr>
        <w:t>C.    分布基本均匀</w:t>
      </w:r>
      <w:r>
        <w:rPr>
          <w:sz w:val="32"/>
          <w:szCs w:val="32"/>
        </w:rPr>
        <w:br w:type="textWrapping"/>
      </w:r>
      <w:r>
        <w:rPr>
          <w:sz w:val="32"/>
          <w:szCs w:val="32"/>
        </w:rPr>
        <w:br w:type="textWrapping"/>
      </w:r>
      <w:r>
        <w:rPr>
          <w:sz w:val="32"/>
          <w:szCs w:val="32"/>
        </w:rPr>
        <w:t>D.    自西向东递增</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4EBF9DDD">
      <w:pPr>
        <w:spacing w:before="400" w:after="0" w:line="240" w:lineRule="auto"/>
        <w:jc w:val="left"/>
        <w:rPr>
          <w:sz w:val="32"/>
          <w:szCs w:val="32"/>
        </w:rPr>
      </w:pPr>
      <w:r>
        <w:rPr>
          <w:sz w:val="32"/>
          <w:szCs w:val="32"/>
        </w:rPr>
        <w:t>18.    17．水文统计中的水文变量属于（  ）随机变量。</w:t>
      </w:r>
      <w:r>
        <w:rPr>
          <w:sz w:val="32"/>
          <w:szCs w:val="32"/>
        </w:rPr>
        <w:br w:type="textWrapping"/>
      </w:r>
    </w:p>
    <w:p w14:paraId="7A830A72">
      <w:pPr>
        <w:spacing w:line="240" w:lineRule="auto"/>
        <w:jc w:val="left"/>
        <w:rPr>
          <w:sz w:val="32"/>
          <w:szCs w:val="32"/>
        </w:rPr>
      </w:pPr>
      <w:r>
        <w:rPr>
          <w:color w:val="494949"/>
          <w:sz w:val="32"/>
          <w:szCs w:val="32"/>
        </w:rPr>
        <w:t>单选题(2.0分)（难易度:中）</w:t>
      </w:r>
    </w:p>
    <w:p w14:paraId="38EF711C">
      <w:pPr>
        <w:spacing w:line="240" w:lineRule="auto"/>
        <w:jc w:val="left"/>
        <w:rPr>
          <w:sz w:val="32"/>
          <w:szCs w:val="32"/>
        </w:rPr>
      </w:pPr>
      <w:r>
        <w:rPr>
          <w:sz w:val="32"/>
          <w:szCs w:val="32"/>
        </w:rPr>
        <w:t>A.    连续型</w:t>
      </w:r>
      <w:r>
        <w:rPr>
          <w:sz w:val="32"/>
          <w:szCs w:val="32"/>
        </w:rPr>
        <w:br w:type="textWrapping"/>
      </w:r>
      <w:r>
        <w:rPr>
          <w:sz w:val="32"/>
          <w:szCs w:val="32"/>
        </w:rPr>
        <w:br w:type="textWrapping"/>
      </w:r>
      <w:r>
        <w:rPr>
          <w:sz w:val="32"/>
          <w:szCs w:val="32"/>
        </w:rPr>
        <w:t>B.    不确定型</w:t>
      </w:r>
      <w:r>
        <w:rPr>
          <w:sz w:val="32"/>
          <w:szCs w:val="32"/>
        </w:rPr>
        <w:br w:type="textWrapping"/>
      </w:r>
      <w:r>
        <w:rPr>
          <w:sz w:val="32"/>
          <w:szCs w:val="32"/>
        </w:rPr>
        <w:br w:type="textWrapping"/>
      </w:r>
      <w:r>
        <w:rPr>
          <w:sz w:val="32"/>
          <w:szCs w:val="32"/>
        </w:rPr>
        <w:t>C.    离散型</w:t>
      </w:r>
      <w:r>
        <w:rPr>
          <w:sz w:val="32"/>
          <w:szCs w:val="32"/>
        </w:rPr>
        <w:br w:type="textWrapping"/>
      </w:r>
      <w:r>
        <w:rPr>
          <w:sz w:val="32"/>
          <w:szCs w:val="32"/>
        </w:rPr>
        <w:br w:type="textWrapping"/>
      </w:r>
      <w:r>
        <w:rPr>
          <w:sz w:val="32"/>
          <w:szCs w:val="32"/>
        </w:rPr>
        <w:t>D.    统计</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58DB21E8">
      <w:pPr>
        <w:spacing w:before="400" w:after="0" w:line="240" w:lineRule="auto"/>
        <w:jc w:val="left"/>
        <w:rPr>
          <w:sz w:val="32"/>
          <w:szCs w:val="32"/>
        </w:rPr>
      </w:pPr>
      <w:r>
        <w:rPr>
          <w:sz w:val="32"/>
          <w:szCs w:val="32"/>
        </w:rPr>
        <w:t>19.    在水文频率计算中，我国一般选配皮尔逊 III 型曲线，这是因为(    )。</w:t>
      </w:r>
      <w:r>
        <w:rPr>
          <w:sz w:val="32"/>
          <w:szCs w:val="32"/>
        </w:rPr>
        <w:br w:type="textWrapping"/>
      </w:r>
    </w:p>
    <w:p w14:paraId="6652EDCF">
      <w:pPr>
        <w:spacing w:line="240" w:lineRule="auto"/>
        <w:jc w:val="left"/>
        <w:rPr>
          <w:sz w:val="32"/>
          <w:szCs w:val="32"/>
        </w:rPr>
      </w:pPr>
      <w:r>
        <w:rPr>
          <w:color w:val="494949"/>
          <w:sz w:val="32"/>
          <w:szCs w:val="32"/>
        </w:rPr>
        <w:t>单选题(2.0分)（难易度:中）</w:t>
      </w:r>
    </w:p>
    <w:p w14:paraId="38DF3BF0">
      <w:pPr>
        <w:spacing w:line="240" w:lineRule="auto"/>
        <w:jc w:val="left"/>
        <w:rPr>
          <w:sz w:val="32"/>
          <w:szCs w:val="32"/>
        </w:rPr>
      </w:pPr>
      <w:r>
        <w:rPr>
          <w:sz w:val="32"/>
          <w:szCs w:val="32"/>
        </w:rPr>
        <w:t>A.    已从理论上证明它符合水文统计规律</w:t>
      </w:r>
      <w:r>
        <w:rPr>
          <w:sz w:val="32"/>
          <w:szCs w:val="32"/>
        </w:rPr>
        <w:br w:type="textWrapping"/>
      </w:r>
      <w:r>
        <w:rPr>
          <w:sz w:val="32"/>
          <w:szCs w:val="32"/>
        </w:rPr>
        <w:br w:type="textWrapping"/>
      </w:r>
      <w:r>
        <w:rPr>
          <w:sz w:val="32"/>
          <w:szCs w:val="32"/>
        </w:rPr>
        <w:t>B.    已制成该线型的Φ值表供查用，使用方便</w:t>
      </w:r>
      <w:r>
        <w:rPr>
          <w:sz w:val="32"/>
          <w:szCs w:val="32"/>
        </w:rPr>
        <w:br w:type="textWrapping"/>
      </w:r>
      <w:r>
        <w:rPr>
          <w:sz w:val="32"/>
          <w:szCs w:val="32"/>
        </w:rPr>
        <w:br w:type="textWrapping"/>
      </w:r>
      <w:r>
        <w:rPr>
          <w:sz w:val="32"/>
          <w:szCs w:val="32"/>
        </w:rPr>
        <w:t>C.    已制成该线型的kp值表供查用，使用方便</w:t>
      </w:r>
      <w:r>
        <w:rPr>
          <w:sz w:val="32"/>
          <w:szCs w:val="32"/>
        </w:rPr>
        <w:br w:type="textWrapping"/>
      </w:r>
      <w:r>
        <w:rPr>
          <w:sz w:val="32"/>
          <w:szCs w:val="32"/>
        </w:rPr>
        <w:br w:type="textWrapping"/>
      </w:r>
      <w:r>
        <w:rPr>
          <w:sz w:val="32"/>
          <w:szCs w:val="32"/>
        </w:rPr>
        <w:t>D.    经验表明该线型能与我国大多数地区水文变量的频率分布配合良好</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3E6D9899">
      <w:pPr>
        <w:spacing w:before="400" w:after="0" w:line="240" w:lineRule="auto"/>
        <w:jc w:val="left"/>
        <w:rPr>
          <w:sz w:val="32"/>
          <w:szCs w:val="32"/>
        </w:rPr>
      </w:pPr>
      <w:r>
        <w:rPr>
          <w:sz w:val="32"/>
          <w:szCs w:val="32"/>
        </w:rPr>
        <w:t>20.    相关分析在水文分析计算中主要用于(    )。</w:t>
      </w:r>
      <w:r>
        <w:rPr>
          <w:sz w:val="32"/>
          <w:szCs w:val="32"/>
        </w:rPr>
        <w:br w:type="textWrapping"/>
      </w:r>
    </w:p>
    <w:p w14:paraId="160B4C5F">
      <w:pPr>
        <w:spacing w:line="240" w:lineRule="auto"/>
        <w:jc w:val="left"/>
        <w:rPr>
          <w:sz w:val="32"/>
          <w:szCs w:val="32"/>
        </w:rPr>
      </w:pPr>
      <w:r>
        <w:rPr>
          <w:color w:val="494949"/>
          <w:sz w:val="32"/>
          <w:szCs w:val="32"/>
        </w:rPr>
        <w:t>单选题(2.0分)（难易度:中）</w:t>
      </w:r>
    </w:p>
    <w:p w14:paraId="68405995">
      <w:pPr>
        <w:spacing w:line="240" w:lineRule="auto"/>
        <w:jc w:val="left"/>
        <w:rPr>
          <w:sz w:val="32"/>
          <w:szCs w:val="32"/>
        </w:rPr>
      </w:pPr>
      <w:r>
        <w:rPr>
          <w:sz w:val="32"/>
          <w:szCs w:val="32"/>
        </w:rPr>
        <w:t>A.    推求设计值</w:t>
      </w:r>
      <w:r>
        <w:rPr>
          <w:sz w:val="32"/>
          <w:szCs w:val="32"/>
        </w:rPr>
        <w:br w:type="textWrapping"/>
      </w:r>
      <w:r>
        <w:rPr>
          <w:sz w:val="32"/>
          <w:szCs w:val="32"/>
        </w:rPr>
        <w:br w:type="textWrapping"/>
      </w:r>
      <w:r>
        <w:rPr>
          <w:sz w:val="32"/>
          <w:szCs w:val="32"/>
        </w:rPr>
        <w:t>B.    推求频率曲线</w:t>
      </w:r>
      <w:r>
        <w:rPr>
          <w:sz w:val="32"/>
          <w:szCs w:val="32"/>
        </w:rPr>
        <w:br w:type="textWrapping"/>
      </w:r>
      <w:r>
        <w:rPr>
          <w:sz w:val="32"/>
          <w:szCs w:val="32"/>
        </w:rPr>
        <w:br w:type="textWrapping"/>
      </w:r>
      <w:r>
        <w:rPr>
          <w:sz w:val="32"/>
          <w:szCs w:val="32"/>
        </w:rPr>
        <w:t>C.    计算相关系数</w:t>
      </w:r>
      <w:r>
        <w:rPr>
          <w:sz w:val="32"/>
          <w:szCs w:val="32"/>
        </w:rPr>
        <w:br w:type="textWrapping"/>
      </w:r>
      <w:r>
        <w:rPr>
          <w:sz w:val="32"/>
          <w:szCs w:val="32"/>
        </w:rPr>
        <w:br w:type="textWrapping"/>
      </w:r>
      <w:r>
        <w:rPr>
          <w:sz w:val="32"/>
          <w:szCs w:val="32"/>
        </w:rPr>
        <w:t>D.    插补、延长水文系列</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11F88C84">
      <w:pPr>
        <w:spacing w:before="400" w:after="0" w:line="240" w:lineRule="auto"/>
        <w:jc w:val="left"/>
        <w:rPr>
          <w:sz w:val="32"/>
          <w:szCs w:val="32"/>
        </w:rPr>
      </w:pPr>
      <w:r>
        <w:rPr>
          <w:sz w:val="32"/>
          <w:szCs w:val="32"/>
        </w:rPr>
        <w:t>21.    20．某水文变量的离势系数Cv值大，表示该水文变量（  ）。 </w:t>
      </w:r>
      <w:r>
        <w:rPr>
          <w:sz w:val="32"/>
          <w:szCs w:val="32"/>
        </w:rPr>
        <w:br w:type="textWrapping"/>
      </w:r>
    </w:p>
    <w:p w14:paraId="1AA7A63D">
      <w:pPr>
        <w:spacing w:line="240" w:lineRule="auto"/>
        <w:jc w:val="left"/>
        <w:rPr>
          <w:sz w:val="32"/>
          <w:szCs w:val="32"/>
        </w:rPr>
      </w:pPr>
      <w:r>
        <w:rPr>
          <w:color w:val="494949"/>
          <w:sz w:val="32"/>
          <w:szCs w:val="32"/>
        </w:rPr>
        <w:t>单选题(2.0分)（难易度:中）</w:t>
      </w:r>
    </w:p>
    <w:p w14:paraId="1E3C94F2">
      <w:pPr>
        <w:spacing w:line="240" w:lineRule="auto"/>
        <w:jc w:val="left"/>
        <w:rPr>
          <w:sz w:val="32"/>
          <w:szCs w:val="32"/>
        </w:rPr>
      </w:pPr>
      <w:r>
        <w:rPr>
          <w:sz w:val="32"/>
          <w:szCs w:val="32"/>
        </w:rPr>
        <w:t>A.    会以较小的概率分布在均值附近</w:t>
      </w:r>
      <w:r>
        <w:rPr>
          <w:sz w:val="32"/>
          <w:szCs w:val="32"/>
        </w:rPr>
        <w:br w:type="textWrapping"/>
      </w:r>
      <w:r>
        <w:rPr>
          <w:sz w:val="32"/>
          <w:szCs w:val="32"/>
        </w:rPr>
        <w:br w:type="textWrapping"/>
      </w:r>
      <w:r>
        <w:rPr>
          <w:sz w:val="32"/>
          <w:szCs w:val="32"/>
        </w:rPr>
        <w:t>B.    会以较大的概率分布在均值附近</w:t>
      </w:r>
      <w:r>
        <w:rPr>
          <w:sz w:val="32"/>
          <w:szCs w:val="32"/>
        </w:rPr>
        <w:br w:type="textWrapping"/>
      </w:r>
      <w:r>
        <w:rPr>
          <w:sz w:val="32"/>
          <w:szCs w:val="32"/>
        </w:rPr>
        <w:br w:type="textWrapping"/>
      </w:r>
      <w:r>
        <w:rPr>
          <w:sz w:val="32"/>
          <w:szCs w:val="32"/>
        </w:rPr>
        <w:t>C.    为正偏</w:t>
      </w:r>
      <w:r>
        <w:rPr>
          <w:sz w:val="32"/>
          <w:szCs w:val="32"/>
        </w:rPr>
        <w:br w:type="textWrapping"/>
      </w:r>
      <w:r>
        <w:rPr>
          <w:sz w:val="32"/>
          <w:szCs w:val="32"/>
        </w:rPr>
        <w:br w:type="textWrapping"/>
      </w:r>
      <w:r>
        <w:rPr>
          <w:sz w:val="32"/>
          <w:szCs w:val="32"/>
        </w:rPr>
        <w:t>D.    概率密度函数曲线较为尖瘦</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06ED8AC6">
      <w:pPr>
        <w:spacing w:before="400" w:after="0" w:line="240" w:lineRule="auto"/>
        <w:jc w:val="left"/>
        <w:rPr>
          <w:sz w:val="32"/>
          <w:szCs w:val="32"/>
        </w:rPr>
      </w:pPr>
      <w:r>
        <w:rPr>
          <w:sz w:val="32"/>
          <w:szCs w:val="32"/>
        </w:rPr>
        <w:t xml:space="preserve">    二、判断题（每题2分，共40分）</w:t>
      </w:r>
      <w:r>
        <w:rPr>
          <w:sz w:val="32"/>
          <w:szCs w:val="32"/>
        </w:rPr>
        <w:br w:type="textWrapping"/>
      </w:r>
    </w:p>
    <w:p w14:paraId="50EA6B42">
      <w:pPr>
        <w:spacing w:line="240" w:lineRule="auto"/>
        <w:jc w:val="left"/>
        <w:rPr>
          <w:sz w:val="32"/>
          <w:szCs w:val="32"/>
        </w:rPr>
      </w:pPr>
      <w:r>
        <w:rPr>
          <w:color w:val="494949"/>
          <w:sz w:val="32"/>
          <w:szCs w:val="32"/>
        </w:rPr>
        <w:t>（难易度:中）</w:t>
      </w:r>
    </w:p>
    <w:p w14:paraId="09EAB4F9">
      <w:pPr>
        <w:spacing w:line="240" w:lineRule="auto"/>
        <w:jc w:val="left"/>
        <w:rPr>
          <w:sz w:val="32"/>
          <w:szCs w:val="32"/>
        </w:rPr>
      </w:pPr>
    </w:p>
    <w:p w14:paraId="409DC7CB">
      <w:pPr>
        <w:spacing w:before="400" w:after="0" w:line="240" w:lineRule="auto"/>
        <w:jc w:val="left"/>
        <w:rPr>
          <w:sz w:val="32"/>
          <w:szCs w:val="32"/>
        </w:rPr>
      </w:pPr>
      <w:r>
        <w:rPr>
          <w:sz w:val="32"/>
          <w:szCs w:val="32"/>
        </w:rPr>
        <w:t>23.    1．因为自然界中的水不断循环运动，水资源是可以再生的，所以一个区域中的水资源是无限的。</w:t>
      </w:r>
      <w:r>
        <w:rPr>
          <w:sz w:val="32"/>
          <w:szCs w:val="32"/>
        </w:rPr>
        <w:br w:type="textWrapping"/>
      </w:r>
    </w:p>
    <w:p w14:paraId="745F7EA1">
      <w:pPr>
        <w:spacing w:line="240" w:lineRule="auto"/>
        <w:jc w:val="left"/>
        <w:rPr>
          <w:sz w:val="32"/>
          <w:szCs w:val="32"/>
        </w:rPr>
      </w:pPr>
      <w:r>
        <w:rPr>
          <w:color w:val="494949"/>
          <w:sz w:val="32"/>
          <w:szCs w:val="32"/>
        </w:rPr>
        <w:t>判断题(2.0分)（难易度:中）</w:t>
      </w:r>
    </w:p>
    <w:p w14:paraId="68631102">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76AF096F">
      <w:pPr>
        <w:spacing w:before="400" w:after="0" w:line="240" w:lineRule="auto"/>
        <w:jc w:val="left"/>
        <w:rPr>
          <w:sz w:val="32"/>
          <w:szCs w:val="32"/>
        </w:rPr>
      </w:pPr>
      <w:r>
        <w:rPr>
          <w:sz w:val="32"/>
          <w:szCs w:val="32"/>
        </w:rPr>
        <w:t>24.    2．我国水资源问题的形成，既由于自然条件的限制，又有在社会经济发展中，不能妥善处理好人与自然的关系、经济发展与资源环境保护的关系、眼前利益和长远利益的关系、局部利益和全局利益的关系的人为原因。</w:t>
      </w:r>
      <w:r>
        <w:rPr>
          <w:sz w:val="32"/>
          <w:szCs w:val="32"/>
        </w:rPr>
        <w:br w:type="textWrapping"/>
      </w:r>
    </w:p>
    <w:p w14:paraId="4A0B195F">
      <w:pPr>
        <w:spacing w:line="240" w:lineRule="auto"/>
        <w:jc w:val="left"/>
        <w:rPr>
          <w:sz w:val="32"/>
          <w:szCs w:val="32"/>
        </w:rPr>
      </w:pPr>
      <w:r>
        <w:rPr>
          <w:color w:val="494949"/>
          <w:sz w:val="32"/>
          <w:szCs w:val="32"/>
        </w:rPr>
        <w:t>判断题(2.0分)（难易度:中）</w:t>
      </w:r>
    </w:p>
    <w:p w14:paraId="589E0BEB">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00B7A5B1">
      <w:pPr>
        <w:spacing w:before="400" w:after="0" w:line="240" w:lineRule="auto"/>
        <w:jc w:val="left"/>
        <w:rPr>
          <w:sz w:val="32"/>
          <w:szCs w:val="32"/>
        </w:rPr>
      </w:pPr>
      <w:r>
        <w:rPr>
          <w:sz w:val="32"/>
          <w:szCs w:val="32"/>
        </w:rPr>
        <w:t>25.    3．我国水资源面临着严峻的形势及诸多问题，水资源已难以支撑经济社会的可持续发展。</w:t>
      </w:r>
      <w:r>
        <w:rPr>
          <w:sz w:val="32"/>
          <w:szCs w:val="32"/>
        </w:rPr>
        <w:br w:type="textWrapping"/>
      </w:r>
    </w:p>
    <w:p w14:paraId="5A5AFD41">
      <w:pPr>
        <w:spacing w:line="240" w:lineRule="auto"/>
        <w:jc w:val="left"/>
        <w:rPr>
          <w:sz w:val="32"/>
          <w:szCs w:val="32"/>
        </w:rPr>
      </w:pPr>
      <w:r>
        <w:rPr>
          <w:color w:val="494949"/>
          <w:sz w:val="32"/>
          <w:szCs w:val="32"/>
        </w:rPr>
        <w:t>判断题(2.0分)（难易度:中）</w:t>
      </w:r>
    </w:p>
    <w:p w14:paraId="473EBAF8">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46098F75">
      <w:pPr>
        <w:spacing w:before="400" w:after="0" w:line="240" w:lineRule="auto"/>
        <w:jc w:val="left"/>
        <w:rPr>
          <w:sz w:val="32"/>
          <w:szCs w:val="32"/>
        </w:rPr>
      </w:pPr>
      <w:r>
        <w:rPr>
          <w:sz w:val="32"/>
          <w:szCs w:val="32"/>
        </w:rPr>
        <w:t>26.    一个地区的地表水资源可利用量是指采取工程措施可能开采的地面水的最大总量。</w:t>
      </w:r>
      <w:r>
        <w:rPr>
          <w:sz w:val="32"/>
          <w:szCs w:val="32"/>
        </w:rPr>
        <w:br w:type="textWrapping"/>
      </w:r>
    </w:p>
    <w:p w14:paraId="3E17BBB9">
      <w:pPr>
        <w:spacing w:line="240" w:lineRule="auto"/>
        <w:jc w:val="left"/>
        <w:rPr>
          <w:sz w:val="32"/>
          <w:szCs w:val="32"/>
        </w:rPr>
      </w:pPr>
      <w:r>
        <w:rPr>
          <w:color w:val="494949"/>
          <w:sz w:val="32"/>
          <w:szCs w:val="32"/>
        </w:rPr>
        <w:t>判断题(2.0分)（难易度:中）</w:t>
      </w:r>
    </w:p>
    <w:p w14:paraId="7D93A436">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53D47827">
      <w:pPr>
        <w:spacing w:before="400" w:after="0" w:line="240" w:lineRule="auto"/>
        <w:jc w:val="left"/>
        <w:rPr>
          <w:sz w:val="32"/>
          <w:szCs w:val="32"/>
        </w:rPr>
      </w:pPr>
      <w:r>
        <w:rPr>
          <w:sz w:val="32"/>
          <w:szCs w:val="32"/>
        </w:rPr>
        <w:t>27.    5．径流系数是某时段的径流深度与流域面积之比。</w:t>
      </w:r>
      <w:r>
        <w:rPr>
          <w:sz w:val="32"/>
          <w:szCs w:val="32"/>
        </w:rPr>
        <w:br w:type="textWrapping"/>
      </w:r>
    </w:p>
    <w:p w14:paraId="46732C66">
      <w:pPr>
        <w:spacing w:line="240" w:lineRule="auto"/>
        <w:jc w:val="left"/>
        <w:rPr>
          <w:sz w:val="32"/>
          <w:szCs w:val="32"/>
        </w:rPr>
      </w:pPr>
      <w:r>
        <w:rPr>
          <w:color w:val="494949"/>
          <w:sz w:val="32"/>
          <w:szCs w:val="32"/>
        </w:rPr>
        <w:t>判断题(2.0分)（难易度:中）</w:t>
      </w:r>
    </w:p>
    <w:p w14:paraId="55C92840">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7772ED9D">
      <w:pPr>
        <w:spacing w:before="400" w:after="0" w:line="240" w:lineRule="auto"/>
        <w:jc w:val="left"/>
        <w:rPr>
          <w:sz w:val="32"/>
          <w:szCs w:val="32"/>
        </w:rPr>
      </w:pPr>
      <w:r>
        <w:rPr>
          <w:sz w:val="32"/>
          <w:szCs w:val="32"/>
        </w:rPr>
        <w:t>28.    6．我国现在统一采用的1985国家高程基面，是以青岛验潮站1952~1979年的潮汐观测资料计算平均海面为零起算的高程系统。</w:t>
      </w:r>
      <w:r>
        <w:rPr>
          <w:sz w:val="32"/>
          <w:szCs w:val="32"/>
        </w:rPr>
        <w:br w:type="textWrapping"/>
      </w:r>
    </w:p>
    <w:p w14:paraId="0ED4937D">
      <w:pPr>
        <w:spacing w:line="240" w:lineRule="auto"/>
        <w:jc w:val="left"/>
        <w:rPr>
          <w:sz w:val="32"/>
          <w:szCs w:val="32"/>
        </w:rPr>
      </w:pPr>
      <w:r>
        <w:rPr>
          <w:color w:val="494949"/>
          <w:sz w:val="32"/>
          <w:szCs w:val="32"/>
        </w:rPr>
        <w:t>判断题(2.0分)（难易度:中）</w:t>
      </w:r>
    </w:p>
    <w:p w14:paraId="13E2DC22">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5B146FF0">
      <w:pPr>
        <w:spacing w:before="400" w:after="0" w:line="240" w:lineRule="auto"/>
        <w:jc w:val="left"/>
        <w:rPr>
          <w:sz w:val="32"/>
          <w:szCs w:val="32"/>
        </w:rPr>
      </w:pPr>
      <w:r>
        <w:rPr>
          <w:sz w:val="32"/>
          <w:szCs w:val="32"/>
        </w:rPr>
        <w:t>29.    7．水文变量分布大多数为负偏，其偏态系数Cs&lt;0。</w:t>
      </w:r>
      <w:r>
        <w:rPr>
          <w:sz w:val="32"/>
          <w:szCs w:val="32"/>
        </w:rPr>
        <w:br w:type="textWrapping"/>
      </w:r>
    </w:p>
    <w:p w14:paraId="668AA23B">
      <w:pPr>
        <w:spacing w:line="240" w:lineRule="auto"/>
        <w:jc w:val="left"/>
        <w:rPr>
          <w:sz w:val="32"/>
          <w:szCs w:val="32"/>
        </w:rPr>
      </w:pPr>
      <w:r>
        <w:rPr>
          <w:color w:val="494949"/>
          <w:sz w:val="32"/>
          <w:szCs w:val="32"/>
        </w:rPr>
        <w:t>判断题(2.0分)（难易度:中）</w:t>
      </w:r>
    </w:p>
    <w:p w14:paraId="2D2BB747">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27E989FA">
      <w:pPr>
        <w:spacing w:before="400" w:after="0" w:line="240" w:lineRule="auto"/>
        <w:jc w:val="left"/>
        <w:rPr>
          <w:sz w:val="32"/>
          <w:szCs w:val="32"/>
        </w:rPr>
      </w:pPr>
      <w:r>
        <w:rPr>
          <w:sz w:val="32"/>
          <w:szCs w:val="32"/>
        </w:rPr>
        <w:t>30.    8．估算水文变量统计参数时，对于Cs一般采用某一假定值。</w:t>
      </w:r>
      <w:r>
        <w:rPr>
          <w:sz w:val="32"/>
          <w:szCs w:val="32"/>
        </w:rPr>
        <w:br w:type="textWrapping"/>
      </w:r>
    </w:p>
    <w:p w14:paraId="2993BFAE">
      <w:pPr>
        <w:spacing w:line="240" w:lineRule="auto"/>
        <w:jc w:val="left"/>
        <w:rPr>
          <w:sz w:val="32"/>
          <w:szCs w:val="32"/>
        </w:rPr>
      </w:pPr>
      <w:r>
        <w:rPr>
          <w:color w:val="494949"/>
          <w:sz w:val="32"/>
          <w:szCs w:val="32"/>
        </w:rPr>
        <w:t>判断题(2.0分)（难易度:中）</w:t>
      </w:r>
    </w:p>
    <w:p w14:paraId="02C6B740">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260386FE">
      <w:pPr>
        <w:spacing w:before="400" w:after="0" w:line="240" w:lineRule="auto"/>
        <w:jc w:val="left"/>
        <w:rPr>
          <w:sz w:val="32"/>
          <w:szCs w:val="32"/>
        </w:rPr>
      </w:pPr>
      <w:r>
        <w:rPr>
          <w:sz w:val="32"/>
          <w:szCs w:val="32"/>
        </w:rPr>
        <w:t>31.    9．如适线时无法照顾到全部点据，推求设计洪水时，应着重注意曲线中部和下部与点据的配合。</w:t>
      </w:r>
      <w:r>
        <w:rPr>
          <w:sz w:val="32"/>
          <w:szCs w:val="32"/>
        </w:rPr>
        <w:br w:type="textWrapping"/>
      </w:r>
    </w:p>
    <w:p w14:paraId="0869A6F1">
      <w:pPr>
        <w:spacing w:line="240" w:lineRule="auto"/>
        <w:jc w:val="left"/>
        <w:rPr>
          <w:sz w:val="32"/>
          <w:szCs w:val="32"/>
        </w:rPr>
      </w:pPr>
      <w:r>
        <w:rPr>
          <w:color w:val="494949"/>
          <w:sz w:val="32"/>
          <w:szCs w:val="32"/>
        </w:rPr>
        <w:t>判断题(2.0分)（难易度:中）</w:t>
      </w:r>
    </w:p>
    <w:p w14:paraId="7A58006C">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0316EE8F">
      <w:pPr>
        <w:spacing w:before="400" w:after="0" w:line="240" w:lineRule="auto"/>
        <w:jc w:val="left"/>
        <w:rPr>
          <w:sz w:val="32"/>
          <w:szCs w:val="32"/>
        </w:rPr>
      </w:pPr>
      <w:r>
        <w:rPr>
          <w:sz w:val="32"/>
          <w:szCs w:val="32"/>
        </w:rPr>
        <w:t>32.    10．两个变量之间的关系按其形式可分为简相关和复相关。</w:t>
      </w:r>
      <w:r>
        <w:rPr>
          <w:sz w:val="32"/>
          <w:szCs w:val="32"/>
        </w:rPr>
        <w:br w:type="textWrapping"/>
      </w:r>
    </w:p>
    <w:p w14:paraId="618C5706">
      <w:pPr>
        <w:spacing w:line="240" w:lineRule="auto"/>
        <w:jc w:val="left"/>
        <w:rPr>
          <w:sz w:val="32"/>
          <w:szCs w:val="32"/>
        </w:rPr>
      </w:pPr>
      <w:r>
        <w:rPr>
          <w:color w:val="494949"/>
          <w:sz w:val="32"/>
          <w:szCs w:val="32"/>
        </w:rPr>
        <w:t>判断题(2.0分)（难易度:中）</w:t>
      </w:r>
    </w:p>
    <w:p w14:paraId="319B31A0">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436B007F">
      <w:pPr>
        <w:spacing w:before="400" w:after="0" w:line="240" w:lineRule="auto"/>
        <w:jc w:val="left"/>
        <w:rPr>
          <w:sz w:val="32"/>
          <w:szCs w:val="32"/>
        </w:rPr>
      </w:pPr>
      <w:r>
        <w:rPr>
          <w:sz w:val="32"/>
          <w:szCs w:val="32"/>
        </w:rPr>
        <w:t>33.    11．大气中不同气团相遇时，在接触区形成的气象要素不连续变化的交接面称为峰面。</w:t>
      </w:r>
      <w:r>
        <w:rPr>
          <w:sz w:val="32"/>
          <w:szCs w:val="32"/>
        </w:rPr>
        <w:br w:type="textWrapping"/>
      </w:r>
    </w:p>
    <w:p w14:paraId="08100907">
      <w:pPr>
        <w:spacing w:line="240" w:lineRule="auto"/>
        <w:jc w:val="left"/>
        <w:rPr>
          <w:sz w:val="32"/>
          <w:szCs w:val="32"/>
        </w:rPr>
      </w:pPr>
      <w:r>
        <w:rPr>
          <w:color w:val="494949"/>
          <w:sz w:val="32"/>
          <w:szCs w:val="32"/>
        </w:rPr>
        <w:t>判断题(2.0分)（难易度:中）</w:t>
      </w:r>
    </w:p>
    <w:p w14:paraId="1001F62D">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57DD2B3E">
      <w:pPr>
        <w:spacing w:before="400" w:after="0" w:line="240" w:lineRule="auto"/>
        <w:jc w:val="left"/>
        <w:rPr>
          <w:sz w:val="32"/>
          <w:szCs w:val="32"/>
        </w:rPr>
      </w:pPr>
      <w:r>
        <w:rPr>
          <w:sz w:val="32"/>
          <w:szCs w:val="32"/>
        </w:rPr>
        <w:t>34.    12．泰森多边形法是计算流域平均降雨量的一种常用方法。</w:t>
      </w:r>
      <w:r>
        <w:rPr>
          <w:sz w:val="32"/>
          <w:szCs w:val="32"/>
        </w:rPr>
        <w:br w:type="textWrapping"/>
      </w:r>
    </w:p>
    <w:p w14:paraId="374F4E2A">
      <w:pPr>
        <w:spacing w:line="240" w:lineRule="auto"/>
        <w:jc w:val="left"/>
        <w:rPr>
          <w:sz w:val="32"/>
          <w:szCs w:val="32"/>
        </w:rPr>
      </w:pPr>
      <w:r>
        <w:rPr>
          <w:color w:val="494949"/>
          <w:sz w:val="32"/>
          <w:szCs w:val="32"/>
        </w:rPr>
        <w:t>判断题(2.0分)（难易度:中）</w:t>
      </w:r>
    </w:p>
    <w:p w14:paraId="68052B93">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03051498">
      <w:pPr>
        <w:spacing w:before="400" w:after="0" w:line="240" w:lineRule="auto"/>
        <w:jc w:val="left"/>
        <w:rPr>
          <w:sz w:val="32"/>
          <w:szCs w:val="32"/>
        </w:rPr>
      </w:pPr>
      <w:r>
        <w:rPr>
          <w:sz w:val="32"/>
          <w:szCs w:val="32"/>
        </w:rPr>
        <w:t>35.    13．流量是单位时间内流过某断面的水量，以m3/s计。</w:t>
      </w:r>
      <w:r>
        <w:rPr>
          <w:sz w:val="32"/>
          <w:szCs w:val="32"/>
        </w:rPr>
        <w:br w:type="textWrapping"/>
      </w:r>
    </w:p>
    <w:p w14:paraId="74F30E05">
      <w:pPr>
        <w:spacing w:line="240" w:lineRule="auto"/>
        <w:jc w:val="left"/>
        <w:rPr>
          <w:sz w:val="32"/>
          <w:szCs w:val="32"/>
        </w:rPr>
      </w:pPr>
      <w:r>
        <w:rPr>
          <w:color w:val="494949"/>
          <w:sz w:val="32"/>
          <w:szCs w:val="32"/>
        </w:rPr>
        <w:t>判断题(2.0分)（难易度:中）</w:t>
      </w:r>
    </w:p>
    <w:p w14:paraId="54BFB67A">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6B70C7F1">
      <w:pPr>
        <w:spacing w:before="400" w:after="0" w:line="240" w:lineRule="auto"/>
        <w:jc w:val="left"/>
        <w:rPr>
          <w:sz w:val="32"/>
          <w:szCs w:val="32"/>
        </w:rPr>
      </w:pPr>
      <w:r>
        <w:rPr>
          <w:sz w:val="32"/>
          <w:szCs w:val="32"/>
        </w:rPr>
        <w:t>36.    14．对于非闭合流域，流域范围内的降水，不可能补充相邻流域的径流。</w:t>
      </w:r>
      <w:r>
        <w:rPr>
          <w:sz w:val="32"/>
          <w:szCs w:val="32"/>
        </w:rPr>
        <w:br w:type="textWrapping"/>
      </w:r>
    </w:p>
    <w:p w14:paraId="0B3C868C">
      <w:pPr>
        <w:spacing w:line="240" w:lineRule="auto"/>
        <w:jc w:val="left"/>
        <w:rPr>
          <w:sz w:val="32"/>
          <w:szCs w:val="32"/>
        </w:rPr>
      </w:pPr>
      <w:r>
        <w:rPr>
          <w:color w:val="494949"/>
          <w:sz w:val="32"/>
          <w:szCs w:val="32"/>
        </w:rPr>
        <w:t>判断题(2.0分)（难易度:中）</w:t>
      </w:r>
    </w:p>
    <w:p w14:paraId="0563D5C2">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33FA6728">
      <w:pPr>
        <w:spacing w:before="400" w:after="0" w:line="240" w:lineRule="auto"/>
        <w:jc w:val="left"/>
        <w:rPr>
          <w:sz w:val="32"/>
          <w:szCs w:val="32"/>
        </w:rPr>
      </w:pPr>
      <w:r>
        <w:rPr>
          <w:sz w:val="32"/>
          <w:szCs w:val="32"/>
        </w:rPr>
        <w:t>37.    15．按照地面分水线与地下分水线在平面位置上的关系，可将流域分为闭合流域与非闭合流域。</w:t>
      </w:r>
      <w:r>
        <w:rPr>
          <w:sz w:val="32"/>
          <w:szCs w:val="32"/>
        </w:rPr>
        <w:br w:type="textWrapping"/>
      </w:r>
    </w:p>
    <w:p w14:paraId="355AB180">
      <w:pPr>
        <w:spacing w:line="240" w:lineRule="auto"/>
        <w:jc w:val="left"/>
        <w:rPr>
          <w:sz w:val="32"/>
          <w:szCs w:val="32"/>
        </w:rPr>
      </w:pPr>
      <w:r>
        <w:rPr>
          <w:color w:val="494949"/>
          <w:sz w:val="32"/>
          <w:szCs w:val="32"/>
        </w:rPr>
        <w:t>判断题(2.0分)（难易度:中）</w:t>
      </w:r>
    </w:p>
    <w:p w14:paraId="55942326">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39DE8F07">
      <w:pPr>
        <w:spacing w:before="400" w:after="0" w:line="240" w:lineRule="auto"/>
        <w:jc w:val="left"/>
        <w:rPr>
          <w:sz w:val="32"/>
          <w:szCs w:val="32"/>
        </w:rPr>
      </w:pPr>
      <w:r>
        <w:rPr>
          <w:sz w:val="32"/>
          <w:szCs w:val="32"/>
        </w:rPr>
        <w:t>38.    16．用连时序法绘制水位流量关系曲线时，是按照水位高低顺序连接水位流量关系点据形成曲线。</w:t>
      </w:r>
      <w:r>
        <w:rPr>
          <w:sz w:val="32"/>
          <w:szCs w:val="32"/>
        </w:rPr>
        <w:br w:type="textWrapping"/>
      </w:r>
    </w:p>
    <w:p w14:paraId="0E64F829">
      <w:pPr>
        <w:spacing w:line="240" w:lineRule="auto"/>
        <w:jc w:val="left"/>
        <w:rPr>
          <w:sz w:val="32"/>
          <w:szCs w:val="32"/>
        </w:rPr>
      </w:pPr>
      <w:r>
        <w:rPr>
          <w:color w:val="494949"/>
          <w:sz w:val="32"/>
          <w:szCs w:val="32"/>
        </w:rPr>
        <w:t>判断题(2.0分)（难易度:中）</w:t>
      </w:r>
    </w:p>
    <w:p w14:paraId="2CB715B9">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0B32D665">
      <w:pPr>
        <w:spacing w:before="400" w:after="0" w:line="240" w:lineRule="auto"/>
        <w:jc w:val="left"/>
        <w:rPr>
          <w:sz w:val="32"/>
          <w:szCs w:val="32"/>
        </w:rPr>
      </w:pPr>
      <w:r>
        <w:rPr>
          <w:sz w:val="32"/>
          <w:szCs w:val="32"/>
        </w:rPr>
        <w:t>39.    17．对应于洪水、多水的情况，水文随机变量的频率P≥50%。</w:t>
      </w:r>
      <w:r>
        <w:rPr>
          <w:sz w:val="32"/>
          <w:szCs w:val="32"/>
        </w:rPr>
        <w:br w:type="textWrapping"/>
      </w:r>
    </w:p>
    <w:p w14:paraId="05CDA3BE">
      <w:pPr>
        <w:spacing w:line="240" w:lineRule="auto"/>
        <w:jc w:val="left"/>
        <w:rPr>
          <w:sz w:val="32"/>
          <w:szCs w:val="32"/>
        </w:rPr>
      </w:pPr>
      <w:r>
        <w:rPr>
          <w:color w:val="494949"/>
          <w:sz w:val="32"/>
          <w:szCs w:val="32"/>
        </w:rPr>
        <w:t>判断题(2.0分)（难易度:中）</w:t>
      </w:r>
    </w:p>
    <w:p w14:paraId="0C89DB06">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5EC6EE13">
      <w:pPr>
        <w:spacing w:before="400" w:after="0" w:line="240" w:lineRule="auto"/>
        <w:jc w:val="left"/>
        <w:rPr>
          <w:sz w:val="32"/>
          <w:szCs w:val="32"/>
        </w:rPr>
      </w:pPr>
      <w:r>
        <w:rPr>
          <w:sz w:val="32"/>
          <w:szCs w:val="32"/>
        </w:rPr>
        <w:t>40.    18．皮尔逊Ⅲ型曲线是一种理论频率曲线，但选用这种线型进行水文频率计算是基于经验。</w:t>
      </w:r>
      <w:r>
        <w:rPr>
          <w:sz w:val="32"/>
          <w:szCs w:val="32"/>
        </w:rPr>
        <w:br w:type="textWrapping"/>
      </w:r>
    </w:p>
    <w:p w14:paraId="0E3DE5B2">
      <w:pPr>
        <w:spacing w:line="240" w:lineRule="auto"/>
        <w:jc w:val="left"/>
        <w:rPr>
          <w:sz w:val="32"/>
          <w:szCs w:val="32"/>
        </w:rPr>
      </w:pPr>
      <w:r>
        <w:rPr>
          <w:color w:val="494949"/>
          <w:sz w:val="32"/>
          <w:szCs w:val="32"/>
        </w:rPr>
        <w:t>判断题(2.0分)（难易度:中）</w:t>
      </w:r>
    </w:p>
    <w:p w14:paraId="0C691F95">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6FDC5155">
      <w:pPr>
        <w:spacing w:before="400" w:after="0" w:line="240" w:lineRule="auto"/>
        <w:jc w:val="left"/>
        <w:rPr>
          <w:sz w:val="32"/>
          <w:szCs w:val="32"/>
        </w:rPr>
      </w:pPr>
      <w:r>
        <w:rPr>
          <w:sz w:val="32"/>
          <w:szCs w:val="32"/>
        </w:rPr>
        <w:t>41.     在工程水文中将用数理统计方法进行水文分析的计算叫做水文统计。</w:t>
      </w:r>
      <w:r>
        <w:rPr>
          <w:sz w:val="32"/>
          <w:szCs w:val="32"/>
        </w:rPr>
        <w:br w:type="textWrapping"/>
      </w:r>
    </w:p>
    <w:p w14:paraId="7AF78CA9">
      <w:pPr>
        <w:spacing w:line="240" w:lineRule="auto"/>
        <w:jc w:val="left"/>
        <w:rPr>
          <w:sz w:val="32"/>
          <w:szCs w:val="32"/>
        </w:rPr>
      </w:pPr>
      <w:r>
        <w:rPr>
          <w:color w:val="494949"/>
          <w:sz w:val="32"/>
          <w:szCs w:val="32"/>
        </w:rPr>
        <w:t>判断题(2.0分)（难易度:中）</w:t>
      </w:r>
    </w:p>
    <w:p w14:paraId="6E791A80">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35F15C22">
      <w:pPr>
        <w:spacing w:before="400" w:after="0" w:line="240" w:lineRule="auto"/>
        <w:jc w:val="left"/>
        <w:rPr>
          <w:sz w:val="32"/>
          <w:szCs w:val="32"/>
        </w:rPr>
      </w:pPr>
      <w:r>
        <w:rPr>
          <w:sz w:val="32"/>
          <w:szCs w:val="32"/>
        </w:rPr>
        <w:t>42.    由实测水文资料计算所得的频率，称为经验频率。</w:t>
      </w:r>
      <w:r>
        <w:rPr>
          <w:sz w:val="32"/>
          <w:szCs w:val="32"/>
        </w:rPr>
        <w:br w:type="textWrapping"/>
      </w:r>
    </w:p>
    <w:p w14:paraId="05D6F80F">
      <w:pPr>
        <w:spacing w:line="240" w:lineRule="auto"/>
        <w:jc w:val="left"/>
        <w:rPr>
          <w:sz w:val="32"/>
          <w:szCs w:val="32"/>
        </w:rPr>
      </w:pPr>
      <w:r>
        <w:rPr>
          <w:color w:val="494949"/>
          <w:sz w:val="32"/>
          <w:szCs w:val="32"/>
        </w:rPr>
        <w:t>判断题(2.0分)（难易度:中）</w:t>
      </w:r>
    </w:p>
    <w:p w14:paraId="18F74234">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13DF9C59">
      <w:pPr>
        <w:spacing w:before="400" w:after="0" w:line="240" w:lineRule="auto"/>
        <w:jc w:val="left"/>
        <w:rPr>
          <w:sz w:val="32"/>
          <w:szCs w:val="32"/>
        </w:rPr>
      </w:pPr>
      <w:r>
        <w:rPr>
          <w:sz w:val="32"/>
          <w:szCs w:val="32"/>
        </w:rPr>
        <w:t xml:space="preserve">    三、计算题（每题10分，共20分）</w:t>
      </w:r>
      <w:r>
        <w:rPr>
          <w:sz w:val="32"/>
          <w:szCs w:val="32"/>
        </w:rPr>
        <w:br w:type="textWrapping"/>
      </w:r>
    </w:p>
    <w:p w14:paraId="474D677A">
      <w:pPr>
        <w:spacing w:line="240" w:lineRule="auto"/>
        <w:jc w:val="left"/>
        <w:rPr>
          <w:sz w:val="32"/>
          <w:szCs w:val="32"/>
        </w:rPr>
      </w:pPr>
      <w:r>
        <w:rPr>
          <w:color w:val="494949"/>
          <w:sz w:val="32"/>
          <w:szCs w:val="32"/>
        </w:rPr>
        <w:t>（难易度:中）</w:t>
      </w:r>
    </w:p>
    <w:p w14:paraId="2315F8DB">
      <w:pPr>
        <w:spacing w:line="240" w:lineRule="auto"/>
        <w:jc w:val="left"/>
        <w:rPr>
          <w:sz w:val="32"/>
          <w:szCs w:val="32"/>
        </w:rPr>
      </w:pPr>
    </w:p>
    <w:p w14:paraId="2CD057EB">
      <w:pPr>
        <w:spacing w:before="400" w:after="0" w:line="240" w:lineRule="auto"/>
        <w:jc w:val="left"/>
        <w:rPr>
          <w:sz w:val="32"/>
          <w:szCs w:val="32"/>
        </w:rPr>
      </w:pPr>
      <w:r>
        <w:rPr>
          <w:sz w:val="32"/>
          <w:szCs w:val="32"/>
        </w:rPr>
        <w:t>44.    1-1.某地区有5个水文站，如下图所示，各水文站用虚线连接，其垂直平分线以细实线表示。各垂直平分线与流域边界线构成多边形的面积及某次降雨实测降雨量见下表。试用泰森多边形法计算本地区平均降雨量。（5分）</w:t>
      </w:r>
      <w:r>
        <w:rPr>
          <w:sz w:val="32"/>
          <w:szCs w:val="32"/>
        </w:rPr>
        <w:br w:type="textWrapping"/>
      </w:r>
      <w:r>
        <w:rPr>
          <w:sz w:val="32"/>
          <w:szCs w:val="32"/>
        </w:rPr>
        <w:br w:type="textWrapping"/>
      </w:r>
      <w:r>
        <w:rPr>
          <w:sz w:val="32"/>
          <w:szCs w:val="32"/>
        </w:rPr>
        <w:br w:type="textWrapping"/>
      </w:r>
      <w:r>
        <w:rPr>
          <w:sz w:val="32"/>
          <w:szCs w:val="32"/>
        </w:rPr>
        <w:t>某地区水文站图</w:t>
      </w:r>
      <w:r>
        <w:rPr>
          <w:sz w:val="32"/>
          <w:szCs w:val="32"/>
        </w:rPr>
        <w:br w:type="textWrapping"/>
      </w:r>
      <w:r>
        <w:rPr>
          <w:sz w:val="32"/>
          <w:szCs w:val="32"/>
        </w:rPr>
        <w:t>文站降雨量及其所在多边形面积表</w:t>
      </w:r>
      <w:r>
        <w:rPr>
          <w:sz w:val="32"/>
          <w:szCs w:val="32"/>
        </w:rPr>
        <w:br w:type="textWrapping"/>
      </w:r>
      <w:r>
        <w:rPr>
          <w:sz w:val="32"/>
          <w:szCs w:val="32"/>
        </w:rPr>
        <w:t>水文站</w:t>
      </w:r>
      <w:r>
        <w:rPr>
          <w:sz w:val="32"/>
          <w:szCs w:val="32"/>
        </w:rPr>
        <w:br w:type="textWrapping"/>
      </w:r>
      <w:r>
        <w:rPr>
          <w:sz w:val="32"/>
          <w:szCs w:val="32"/>
        </w:rPr>
        <w:t>A</w:t>
      </w:r>
      <w:r>
        <w:rPr>
          <w:sz w:val="32"/>
          <w:szCs w:val="32"/>
        </w:rPr>
        <w:br w:type="textWrapping"/>
      </w:r>
      <w:r>
        <w:rPr>
          <w:sz w:val="32"/>
          <w:szCs w:val="32"/>
        </w:rPr>
        <w:t>B</w:t>
      </w:r>
      <w:r>
        <w:rPr>
          <w:sz w:val="32"/>
          <w:szCs w:val="32"/>
        </w:rPr>
        <w:br w:type="textWrapping"/>
      </w:r>
      <w:r>
        <w:rPr>
          <w:sz w:val="32"/>
          <w:szCs w:val="32"/>
        </w:rPr>
        <w:t>C</w:t>
      </w:r>
      <w:r>
        <w:rPr>
          <w:sz w:val="32"/>
          <w:szCs w:val="32"/>
        </w:rPr>
        <w:br w:type="textWrapping"/>
      </w:r>
      <w:r>
        <w:rPr>
          <w:sz w:val="32"/>
          <w:szCs w:val="32"/>
        </w:rPr>
        <w:t>D</w:t>
      </w:r>
      <w:r>
        <w:rPr>
          <w:sz w:val="32"/>
          <w:szCs w:val="32"/>
        </w:rPr>
        <w:br w:type="textWrapping"/>
      </w:r>
      <w:r>
        <w:rPr>
          <w:sz w:val="32"/>
          <w:szCs w:val="32"/>
        </w:rPr>
        <w:t>E</w:t>
      </w:r>
      <w:r>
        <w:rPr>
          <w:sz w:val="32"/>
          <w:szCs w:val="32"/>
        </w:rPr>
        <w:br w:type="textWrapping"/>
      </w:r>
      <w:r>
        <w:rPr>
          <w:sz w:val="32"/>
          <w:szCs w:val="32"/>
        </w:rPr>
        <w:t>多边形面积/km2</w:t>
      </w:r>
      <w:r>
        <w:rPr>
          <w:sz w:val="32"/>
          <w:szCs w:val="32"/>
        </w:rPr>
        <w:br w:type="textWrapping"/>
      </w:r>
      <w:r>
        <w:rPr>
          <w:sz w:val="32"/>
          <w:szCs w:val="32"/>
        </w:rPr>
        <w:t>78</w:t>
      </w:r>
      <w:r>
        <w:rPr>
          <w:sz w:val="32"/>
          <w:szCs w:val="32"/>
        </w:rPr>
        <w:br w:type="textWrapping"/>
      </w:r>
      <w:r>
        <w:rPr>
          <w:sz w:val="32"/>
          <w:szCs w:val="32"/>
        </w:rPr>
        <w:t>92</w:t>
      </w:r>
      <w:r>
        <w:rPr>
          <w:sz w:val="32"/>
          <w:szCs w:val="32"/>
        </w:rPr>
        <w:br w:type="textWrapping"/>
      </w:r>
      <w:r>
        <w:rPr>
          <w:sz w:val="32"/>
          <w:szCs w:val="32"/>
        </w:rPr>
        <w:t>95</w:t>
      </w:r>
      <w:r>
        <w:rPr>
          <w:sz w:val="32"/>
          <w:szCs w:val="32"/>
        </w:rPr>
        <w:br w:type="textWrapping"/>
      </w:r>
      <w:r>
        <w:rPr>
          <w:sz w:val="32"/>
          <w:szCs w:val="32"/>
        </w:rPr>
        <w:t>80</w:t>
      </w:r>
      <w:r>
        <w:rPr>
          <w:sz w:val="32"/>
          <w:szCs w:val="32"/>
        </w:rPr>
        <w:br w:type="textWrapping"/>
      </w:r>
      <w:r>
        <w:rPr>
          <w:sz w:val="32"/>
          <w:szCs w:val="32"/>
        </w:rPr>
        <w:t>85</w:t>
      </w:r>
      <w:r>
        <w:rPr>
          <w:sz w:val="32"/>
          <w:szCs w:val="32"/>
        </w:rPr>
        <w:br w:type="textWrapping"/>
      </w:r>
      <w:r>
        <w:rPr>
          <w:sz w:val="32"/>
          <w:szCs w:val="32"/>
        </w:rPr>
        <w:t>降雨量/mm</w:t>
      </w:r>
      <w:r>
        <w:rPr>
          <w:sz w:val="32"/>
          <w:szCs w:val="32"/>
        </w:rPr>
        <w:br w:type="textWrapping"/>
      </w:r>
      <w:r>
        <w:rPr>
          <w:sz w:val="32"/>
          <w:szCs w:val="32"/>
        </w:rPr>
        <w:t>35</w:t>
      </w:r>
      <w:r>
        <w:rPr>
          <w:sz w:val="32"/>
          <w:szCs w:val="32"/>
        </w:rPr>
        <w:br w:type="textWrapping"/>
      </w:r>
      <w:r>
        <w:rPr>
          <w:sz w:val="32"/>
          <w:szCs w:val="32"/>
        </w:rPr>
        <w:t>42</w:t>
      </w:r>
      <w:r>
        <w:rPr>
          <w:sz w:val="32"/>
          <w:szCs w:val="32"/>
        </w:rPr>
        <w:br w:type="textWrapping"/>
      </w:r>
      <w:r>
        <w:rPr>
          <w:sz w:val="32"/>
          <w:szCs w:val="32"/>
        </w:rPr>
        <w:t>23</w:t>
      </w:r>
      <w:r>
        <w:rPr>
          <w:sz w:val="32"/>
          <w:szCs w:val="32"/>
        </w:rPr>
        <w:br w:type="textWrapping"/>
      </w:r>
      <w:r>
        <w:rPr>
          <w:sz w:val="32"/>
          <w:szCs w:val="32"/>
        </w:rPr>
        <w:t>19</w:t>
      </w:r>
      <w:r>
        <w:rPr>
          <w:sz w:val="32"/>
          <w:szCs w:val="32"/>
        </w:rPr>
        <w:br w:type="textWrapping"/>
      </w:r>
      <w:r>
        <w:rPr>
          <w:sz w:val="32"/>
          <w:szCs w:val="32"/>
        </w:rPr>
        <w:t>29</w:t>
      </w:r>
      <w:r>
        <w:rPr>
          <w:sz w:val="32"/>
          <w:szCs w:val="32"/>
        </w:rPr>
        <w:br w:type="textWrapping"/>
      </w:r>
      <w:r>
        <w:rPr>
          <w:sz w:val="32"/>
          <w:szCs w:val="32"/>
        </w:rPr>
        <w:t>（1）泰森多边形法计算地区平均降雨量的方法为（  ）</w:t>
      </w:r>
      <w:r>
        <w:rPr>
          <w:sz w:val="32"/>
          <w:szCs w:val="32"/>
        </w:rPr>
        <w:br w:type="textWrapping"/>
      </w:r>
    </w:p>
    <w:p w14:paraId="26C0D62C">
      <w:pPr>
        <w:spacing w:line="240" w:lineRule="auto"/>
        <w:jc w:val="left"/>
        <w:rPr>
          <w:sz w:val="32"/>
          <w:szCs w:val="32"/>
        </w:rPr>
      </w:pPr>
      <w:r>
        <w:rPr>
          <w:color w:val="494949"/>
          <w:sz w:val="32"/>
          <w:szCs w:val="32"/>
        </w:rPr>
        <w:t>单选题(5.0分)（难易度:中）</w:t>
      </w:r>
    </w:p>
    <w:p w14:paraId="48AC48CE">
      <w:pPr>
        <w:spacing w:line="240" w:lineRule="auto"/>
        <w:jc w:val="left"/>
        <w:rPr>
          <w:sz w:val="32"/>
          <w:szCs w:val="32"/>
        </w:rPr>
      </w:pPr>
      <w:r>
        <w:rPr>
          <w:sz w:val="32"/>
          <w:szCs w:val="32"/>
        </w:rPr>
        <w:t>A.    以各多边形的面积为权数，求得各雨量站同时段降雨量的平均值，并将其作为流域平均降雨量</w:t>
      </w:r>
      <w:r>
        <w:rPr>
          <w:sz w:val="32"/>
          <w:szCs w:val="32"/>
        </w:rPr>
        <w:br w:type="textWrapping"/>
      </w:r>
      <w:r>
        <w:rPr>
          <w:sz w:val="32"/>
          <w:szCs w:val="32"/>
        </w:rPr>
        <w:br w:type="textWrapping"/>
      </w:r>
      <w:r>
        <w:rPr>
          <w:sz w:val="32"/>
          <w:szCs w:val="32"/>
        </w:rPr>
        <w:t>B.    以各多边形的面积为权数，求得各雨量站同时段降雨量的总和，并将其作为流域平均降雨量</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5E96305F">
      <w:pPr>
        <w:spacing w:before="400" w:after="0" w:line="240" w:lineRule="auto"/>
        <w:jc w:val="left"/>
        <w:rPr>
          <w:sz w:val="32"/>
          <w:szCs w:val="32"/>
        </w:rPr>
      </w:pPr>
      <w:r>
        <w:rPr>
          <w:sz w:val="32"/>
          <w:szCs w:val="32"/>
        </w:rPr>
        <w:t>45.    1-2.（1）某地区有5个水文站，如下图所示，各水文站用虚线连接，其垂直平分线以细实线表示。各垂直平分线与流域边界线构成多边形的面积及某次降雨实测降雨量见下表。试用泰森多边形法计算本地区平均降雨量。（5分）</w:t>
      </w:r>
      <w:r>
        <w:rPr>
          <w:sz w:val="32"/>
          <w:szCs w:val="32"/>
        </w:rPr>
        <w:br w:type="textWrapping"/>
      </w:r>
      <w:r>
        <w:rPr>
          <w:sz w:val="32"/>
          <w:szCs w:val="32"/>
        </w:rPr>
        <w:br w:type="textWrapping"/>
      </w:r>
      <w:r>
        <w:rPr>
          <w:sz w:val="32"/>
          <w:szCs w:val="32"/>
        </w:rPr>
        <w:br w:type="textWrapping"/>
      </w:r>
      <w:r>
        <w:rPr>
          <w:sz w:val="32"/>
          <w:szCs w:val="32"/>
        </w:rPr>
        <w:t>某地区水文站图</w:t>
      </w:r>
      <w:r>
        <w:rPr>
          <w:sz w:val="32"/>
          <w:szCs w:val="32"/>
        </w:rPr>
        <w:br w:type="textWrapping"/>
      </w:r>
      <w:r>
        <w:rPr>
          <w:sz w:val="32"/>
          <w:szCs w:val="32"/>
        </w:rPr>
        <w:t>文站降雨量及其所在多边形面积表</w:t>
      </w:r>
      <w:r>
        <w:rPr>
          <w:sz w:val="32"/>
          <w:szCs w:val="32"/>
        </w:rPr>
        <w:br w:type="textWrapping"/>
      </w:r>
      <w:r>
        <w:rPr>
          <w:sz w:val="32"/>
          <w:szCs w:val="32"/>
        </w:rPr>
        <w:t>水文站</w:t>
      </w:r>
      <w:r>
        <w:rPr>
          <w:sz w:val="32"/>
          <w:szCs w:val="32"/>
        </w:rPr>
        <w:br w:type="textWrapping"/>
      </w:r>
      <w:r>
        <w:rPr>
          <w:sz w:val="32"/>
          <w:szCs w:val="32"/>
        </w:rPr>
        <w:t>A</w:t>
      </w:r>
      <w:r>
        <w:rPr>
          <w:sz w:val="32"/>
          <w:szCs w:val="32"/>
        </w:rPr>
        <w:br w:type="textWrapping"/>
      </w:r>
      <w:r>
        <w:rPr>
          <w:sz w:val="32"/>
          <w:szCs w:val="32"/>
        </w:rPr>
        <w:t>B</w:t>
      </w:r>
      <w:r>
        <w:rPr>
          <w:sz w:val="32"/>
          <w:szCs w:val="32"/>
        </w:rPr>
        <w:br w:type="textWrapping"/>
      </w:r>
      <w:r>
        <w:rPr>
          <w:sz w:val="32"/>
          <w:szCs w:val="32"/>
        </w:rPr>
        <w:t>C</w:t>
      </w:r>
      <w:r>
        <w:rPr>
          <w:sz w:val="32"/>
          <w:szCs w:val="32"/>
        </w:rPr>
        <w:br w:type="textWrapping"/>
      </w:r>
      <w:r>
        <w:rPr>
          <w:sz w:val="32"/>
          <w:szCs w:val="32"/>
        </w:rPr>
        <w:t>D</w:t>
      </w:r>
      <w:r>
        <w:rPr>
          <w:sz w:val="32"/>
          <w:szCs w:val="32"/>
        </w:rPr>
        <w:br w:type="textWrapping"/>
      </w:r>
      <w:r>
        <w:rPr>
          <w:sz w:val="32"/>
          <w:szCs w:val="32"/>
        </w:rPr>
        <w:t>E</w:t>
      </w:r>
      <w:r>
        <w:rPr>
          <w:sz w:val="32"/>
          <w:szCs w:val="32"/>
        </w:rPr>
        <w:br w:type="textWrapping"/>
      </w:r>
      <w:r>
        <w:rPr>
          <w:sz w:val="32"/>
          <w:szCs w:val="32"/>
        </w:rPr>
        <w:t>多边形面积/km2</w:t>
      </w:r>
      <w:r>
        <w:rPr>
          <w:sz w:val="32"/>
          <w:szCs w:val="32"/>
        </w:rPr>
        <w:br w:type="textWrapping"/>
      </w:r>
      <w:r>
        <w:rPr>
          <w:sz w:val="32"/>
          <w:szCs w:val="32"/>
        </w:rPr>
        <w:t>78</w:t>
      </w:r>
      <w:r>
        <w:rPr>
          <w:sz w:val="32"/>
          <w:szCs w:val="32"/>
        </w:rPr>
        <w:br w:type="textWrapping"/>
      </w:r>
      <w:r>
        <w:rPr>
          <w:sz w:val="32"/>
          <w:szCs w:val="32"/>
        </w:rPr>
        <w:t>92</w:t>
      </w:r>
      <w:r>
        <w:rPr>
          <w:sz w:val="32"/>
          <w:szCs w:val="32"/>
        </w:rPr>
        <w:br w:type="textWrapping"/>
      </w:r>
      <w:r>
        <w:rPr>
          <w:sz w:val="32"/>
          <w:szCs w:val="32"/>
        </w:rPr>
        <w:t>95</w:t>
      </w:r>
      <w:r>
        <w:rPr>
          <w:sz w:val="32"/>
          <w:szCs w:val="32"/>
        </w:rPr>
        <w:br w:type="textWrapping"/>
      </w:r>
      <w:r>
        <w:rPr>
          <w:sz w:val="32"/>
          <w:szCs w:val="32"/>
        </w:rPr>
        <w:t>80</w:t>
      </w:r>
      <w:r>
        <w:rPr>
          <w:sz w:val="32"/>
          <w:szCs w:val="32"/>
        </w:rPr>
        <w:br w:type="textWrapping"/>
      </w:r>
      <w:r>
        <w:rPr>
          <w:sz w:val="32"/>
          <w:szCs w:val="32"/>
        </w:rPr>
        <w:t>85</w:t>
      </w:r>
      <w:r>
        <w:rPr>
          <w:sz w:val="32"/>
          <w:szCs w:val="32"/>
        </w:rPr>
        <w:br w:type="textWrapping"/>
      </w:r>
      <w:r>
        <w:rPr>
          <w:sz w:val="32"/>
          <w:szCs w:val="32"/>
        </w:rPr>
        <w:t>降雨量/mm</w:t>
      </w:r>
      <w:r>
        <w:rPr>
          <w:sz w:val="32"/>
          <w:szCs w:val="32"/>
        </w:rPr>
        <w:br w:type="textWrapping"/>
      </w:r>
      <w:r>
        <w:rPr>
          <w:sz w:val="32"/>
          <w:szCs w:val="32"/>
        </w:rPr>
        <w:t>35</w:t>
      </w:r>
      <w:r>
        <w:rPr>
          <w:sz w:val="32"/>
          <w:szCs w:val="32"/>
        </w:rPr>
        <w:br w:type="textWrapping"/>
      </w:r>
      <w:r>
        <w:rPr>
          <w:sz w:val="32"/>
          <w:szCs w:val="32"/>
        </w:rPr>
        <w:t>42</w:t>
      </w:r>
      <w:r>
        <w:rPr>
          <w:sz w:val="32"/>
          <w:szCs w:val="32"/>
        </w:rPr>
        <w:br w:type="textWrapping"/>
      </w:r>
      <w:r>
        <w:rPr>
          <w:sz w:val="32"/>
          <w:szCs w:val="32"/>
        </w:rPr>
        <w:t>23</w:t>
      </w:r>
      <w:r>
        <w:rPr>
          <w:sz w:val="32"/>
          <w:szCs w:val="32"/>
        </w:rPr>
        <w:br w:type="textWrapping"/>
      </w:r>
      <w:r>
        <w:rPr>
          <w:sz w:val="32"/>
          <w:szCs w:val="32"/>
        </w:rPr>
        <w:t>19</w:t>
      </w:r>
      <w:r>
        <w:rPr>
          <w:sz w:val="32"/>
          <w:szCs w:val="32"/>
        </w:rPr>
        <w:br w:type="textWrapping"/>
      </w:r>
      <w:r>
        <w:rPr>
          <w:sz w:val="32"/>
          <w:szCs w:val="32"/>
        </w:rPr>
        <w:t>29</w:t>
      </w:r>
      <w:r>
        <w:rPr>
          <w:sz w:val="32"/>
          <w:szCs w:val="32"/>
        </w:rPr>
        <w:br w:type="textWrapping"/>
      </w:r>
      <w:r>
        <w:rPr>
          <w:sz w:val="32"/>
          <w:szCs w:val="32"/>
        </w:rPr>
        <w:t>（2）采用泰森多边形法计算地区平均降雨量的计算结果为（  ）（5分）</w:t>
      </w:r>
      <w:r>
        <w:rPr>
          <w:sz w:val="32"/>
          <w:szCs w:val="32"/>
        </w:rPr>
        <w:br w:type="textWrapping"/>
      </w:r>
    </w:p>
    <w:p w14:paraId="3E9C5D09">
      <w:pPr>
        <w:spacing w:line="240" w:lineRule="auto"/>
        <w:jc w:val="left"/>
        <w:rPr>
          <w:sz w:val="32"/>
          <w:szCs w:val="32"/>
        </w:rPr>
      </w:pPr>
      <w:r>
        <w:rPr>
          <w:color w:val="494949"/>
          <w:sz w:val="32"/>
          <w:szCs w:val="32"/>
        </w:rPr>
        <w:t>单选题(5.0分)（难易度:中）</w:t>
      </w:r>
    </w:p>
    <w:p w14:paraId="5C9F77C3">
      <w:pPr>
        <w:spacing w:line="240" w:lineRule="auto"/>
        <w:jc w:val="left"/>
        <w:rPr>
          <w:sz w:val="32"/>
          <w:szCs w:val="32"/>
        </w:rPr>
      </w:pPr>
      <w:r>
        <w:rPr>
          <w:sz w:val="32"/>
          <w:szCs w:val="32"/>
        </w:rPr>
        <w:t>A.    29.7mm</w:t>
      </w:r>
      <w:r>
        <w:rPr>
          <w:sz w:val="32"/>
          <w:szCs w:val="32"/>
        </w:rPr>
        <w:br w:type="textWrapping"/>
      </w:r>
      <w:r>
        <w:rPr>
          <w:sz w:val="32"/>
          <w:szCs w:val="32"/>
        </w:rPr>
        <w:br w:type="textWrapping"/>
      </w:r>
      <w:r>
        <w:rPr>
          <w:sz w:val="32"/>
          <w:szCs w:val="32"/>
        </w:rPr>
        <w:t>B.    2.91mm </w:t>
      </w:r>
      <w:r>
        <w:rPr>
          <w:sz w:val="32"/>
          <w:szCs w:val="32"/>
        </w:rPr>
        <w:br w:type="textWrapping"/>
      </w:r>
      <w:r>
        <w:rPr>
          <w:sz w:val="32"/>
          <w:szCs w:val="32"/>
        </w:rPr>
        <w:br w:type="textWrapping"/>
      </w:r>
      <w:r>
        <w:rPr>
          <w:sz w:val="32"/>
          <w:szCs w:val="32"/>
        </w:rPr>
        <w:t>C.    148mm</w:t>
      </w:r>
      <w:r>
        <w:rPr>
          <w:sz w:val="32"/>
          <w:szCs w:val="32"/>
        </w:rPr>
        <w:br w:type="textWrapping"/>
      </w:r>
      <w:r>
        <w:rPr>
          <w:sz w:val="32"/>
          <w:szCs w:val="32"/>
        </w:rPr>
        <w:br w:type="textWrapping"/>
      </w:r>
      <w:r>
        <w:rPr>
          <w:sz w:val="32"/>
          <w:szCs w:val="32"/>
        </w:rPr>
        <w:t>D.    35mm</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64F96145">
      <w:pPr>
        <w:spacing w:before="400" w:after="0" w:line="240" w:lineRule="auto"/>
        <w:jc w:val="left"/>
        <w:rPr>
          <w:sz w:val="32"/>
          <w:szCs w:val="32"/>
        </w:rPr>
      </w:pPr>
      <w:r>
        <w:rPr>
          <w:sz w:val="32"/>
          <w:szCs w:val="32"/>
        </w:rPr>
        <w:t>46.    2-1. 某雨量站年降雨量符合皮尔逊III型分布。用适线法求得该站多年平均年降雨量616.4mm，年降雨量系列的Cv=0.25, Cs=0.75。摘录皮尔逊Ⅲ型曲线模比系数k p值表，见下表。试求出该雨量站频率P=10%的年平均降雨量。（10分）   </w:t>
      </w:r>
      <w:r>
        <w:rPr>
          <w:sz w:val="32"/>
          <w:szCs w:val="32"/>
        </w:rPr>
        <w:br w:type="textWrapping"/>
      </w:r>
      <w:r>
        <w:rPr>
          <w:sz w:val="32"/>
          <w:szCs w:val="32"/>
        </w:rPr>
        <w:t>    P(%)</w:t>
      </w:r>
      <w:r>
        <w:rPr>
          <w:sz w:val="32"/>
          <w:szCs w:val="32"/>
        </w:rPr>
        <w:br w:type="textWrapping"/>
      </w:r>
      <w:r>
        <w:rPr>
          <w:sz w:val="32"/>
          <w:szCs w:val="32"/>
        </w:rPr>
        <w:t>Cv</w:t>
      </w:r>
      <w:r>
        <w:rPr>
          <w:sz w:val="32"/>
          <w:szCs w:val="32"/>
        </w:rPr>
        <w:br w:type="textWrapping"/>
      </w:r>
      <w:r>
        <w:rPr>
          <w:sz w:val="32"/>
          <w:szCs w:val="32"/>
        </w:rPr>
        <w:t>01</w:t>
      </w:r>
      <w:r>
        <w:rPr>
          <w:sz w:val="32"/>
          <w:szCs w:val="32"/>
        </w:rPr>
        <w:br w:type="textWrapping"/>
      </w:r>
      <w:r>
        <w:rPr>
          <w:sz w:val="32"/>
          <w:szCs w:val="32"/>
        </w:rPr>
        <w:t>0.1</w:t>
      </w:r>
      <w:r>
        <w:rPr>
          <w:sz w:val="32"/>
          <w:szCs w:val="32"/>
        </w:rPr>
        <w:br w:type="textWrapping"/>
      </w:r>
      <w:r>
        <w:rPr>
          <w:sz w:val="32"/>
          <w:szCs w:val="32"/>
        </w:rPr>
        <w:t>0.2</w:t>
      </w:r>
      <w:r>
        <w:rPr>
          <w:sz w:val="32"/>
          <w:szCs w:val="32"/>
        </w:rPr>
        <w:br w:type="textWrapping"/>
      </w:r>
      <w:r>
        <w:rPr>
          <w:sz w:val="32"/>
          <w:szCs w:val="32"/>
        </w:rPr>
        <w:t>0.33</w:t>
      </w:r>
      <w:r>
        <w:rPr>
          <w:sz w:val="32"/>
          <w:szCs w:val="32"/>
        </w:rPr>
        <w:br w:type="textWrapping"/>
      </w:r>
      <w:r>
        <w:rPr>
          <w:sz w:val="32"/>
          <w:szCs w:val="32"/>
        </w:rPr>
        <w:t>0.5</w:t>
      </w:r>
      <w:r>
        <w:rPr>
          <w:sz w:val="32"/>
          <w:szCs w:val="32"/>
        </w:rPr>
        <w:br w:type="textWrapping"/>
      </w:r>
      <w:r>
        <w:rPr>
          <w:sz w:val="32"/>
          <w:szCs w:val="32"/>
        </w:rPr>
        <w:t>1</w:t>
      </w:r>
      <w:r>
        <w:rPr>
          <w:sz w:val="32"/>
          <w:szCs w:val="32"/>
        </w:rPr>
        <w:br w:type="textWrapping"/>
      </w:r>
      <w:r>
        <w:rPr>
          <w:sz w:val="32"/>
          <w:szCs w:val="32"/>
        </w:rPr>
        <w:t>2</w:t>
      </w:r>
      <w:r>
        <w:rPr>
          <w:sz w:val="32"/>
          <w:szCs w:val="32"/>
        </w:rPr>
        <w:br w:type="textWrapping"/>
      </w:r>
      <w:r>
        <w:rPr>
          <w:sz w:val="32"/>
          <w:szCs w:val="32"/>
        </w:rPr>
        <w:t>5</w:t>
      </w:r>
      <w:r>
        <w:rPr>
          <w:sz w:val="32"/>
          <w:szCs w:val="32"/>
        </w:rPr>
        <w:br w:type="textWrapping"/>
      </w:r>
      <w:r>
        <w:rPr>
          <w:sz w:val="32"/>
          <w:szCs w:val="32"/>
        </w:rPr>
        <w:t>10</w:t>
      </w:r>
      <w:r>
        <w:rPr>
          <w:sz w:val="32"/>
          <w:szCs w:val="32"/>
        </w:rPr>
        <w:br w:type="textWrapping"/>
      </w:r>
      <w:r>
        <w:rPr>
          <w:sz w:val="32"/>
          <w:szCs w:val="32"/>
        </w:rPr>
        <w:t>20</w:t>
      </w:r>
      <w:r>
        <w:rPr>
          <w:sz w:val="32"/>
          <w:szCs w:val="32"/>
        </w:rPr>
        <w:br w:type="textWrapping"/>
      </w:r>
      <w:r>
        <w:rPr>
          <w:sz w:val="32"/>
          <w:szCs w:val="32"/>
        </w:rPr>
        <w:t>50</w:t>
      </w:r>
      <w:r>
        <w:rPr>
          <w:sz w:val="32"/>
          <w:szCs w:val="32"/>
        </w:rPr>
        <w:br w:type="textWrapping"/>
      </w:r>
      <w:r>
        <w:rPr>
          <w:sz w:val="32"/>
          <w:szCs w:val="32"/>
        </w:rPr>
        <w:t>75</w:t>
      </w:r>
      <w:r>
        <w:rPr>
          <w:sz w:val="32"/>
          <w:szCs w:val="32"/>
        </w:rPr>
        <w:br w:type="textWrapping"/>
      </w:r>
      <w:r>
        <w:rPr>
          <w:sz w:val="32"/>
          <w:szCs w:val="32"/>
        </w:rPr>
        <w:t>90</w:t>
      </w:r>
      <w:r>
        <w:rPr>
          <w:sz w:val="32"/>
          <w:szCs w:val="32"/>
        </w:rPr>
        <w:br w:type="textWrapping"/>
      </w:r>
      <w:r>
        <w:rPr>
          <w:sz w:val="32"/>
          <w:szCs w:val="32"/>
        </w:rPr>
        <w:t>95</w:t>
      </w:r>
      <w:r>
        <w:rPr>
          <w:sz w:val="32"/>
          <w:szCs w:val="32"/>
        </w:rPr>
        <w:br w:type="textWrapping"/>
      </w:r>
      <w:r>
        <w:rPr>
          <w:sz w:val="32"/>
          <w:szCs w:val="32"/>
        </w:rPr>
        <w:t>99</w:t>
      </w:r>
      <w:r>
        <w:rPr>
          <w:sz w:val="32"/>
          <w:szCs w:val="32"/>
        </w:rPr>
        <w:br w:type="textWrapping"/>
      </w:r>
      <w:r>
        <w:rPr>
          <w:sz w:val="32"/>
          <w:szCs w:val="32"/>
        </w:rPr>
        <w:t>    (三) Cs=2.0Cv</w:t>
      </w:r>
      <w:r>
        <w:rPr>
          <w:sz w:val="32"/>
          <w:szCs w:val="32"/>
        </w:rPr>
        <w:br w:type="textWrapping"/>
      </w:r>
      <w:r>
        <w:rPr>
          <w:sz w:val="32"/>
          <w:szCs w:val="32"/>
        </w:rPr>
        <w:t> </w:t>
      </w:r>
      <w:r>
        <w:rPr>
          <w:sz w:val="32"/>
          <w:szCs w:val="32"/>
        </w:rPr>
        <w:br w:type="textWrapping"/>
      </w:r>
      <w:r>
        <w:rPr>
          <w:sz w:val="32"/>
          <w:szCs w:val="32"/>
        </w:rPr>
        <w:t>0.25</w:t>
      </w:r>
      <w:r>
        <w:rPr>
          <w:sz w:val="32"/>
          <w:szCs w:val="32"/>
        </w:rPr>
        <w:br w:type="textWrapping"/>
      </w:r>
      <w:r>
        <w:rPr>
          <w:sz w:val="32"/>
          <w:szCs w:val="32"/>
        </w:rPr>
        <w:t>2.22</w:t>
      </w:r>
      <w:r>
        <w:rPr>
          <w:sz w:val="32"/>
          <w:szCs w:val="32"/>
        </w:rPr>
        <w:br w:type="textWrapping"/>
      </w:r>
      <w:r>
        <w:rPr>
          <w:sz w:val="32"/>
          <w:szCs w:val="32"/>
        </w:rPr>
        <w:t>1.96</w:t>
      </w:r>
      <w:r>
        <w:rPr>
          <w:sz w:val="32"/>
          <w:szCs w:val="32"/>
        </w:rPr>
        <w:br w:type="textWrapping"/>
      </w:r>
      <w:r>
        <w:rPr>
          <w:sz w:val="32"/>
          <w:szCs w:val="32"/>
        </w:rPr>
        <w:t>1.87</w:t>
      </w:r>
      <w:r>
        <w:rPr>
          <w:sz w:val="32"/>
          <w:szCs w:val="32"/>
        </w:rPr>
        <w:br w:type="textWrapping"/>
      </w:r>
      <w:r>
        <w:rPr>
          <w:sz w:val="32"/>
          <w:szCs w:val="32"/>
        </w:rPr>
        <w:t>1.81</w:t>
      </w:r>
      <w:r>
        <w:rPr>
          <w:sz w:val="32"/>
          <w:szCs w:val="32"/>
        </w:rPr>
        <w:br w:type="textWrapping"/>
      </w:r>
      <w:r>
        <w:rPr>
          <w:sz w:val="32"/>
          <w:szCs w:val="32"/>
        </w:rPr>
        <w:t>1.77</w:t>
      </w:r>
      <w:r>
        <w:rPr>
          <w:sz w:val="32"/>
          <w:szCs w:val="32"/>
        </w:rPr>
        <w:br w:type="textWrapping"/>
      </w:r>
      <w:r>
        <w:rPr>
          <w:sz w:val="32"/>
          <w:szCs w:val="32"/>
        </w:rPr>
        <w:t>1.67</w:t>
      </w:r>
      <w:r>
        <w:rPr>
          <w:sz w:val="32"/>
          <w:szCs w:val="32"/>
        </w:rPr>
        <w:br w:type="textWrapping"/>
      </w:r>
      <w:r>
        <w:rPr>
          <w:sz w:val="32"/>
          <w:szCs w:val="32"/>
        </w:rPr>
        <w:t>1.58</w:t>
      </w:r>
      <w:r>
        <w:rPr>
          <w:sz w:val="32"/>
          <w:szCs w:val="32"/>
        </w:rPr>
        <w:br w:type="textWrapping"/>
      </w:r>
      <w:r>
        <w:rPr>
          <w:sz w:val="32"/>
          <w:szCs w:val="32"/>
        </w:rPr>
        <w:t>1.45</w:t>
      </w:r>
      <w:r>
        <w:rPr>
          <w:sz w:val="32"/>
          <w:szCs w:val="32"/>
        </w:rPr>
        <w:br w:type="textWrapping"/>
      </w:r>
      <w:r>
        <w:rPr>
          <w:sz w:val="32"/>
          <w:szCs w:val="32"/>
        </w:rPr>
        <w:t>1.33</w:t>
      </w:r>
      <w:r>
        <w:rPr>
          <w:sz w:val="32"/>
          <w:szCs w:val="32"/>
        </w:rPr>
        <w:br w:type="textWrapping"/>
      </w:r>
      <w:r>
        <w:rPr>
          <w:sz w:val="32"/>
          <w:szCs w:val="32"/>
        </w:rPr>
        <w:t>1.20</w:t>
      </w:r>
      <w:r>
        <w:rPr>
          <w:sz w:val="32"/>
          <w:szCs w:val="32"/>
        </w:rPr>
        <w:br w:type="textWrapping"/>
      </w:r>
      <w:r>
        <w:rPr>
          <w:sz w:val="32"/>
          <w:szCs w:val="32"/>
        </w:rPr>
        <w:t>0.98</w:t>
      </w:r>
      <w:r>
        <w:rPr>
          <w:sz w:val="32"/>
          <w:szCs w:val="32"/>
        </w:rPr>
        <w:br w:type="textWrapping"/>
      </w:r>
      <w:r>
        <w:rPr>
          <w:sz w:val="32"/>
          <w:szCs w:val="32"/>
        </w:rPr>
        <w:t>0.82</w:t>
      </w:r>
      <w:r>
        <w:rPr>
          <w:sz w:val="32"/>
          <w:szCs w:val="32"/>
        </w:rPr>
        <w:br w:type="textWrapping"/>
      </w:r>
      <w:r>
        <w:rPr>
          <w:sz w:val="32"/>
          <w:szCs w:val="32"/>
        </w:rPr>
        <w:t>0.70</w:t>
      </w:r>
      <w:r>
        <w:rPr>
          <w:sz w:val="32"/>
          <w:szCs w:val="32"/>
        </w:rPr>
        <w:br w:type="textWrapping"/>
      </w:r>
      <w:r>
        <w:rPr>
          <w:sz w:val="32"/>
          <w:szCs w:val="32"/>
        </w:rPr>
        <w:t>0.63</w:t>
      </w:r>
      <w:r>
        <w:rPr>
          <w:sz w:val="32"/>
          <w:szCs w:val="32"/>
        </w:rPr>
        <w:br w:type="textWrapping"/>
      </w:r>
      <w:r>
        <w:rPr>
          <w:sz w:val="32"/>
          <w:szCs w:val="32"/>
        </w:rPr>
        <w:t>0.52</w:t>
      </w:r>
      <w:r>
        <w:rPr>
          <w:sz w:val="32"/>
          <w:szCs w:val="32"/>
        </w:rPr>
        <w:br w:type="textWrapping"/>
      </w:r>
      <w:r>
        <w:rPr>
          <w:sz w:val="32"/>
          <w:szCs w:val="32"/>
        </w:rPr>
        <w:t>    (三) Cs=3.0Cv</w:t>
      </w:r>
      <w:r>
        <w:rPr>
          <w:sz w:val="32"/>
          <w:szCs w:val="32"/>
        </w:rPr>
        <w:br w:type="textWrapping"/>
      </w:r>
      <w:r>
        <w:rPr>
          <w:sz w:val="32"/>
          <w:szCs w:val="32"/>
        </w:rPr>
        <w:t> </w:t>
      </w:r>
      <w:r>
        <w:rPr>
          <w:sz w:val="32"/>
          <w:szCs w:val="32"/>
        </w:rPr>
        <w:br w:type="textWrapping"/>
      </w:r>
      <w:r>
        <w:rPr>
          <w:sz w:val="32"/>
          <w:szCs w:val="32"/>
        </w:rPr>
        <w:t>0.25</w:t>
      </w:r>
      <w:r>
        <w:rPr>
          <w:sz w:val="32"/>
          <w:szCs w:val="32"/>
        </w:rPr>
        <w:br w:type="textWrapping"/>
      </w:r>
      <w:r>
        <w:rPr>
          <w:sz w:val="32"/>
          <w:szCs w:val="32"/>
        </w:rPr>
        <w:t>2.35</w:t>
      </w:r>
      <w:r>
        <w:rPr>
          <w:sz w:val="32"/>
          <w:szCs w:val="32"/>
        </w:rPr>
        <w:br w:type="textWrapping"/>
      </w:r>
      <w:r>
        <w:rPr>
          <w:sz w:val="32"/>
          <w:szCs w:val="32"/>
        </w:rPr>
        <w:t>2.05</w:t>
      </w:r>
      <w:r>
        <w:rPr>
          <w:sz w:val="32"/>
          <w:szCs w:val="32"/>
        </w:rPr>
        <w:br w:type="textWrapping"/>
      </w:r>
      <w:r>
        <w:rPr>
          <w:sz w:val="32"/>
          <w:szCs w:val="32"/>
        </w:rPr>
        <w:t>1.95</w:t>
      </w:r>
      <w:r>
        <w:rPr>
          <w:sz w:val="32"/>
          <w:szCs w:val="32"/>
        </w:rPr>
        <w:br w:type="textWrapping"/>
      </w:r>
      <w:r>
        <w:rPr>
          <w:sz w:val="32"/>
          <w:szCs w:val="32"/>
        </w:rPr>
        <w:t>1.88</w:t>
      </w:r>
      <w:r>
        <w:rPr>
          <w:sz w:val="32"/>
          <w:szCs w:val="32"/>
        </w:rPr>
        <w:br w:type="textWrapping"/>
      </w:r>
      <w:r>
        <w:rPr>
          <w:sz w:val="32"/>
          <w:szCs w:val="32"/>
        </w:rPr>
        <w:t>1.82</w:t>
      </w:r>
      <w:r>
        <w:rPr>
          <w:sz w:val="32"/>
          <w:szCs w:val="32"/>
        </w:rPr>
        <w:br w:type="textWrapping"/>
      </w:r>
      <w:r>
        <w:rPr>
          <w:sz w:val="32"/>
          <w:szCs w:val="32"/>
        </w:rPr>
        <w:t>1.72</w:t>
      </w:r>
      <w:r>
        <w:rPr>
          <w:sz w:val="32"/>
          <w:szCs w:val="32"/>
        </w:rPr>
        <w:br w:type="textWrapping"/>
      </w:r>
      <w:r>
        <w:rPr>
          <w:sz w:val="32"/>
          <w:szCs w:val="32"/>
        </w:rPr>
        <w:t>1.61</w:t>
      </w:r>
      <w:r>
        <w:rPr>
          <w:sz w:val="32"/>
          <w:szCs w:val="32"/>
        </w:rPr>
        <w:br w:type="textWrapping"/>
      </w:r>
      <w:r>
        <w:rPr>
          <w:sz w:val="32"/>
          <w:szCs w:val="32"/>
        </w:rPr>
        <w:t>1.46</w:t>
      </w:r>
      <w:r>
        <w:rPr>
          <w:sz w:val="32"/>
          <w:szCs w:val="32"/>
        </w:rPr>
        <w:br w:type="textWrapping"/>
      </w:r>
      <w:r>
        <w:rPr>
          <w:sz w:val="32"/>
          <w:szCs w:val="32"/>
        </w:rPr>
        <w:t>1.34</w:t>
      </w:r>
      <w:r>
        <w:rPr>
          <w:sz w:val="32"/>
          <w:szCs w:val="32"/>
        </w:rPr>
        <w:br w:type="textWrapping"/>
      </w:r>
      <w:r>
        <w:rPr>
          <w:sz w:val="32"/>
          <w:szCs w:val="32"/>
        </w:rPr>
        <w:t>1.20</w:t>
      </w:r>
      <w:r>
        <w:rPr>
          <w:sz w:val="32"/>
          <w:szCs w:val="32"/>
        </w:rPr>
        <w:br w:type="textWrapping"/>
      </w:r>
      <w:r>
        <w:rPr>
          <w:sz w:val="32"/>
          <w:szCs w:val="32"/>
        </w:rPr>
        <w:t>0.97</w:t>
      </w:r>
      <w:r>
        <w:rPr>
          <w:sz w:val="32"/>
          <w:szCs w:val="32"/>
        </w:rPr>
        <w:br w:type="textWrapping"/>
      </w:r>
      <w:r>
        <w:rPr>
          <w:sz w:val="32"/>
          <w:szCs w:val="32"/>
        </w:rPr>
        <w:t>0.82</w:t>
      </w:r>
      <w:r>
        <w:rPr>
          <w:sz w:val="32"/>
          <w:szCs w:val="32"/>
        </w:rPr>
        <w:br w:type="textWrapping"/>
      </w:r>
      <w:r>
        <w:rPr>
          <w:sz w:val="32"/>
          <w:szCs w:val="32"/>
        </w:rPr>
        <w:t>0.71</w:t>
      </w:r>
      <w:r>
        <w:rPr>
          <w:sz w:val="32"/>
          <w:szCs w:val="32"/>
        </w:rPr>
        <w:br w:type="textWrapping"/>
      </w:r>
      <w:r>
        <w:rPr>
          <w:sz w:val="32"/>
          <w:szCs w:val="32"/>
        </w:rPr>
        <w:t>0.65</w:t>
      </w:r>
      <w:r>
        <w:rPr>
          <w:sz w:val="32"/>
          <w:szCs w:val="32"/>
        </w:rPr>
        <w:br w:type="textWrapping"/>
      </w:r>
      <w:r>
        <w:rPr>
          <w:sz w:val="32"/>
          <w:szCs w:val="32"/>
        </w:rPr>
        <w:t>0.56</w:t>
      </w:r>
      <w:r>
        <w:rPr>
          <w:sz w:val="32"/>
          <w:szCs w:val="32"/>
        </w:rPr>
        <w:br w:type="textWrapping"/>
      </w:r>
      <w:r>
        <w:rPr>
          <w:sz w:val="32"/>
          <w:szCs w:val="32"/>
        </w:rPr>
        <w:t> </w:t>
      </w:r>
      <w:r>
        <w:rPr>
          <w:sz w:val="32"/>
          <w:szCs w:val="32"/>
        </w:rPr>
        <w:br w:type="textWrapping"/>
      </w:r>
      <w:r>
        <w:rPr>
          <w:sz w:val="32"/>
          <w:szCs w:val="32"/>
        </w:rPr>
        <w:t>（1）查皮尔逊Ⅲ型曲线模比系数kp值表，求得kp=（   ）</w:t>
      </w:r>
      <w:r>
        <w:rPr>
          <w:sz w:val="32"/>
          <w:szCs w:val="32"/>
        </w:rPr>
        <w:br w:type="textWrapping"/>
      </w:r>
    </w:p>
    <w:p w14:paraId="271273F6">
      <w:pPr>
        <w:spacing w:line="240" w:lineRule="auto"/>
        <w:jc w:val="left"/>
        <w:rPr>
          <w:sz w:val="32"/>
          <w:szCs w:val="32"/>
        </w:rPr>
      </w:pPr>
      <w:r>
        <w:rPr>
          <w:color w:val="494949"/>
          <w:sz w:val="32"/>
          <w:szCs w:val="32"/>
        </w:rPr>
        <w:t>单选题(5.0分)（难易度:中）</w:t>
      </w:r>
    </w:p>
    <w:p w14:paraId="2843FFEE">
      <w:pPr>
        <w:spacing w:line="240" w:lineRule="auto"/>
        <w:jc w:val="left"/>
        <w:rPr>
          <w:sz w:val="32"/>
          <w:szCs w:val="32"/>
        </w:rPr>
      </w:pPr>
      <w:r>
        <w:rPr>
          <w:sz w:val="32"/>
          <w:szCs w:val="32"/>
        </w:rPr>
        <w:t>A.    1.34</w:t>
      </w:r>
      <w:r>
        <w:rPr>
          <w:sz w:val="32"/>
          <w:szCs w:val="32"/>
        </w:rPr>
        <w:br w:type="textWrapping"/>
      </w:r>
      <w:r>
        <w:rPr>
          <w:sz w:val="32"/>
          <w:szCs w:val="32"/>
        </w:rPr>
        <w:br w:type="textWrapping"/>
      </w:r>
      <w:r>
        <w:rPr>
          <w:sz w:val="32"/>
          <w:szCs w:val="32"/>
        </w:rPr>
        <w:t>B.    2.05 </w:t>
      </w:r>
      <w:r>
        <w:rPr>
          <w:sz w:val="32"/>
          <w:szCs w:val="32"/>
        </w:rPr>
        <w:br w:type="textWrapping"/>
      </w:r>
      <w:r>
        <w:rPr>
          <w:sz w:val="32"/>
          <w:szCs w:val="32"/>
        </w:rPr>
        <w:br w:type="textWrapping"/>
      </w:r>
      <w:r>
        <w:rPr>
          <w:sz w:val="32"/>
          <w:szCs w:val="32"/>
        </w:rPr>
        <w:t>C.     1.72</w:t>
      </w:r>
      <w:r>
        <w:rPr>
          <w:sz w:val="32"/>
          <w:szCs w:val="32"/>
        </w:rPr>
        <w:br w:type="textWrapping"/>
      </w:r>
      <w:r>
        <w:rPr>
          <w:sz w:val="32"/>
          <w:szCs w:val="32"/>
        </w:rPr>
        <w:br w:type="textWrapping"/>
      </w:r>
      <w:r>
        <w:rPr>
          <w:sz w:val="32"/>
          <w:szCs w:val="32"/>
        </w:rPr>
        <w:t>D.    1.33</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3AA7C55A">
      <w:pPr>
        <w:spacing w:before="400" w:after="0" w:line="240" w:lineRule="auto"/>
        <w:jc w:val="left"/>
        <w:rPr>
          <w:sz w:val="32"/>
          <w:szCs w:val="32"/>
        </w:rPr>
      </w:pPr>
      <w:r>
        <w:rPr>
          <w:sz w:val="32"/>
          <w:szCs w:val="32"/>
        </w:rPr>
        <w:t>47.    2-2. 某雨量站年降雨量符合皮尔逊III型分布。用适线法求得该站多年平均年降雨量616.4mm，年降雨量系列的Cv=0.25, Cs=0.75。摘录皮尔逊Ⅲ型曲线模比系数k p值表，见下表。试求出该雨量站频率P=10%的年平均降雨量。（5分）   </w:t>
      </w:r>
      <w:r>
        <w:rPr>
          <w:sz w:val="32"/>
          <w:szCs w:val="32"/>
        </w:rPr>
        <w:br w:type="textWrapping"/>
      </w:r>
      <w:r>
        <w:rPr>
          <w:sz w:val="32"/>
          <w:szCs w:val="32"/>
        </w:rPr>
        <w:t>    P(%)</w:t>
      </w:r>
      <w:r>
        <w:rPr>
          <w:sz w:val="32"/>
          <w:szCs w:val="32"/>
        </w:rPr>
        <w:br w:type="textWrapping"/>
      </w:r>
      <w:r>
        <w:rPr>
          <w:sz w:val="32"/>
          <w:szCs w:val="32"/>
        </w:rPr>
        <w:t>Cv</w:t>
      </w:r>
      <w:r>
        <w:rPr>
          <w:sz w:val="32"/>
          <w:szCs w:val="32"/>
        </w:rPr>
        <w:br w:type="textWrapping"/>
      </w:r>
      <w:r>
        <w:rPr>
          <w:sz w:val="32"/>
          <w:szCs w:val="32"/>
        </w:rPr>
        <w:t>01</w:t>
      </w:r>
      <w:r>
        <w:rPr>
          <w:sz w:val="32"/>
          <w:szCs w:val="32"/>
        </w:rPr>
        <w:br w:type="textWrapping"/>
      </w:r>
      <w:r>
        <w:rPr>
          <w:sz w:val="32"/>
          <w:szCs w:val="32"/>
        </w:rPr>
        <w:t>0.1</w:t>
      </w:r>
      <w:r>
        <w:rPr>
          <w:sz w:val="32"/>
          <w:szCs w:val="32"/>
        </w:rPr>
        <w:br w:type="textWrapping"/>
      </w:r>
      <w:r>
        <w:rPr>
          <w:sz w:val="32"/>
          <w:szCs w:val="32"/>
        </w:rPr>
        <w:t>0.2</w:t>
      </w:r>
      <w:r>
        <w:rPr>
          <w:sz w:val="32"/>
          <w:szCs w:val="32"/>
        </w:rPr>
        <w:br w:type="textWrapping"/>
      </w:r>
      <w:r>
        <w:rPr>
          <w:sz w:val="32"/>
          <w:szCs w:val="32"/>
        </w:rPr>
        <w:t>0.33</w:t>
      </w:r>
      <w:r>
        <w:rPr>
          <w:sz w:val="32"/>
          <w:szCs w:val="32"/>
        </w:rPr>
        <w:br w:type="textWrapping"/>
      </w:r>
      <w:r>
        <w:rPr>
          <w:sz w:val="32"/>
          <w:szCs w:val="32"/>
        </w:rPr>
        <w:t>0.5</w:t>
      </w:r>
      <w:r>
        <w:rPr>
          <w:sz w:val="32"/>
          <w:szCs w:val="32"/>
        </w:rPr>
        <w:br w:type="textWrapping"/>
      </w:r>
      <w:r>
        <w:rPr>
          <w:sz w:val="32"/>
          <w:szCs w:val="32"/>
        </w:rPr>
        <w:t>1</w:t>
      </w:r>
      <w:r>
        <w:rPr>
          <w:sz w:val="32"/>
          <w:szCs w:val="32"/>
        </w:rPr>
        <w:br w:type="textWrapping"/>
      </w:r>
      <w:r>
        <w:rPr>
          <w:sz w:val="32"/>
          <w:szCs w:val="32"/>
        </w:rPr>
        <w:t>2</w:t>
      </w:r>
      <w:r>
        <w:rPr>
          <w:sz w:val="32"/>
          <w:szCs w:val="32"/>
        </w:rPr>
        <w:br w:type="textWrapping"/>
      </w:r>
      <w:r>
        <w:rPr>
          <w:sz w:val="32"/>
          <w:szCs w:val="32"/>
        </w:rPr>
        <w:t>5</w:t>
      </w:r>
      <w:r>
        <w:rPr>
          <w:sz w:val="32"/>
          <w:szCs w:val="32"/>
        </w:rPr>
        <w:br w:type="textWrapping"/>
      </w:r>
      <w:r>
        <w:rPr>
          <w:sz w:val="32"/>
          <w:szCs w:val="32"/>
        </w:rPr>
        <w:t>10</w:t>
      </w:r>
      <w:r>
        <w:rPr>
          <w:sz w:val="32"/>
          <w:szCs w:val="32"/>
        </w:rPr>
        <w:br w:type="textWrapping"/>
      </w:r>
      <w:r>
        <w:rPr>
          <w:sz w:val="32"/>
          <w:szCs w:val="32"/>
        </w:rPr>
        <w:t>20</w:t>
      </w:r>
      <w:r>
        <w:rPr>
          <w:sz w:val="32"/>
          <w:szCs w:val="32"/>
        </w:rPr>
        <w:br w:type="textWrapping"/>
      </w:r>
      <w:r>
        <w:rPr>
          <w:sz w:val="32"/>
          <w:szCs w:val="32"/>
        </w:rPr>
        <w:t>50</w:t>
      </w:r>
      <w:r>
        <w:rPr>
          <w:sz w:val="32"/>
          <w:szCs w:val="32"/>
        </w:rPr>
        <w:br w:type="textWrapping"/>
      </w:r>
      <w:r>
        <w:rPr>
          <w:sz w:val="32"/>
          <w:szCs w:val="32"/>
        </w:rPr>
        <w:t>75</w:t>
      </w:r>
      <w:r>
        <w:rPr>
          <w:sz w:val="32"/>
          <w:szCs w:val="32"/>
        </w:rPr>
        <w:br w:type="textWrapping"/>
      </w:r>
      <w:r>
        <w:rPr>
          <w:sz w:val="32"/>
          <w:szCs w:val="32"/>
        </w:rPr>
        <w:t>90</w:t>
      </w:r>
      <w:r>
        <w:rPr>
          <w:sz w:val="32"/>
          <w:szCs w:val="32"/>
        </w:rPr>
        <w:br w:type="textWrapping"/>
      </w:r>
      <w:r>
        <w:rPr>
          <w:sz w:val="32"/>
          <w:szCs w:val="32"/>
        </w:rPr>
        <w:t>95</w:t>
      </w:r>
      <w:r>
        <w:rPr>
          <w:sz w:val="32"/>
          <w:szCs w:val="32"/>
        </w:rPr>
        <w:br w:type="textWrapping"/>
      </w:r>
      <w:r>
        <w:rPr>
          <w:sz w:val="32"/>
          <w:szCs w:val="32"/>
        </w:rPr>
        <w:t>99</w:t>
      </w:r>
      <w:r>
        <w:rPr>
          <w:sz w:val="32"/>
          <w:szCs w:val="32"/>
        </w:rPr>
        <w:br w:type="textWrapping"/>
      </w:r>
      <w:r>
        <w:rPr>
          <w:sz w:val="32"/>
          <w:szCs w:val="32"/>
        </w:rPr>
        <w:t>    (三) Cs=2.0Cv</w:t>
      </w:r>
      <w:r>
        <w:rPr>
          <w:sz w:val="32"/>
          <w:szCs w:val="32"/>
        </w:rPr>
        <w:br w:type="textWrapping"/>
      </w:r>
      <w:r>
        <w:rPr>
          <w:sz w:val="32"/>
          <w:szCs w:val="32"/>
        </w:rPr>
        <w:t> </w:t>
      </w:r>
      <w:r>
        <w:rPr>
          <w:sz w:val="32"/>
          <w:szCs w:val="32"/>
        </w:rPr>
        <w:br w:type="textWrapping"/>
      </w:r>
      <w:r>
        <w:rPr>
          <w:sz w:val="32"/>
          <w:szCs w:val="32"/>
        </w:rPr>
        <w:t>0.25</w:t>
      </w:r>
      <w:r>
        <w:rPr>
          <w:sz w:val="32"/>
          <w:szCs w:val="32"/>
        </w:rPr>
        <w:br w:type="textWrapping"/>
      </w:r>
      <w:r>
        <w:rPr>
          <w:sz w:val="32"/>
          <w:szCs w:val="32"/>
        </w:rPr>
        <w:t>2.22</w:t>
      </w:r>
      <w:r>
        <w:rPr>
          <w:sz w:val="32"/>
          <w:szCs w:val="32"/>
        </w:rPr>
        <w:br w:type="textWrapping"/>
      </w:r>
      <w:r>
        <w:rPr>
          <w:sz w:val="32"/>
          <w:szCs w:val="32"/>
        </w:rPr>
        <w:t>1.96</w:t>
      </w:r>
      <w:r>
        <w:rPr>
          <w:sz w:val="32"/>
          <w:szCs w:val="32"/>
        </w:rPr>
        <w:br w:type="textWrapping"/>
      </w:r>
      <w:r>
        <w:rPr>
          <w:sz w:val="32"/>
          <w:szCs w:val="32"/>
        </w:rPr>
        <w:t>1.87</w:t>
      </w:r>
      <w:r>
        <w:rPr>
          <w:sz w:val="32"/>
          <w:szCs w:val="32"/>
        </w:rPr>
        <w:br w:type="textWrapping"/>
      </w:r>
      <w:r>
        <w:rPr>
          <w:sz w:val="32"/>
          <w:szCs w:val="32"/>
        </w:rPr>
        <w:t>1.81</w:t>
      </w:r>
      <w:r>
        <w:rPr>
          <w:sz w:val="32"/>
          <w:szCs w:val="32"/>
        </w:rPr>
        <w:br w:type="textWrapping"/>
      </w:r>
      <w:r>
        <w:rPr>
          <w:sz w:val="32"/>
          <w:szCs w:val="32"/>
        </w:rPr>
        <w:t>1.77</w:t>
      </w:r>
      <w:r>
        <w:rPr>
          <w:sz w:val="32"/>
          <w:szCs w:val="32"/>
        </w:rPr>
        <w:br w:type="textWrapping"/>
      </w:r>
      <w:r>
        <w:rPr>
          <w:sz w:val="32"/>
          <w:szCs w:val="32"/>
        </w:rPr>
        <w:t>1.67</w:t>
      </w:r>
      <w:r>
        <w:rPr>
          <w:sz w:val="32"/>
          <w:szCs w:val="32"/>
        </w:rPr>
        <w:br w:type="textWrapping"/>
      </w:r>
      <w:r>
        <w:rPr>
          <w:sz w:val="32"/>
          <w:szCs w:val="32"/>
        </w:rPr>
        <w:t>1.58</w:t>
      </w:r>
      <w:r>
        <w:rPr>
          <w:sz w:val="32"/>
          <w:szCs w:val="32"/>
        </w:rPr>
        <w:br w:type="textWrapping"/>
      </w:r>
      <w:r>
        <w:rPr>
          <w:sz w:val="32"/>
          <w:szCs w:val="32"/>
        </w:rPr>
        <w:t>1.45</w:t>
      </w:r>
      <w:r>
        <w:rPr>
          <w:sz w:val="32"/>
          <w:szCs w:val="32"/>
        </w:rPr>
        <w:br w:type="textWrapping"/>
      </w:r>
      <w:r>
        <w:rPr>
          <w:sz w:val="32"/>
          <w:szCs w:val="32"/>
        </w:rPr>
        <w:t>1.33</w:t>
      </w:r>
      <w:r>
        <w:rPr>
          <w:sz w:val="32"/>
          <w:szCs w:val="32"/>
        </w:rPr>
        <w:br w:type="textWrapping"/>
      </w:r>
      <w:r>
        <w:rPr>
          <w:sz w:val="32"/>
          <w:szCs w:val="32"/>
        </w:rPr>
        <w:t>1.20</w:t>
      </w:r>
      <w:r>
        <w:rPr>
          <w:sz w:val="32"/>
          <w:szCs w:val="32"/>
        </w:rPr>
        <w:br w:type="textWrapping"/>
      </w:r>
      <w:r>
        <w:rPr>
          <w:sz w:val="32"/>
          <w:szCs w:val="32"/>
        </w:rPr>
        <w:t>0.98</w:t>
      </w:r>
      <w:r>
        <w:rPr>
          <w:sz w:val="32"/>
          <w:szCs w:val="32"/>
        </w:rPr>
        <w:br w:type="textWrapping"/>
      </w:r>
      <w:r>
        <w:rPr>
          <w:sz w:val="32"/>
          <w:szCs w:val="32"/>
        </w:rPr>
        <w:t>0.82</w:t>
      </w:r>
      <w:r>
        <w:rPr>
          <w:sz w:val="32"/>
          <w:szCs w:val="32"/>
        </w:rPr>
        <w:br w:type="textWrapping"/>
      </w:r>
      <w:r>
        <w:rPr>
          <w:sz w:val="32"/>
          <w:szCs w:val="32"/>
        </w:rPr>
        <w:t>0.70</w:t>
      </w:r>
      <w:r>
        <w:rPr>
          <w:sz w:val="32"/>
          <w:szCs w:val="32"/>
        </w:rPr>
        <w:br w:type="textWrapping"/>
      </w:r>
      <w:r>
        <w:rPr>
          <w:sz w:val="32"/>
          <w:szCs w:val="32"/>
        </w:rPr>
        <w:t>0.63</w:t>
      </w:r>
      <w:r>
        <w:rPr>
          <w:sz w:val="32"/>
          <w:szCs w:val="32"/>
        </w:rPr>
        <w:br w:type="textWrapping"/>
      </w:r>
      <w:r>
        <w:rPr>
          <w:sz w:val="32"/>
          <w:szCs w:val="32"/>
        </w:rPr>
        <w:t>0.52</w:t>
      </w:r>
      <w:r>
        <w:rPr>
          <w:sz w:val="32"/>
          <w:szCs w:val="32"/>
        </w:rPr>
        <w:br w:type="textWrapping"/>
      </w:r>
      <w:r>
        <w:rPr>
          <w:sz w:val="32"/>
          <w:szCs w:val="32"/>
        </w:rPr>
        <w:t>    (三) Cs=3.0Cv</w:t>
      </w:r>
      <w:r>
        <w:rPr>
          <w:sz w:val="32"/>
          <w:szCs w:val="32"/>
        </w:rPr>
        <w:br w:type="textWrapping"/>
      </w:r>
      <w:r>
        <w:rPr>
          <w:sz w:val="32"/>
          <w:szCs w:val="32"/>
        </w:rPr>
        <w:t> </w:t>
      </w:r>
      <w:r>
        <w:rPr>
          <w:sz w:val="32"/>
          <w:szCs w:val="32"/>
        </w:rPr>
        <w:br w:type="textWrapping"/>
      </w:r>
      <w:r>
        <w:rPr>
          <w:sz w:val="32"/>
          <w:szCs w:val="32"/>
        </w:rPr>
        <w:t>0.25</w:t>
      </w:r>
      <w:r>
        <w:rPr>
          <w:sz w:val="32"/>
          <w:szCs w:val="32"/>
        </w:rPr>
        <w:br w:type="textWrapping"/>
      </w:r>
      <w:r>
        <w:rPr>
          <w:sz w:val="32"/>
          <w:szCs w:val="32"/>
        </w:rPr>
        <w:t>2.35</w:t>
      </w:r>
      <w:r>
        <w:rPr>
          <w:sz w:val="32"/>
          <w:szCs w:val="32"/>
        </w:rPr>
        <w:br w:type="textWrapping"/>
      </w:r>
      <w:r>
        <w:rPr>
          <w:sz w:val="32"/>
          <w:szCs w:val="32"/>
        </w:rPr>
        <w:t>2.05</w:t>
      </w:r>
      <w:r>
        <w:rPr>
          <w:sz w:val="32"/>
          <w:szCs w:val="32"/>
        </w:rPr>
        <w:br w:type="textWrapping"/>
      </w:r>
      <w:r>
        <w:rPr>
          <w:sz w:val="32"/>
          <w:szCs w:val="32"/>
        </w:rPr>
        <w:t>1.95</w:t>
      </w:r>
      <w:r>
        <w:rPr>
          <w:sz w:val="32"/>
          <w:szCs w:val="32"/>
        </w:rPr>
        <w:br w:type="textWrapping"/>
      </w:r>
      <w:r>
        <w:rPr>
          <w:sz w:val="32"/>
          <w:szCs w:val="32"/>
        </w:rPr>
        <w:t>1.88</w:t>
      </w:r>
      <w:r>
        <w:rPr>
          <w:sz w:val="32"/>
          <w:szCs w:val="32"/>
        </w:rPr>
        <w:br w:type="textWrapping"/>
      </w:r>
      <w:r>
        <w:rPr>
          <w:sz w:val="32"/>
          <w:szCs w:val="32"/>
        </w:rPr>
        <w:t>1.82</w:t>
      </w:r>
      <w:r>
        <w:rPr>
          <w:sz w:val="32"/>
          <w:szCs w:val="32"/>
        </w:rPr>
        <w:br w:type="textWrapping"/>
      </w:r>
      <w:r>
        <w:rPr>
          <w:sz w:val="32"/>
          <w:szCs w:val="32"/>
        </w:rPr>
        <w:t>1.72</w:t>
      </w:r>
      <w:r>
        <w:rPr>
          <w:sz w:val="32"/>
          <w:szCs w:val="32"/>
        </w:rPr>
        <w:br w:type="textWrapping"/>
      </w:r>
      <w:r>
        <w:rPr>
          <w:sz w:val="32"/>
          <w:szCs w:val="32"/>
        </w:rPr>
        <w:t>1.61</w:t>
      </w:r>
      <w:r>
        <w:rPr>
          <w:sz w:val="32"/>
          <w:szCs w:val="32"/>
        </w:rPr>
        <w:br w:type="textWrapping"/>
      </w:r>
      <w:r>
        <w:rPr>
          <w:sz w:val="32"/>
          <w:szCs w:val="32"/>
        </w:rPr>
        <w:t>1.46</w:t>
      </w:r>
      <w:r>
        <w:rPr>
          <w:sz w:val="32"/>
          <w:szCs w:val="32"/>
        </w:rPr>
        <w:br w:type="textWrapping"/>
      </w:r>
      <w:r>
        <w:rPr>
          <w:sz w:val="32"/>
          <w:szCs w:val="32"/>
        </w:rPr>
        <w:t>1.34</w:t>
      </w:r>
      <w:r>
        <w:rPr>
          <w:sz w:val="32"/>
          <w:szCs w:val="32"/>
        </w:rPr>
        <w:br w:type="textWrapping"/>
      </w:r>
      <w:r>
        <w:rPr>
          <w:sz w:val="32"/>
          <w:szCs w:val="32"/>
        </w:rPr>
        <w:t>1.20</w:t>
      </w:r>
      <w:r>
        <w:rPr>
          <w:sz w:val="32"/>
          <w:szCs w:val="32"/>
        </w:rPr>
        <w:br w:type="textWrapping"/>
      </w:r>
      <w:r>
        <w:rPr>
          <w:sz w:val="32"/>
          <w:szCs w:val="32"/>
        </w:rPr>
        <w:t>0.97</w:t>
      </w:r>
      <w:r>
        <w:rPr>
          <w:sz w:val="32"/>
          <w:szCs w:val="32"/>
        </w:rPr>
        <w:br w:type="textWrapping"/>
      </w:r>
      <w:r>
        <w:rPr>
          <w:sz w:val="32"/>
          <w:szCs w:val="32"/>
        </w:rPr>
        <w:t>0.82</w:t>
      </w:r>
      <w:r>
        <w:rPr>
          <w:sz w:val="32"/>
          <w:szCs w:val="32"/>
        </w:rPr>
        <w:br w:type="textWrapping"/>
      </w:r>
      <w:r>
        <w:rPr>
          <w:sz w:val="32"/>
          <w:szCs w:val="32"/>
        </w:rPr>
        <w:t>0.71</w:t>
      </w:r>
      <w:r>
        <w:rPr>
          <w:sz w:val="32"/>
          <w:szCs w:val="32"/>
        </w:rPr>
        <w:br w:type="textWrapping"/>
      </w:r>
      <w:r>
        <w:rPr>
          <w:sz w:val="32"/>
          <w:szCs w:val="32"/>
        </w:rPr>
        <w:t>0.65</w:t>
      </w:r>
      <w:r>
        <w:rPr>
          <w:sz w:val="32"/>
          <w:szCs w:val="32"/>
        </w:rPr>
        <w:br w:type="textWrapping"/>
      </w:r>
      <w:r>
        <w:rPr>
          <w:sz w:val="32"/>
          <w:szCs w:val="32"/>
        </w:rPr>
        <w:t>0.56</w:t>
      </w:r>
      <w:r>
        <w:rPr>
          <w:sz w:val="32"/>
          <w:szCs w:val="32"/>
        </w:rPr>
        <w:br w:type="textWrapping"/>
      </w:r>
      <w:r>
        <w:rPr>
          <w:sz w:val="32"/>
          <w:szCs w:val="32"/>
        </w:rPr>
        <w:t> </w:t>
      </w:r>
      <w:r>
        <w:rPr>
          <w:sz w:val="32"/>
          <w:szCs w:val="32"/>
        </w:rPr>
        <w:br w:type="textWrapping"/>
      </w:r>
      <w:r>
        <w:rPr>
          <w:sz w:val="32"/>
          <w:szCs w:val="32"/>
        </w:rPr>
        <w:t>（2）该雨量站频率P=10%的年平均降雨量为（   ）mm   （5分）</w:t>
      </w:r>
      <w:r>
        <w:rPr>
          <w:sz w:val="32"/>
          <w:szCs w:val="32"/>
        </w:rPr>
        <w:br w:type="textWrapping"/>
      </w:r>
    </w:p>
    <w:p w14:paraId="3F68939A">
      <w:pPr>
        <w:spacing w:line="240" w:lineRule="auto"/>
        <w:jc w:val="left"/>
        <w:rPr>
          <w:sz w:val="32"/>
          <w:szCs w:val="32"/>
        </w:rPr>
      </w:pPr>
      <w:r>
        <w:rPr>
          <w:color w:val="494949"/>
          <w:sz w:val="32"/>
          <w:szCs w:val="32"/>
        </w:rPr>
        <w:t>单选题(5.0分)（难易度:中）</w:t>
      </w:r>
    </w:p>
    <w:p w14:paraId="114CBA87">
      <w:pPr>
        <w:numPr>
          <w:ilvl w:val="0"/>
          <w:numId w:val="7"/>
        </w:numPr>
        <w:spacing w:line="240" w:lineRule="auto"/>
        <w:jc w:val="left"/>
        <w:rPr>
          <w:sz w:val="32"/>
          <w:szCs w:val="32"/>
        </w:rPr>
      </w:pPr>
      <w:r>
        <w:rPr>
          <w:sz w:val="32"/>
          <w:szCs w:val="32"/>
        </w:rPr>
        <w:t xml:space="preserve">   1263.6</w:t>
      </w:r>
      <w:r>
        <w:rPr>
          <w:sz w:val="32"/>
          <w:szCs w:val="32"/>
        </w:rPr>
        <w:br w:type="textWrapping"/>
      </w:r>
      <w:r>
        <w:rPr>
          <w:sz w:val="32"/>
          <w:szCs w:val="32"/>
        </w:rPr>
        <w:br w:type="textWrapping"/>
      </w:r>
      <w:r>
        <w:rPr>
          <w:sz w:val="32"/>
          <w:szCs w:val="32"/>
        </w:rPr>
        <w:t>B.    1060.2 </w:t>
      </w:r>
      <w:r>
        <w:rPr>
          <w:sz w:val="32"/>
          <w:szCs w:val="32"/>
        </w:rPr>
        <w:br w:type="textWrapping"/>
      </w:r>
      <w:r>
        <w:rPr>
          <w:sz w:val="32"/>
          <w:szCs w:val="32"/>
        </w:rPr>
        <w:br w:type="textWrapping"/>
      </w:r>
      <w:r>
        <w:rPr>
          <w:sz w:val="32"/>
          <w:szCs w:val="32"/>
        </w:rPr>
        <w:t>C.    939.8</w:t>
      </w:r>
      <w:r>
        <w:rPr>
          <w:sz w:val="32"/>
          <w:szCs w:val="32"/>
        </w:rPr>
        <w:br w:type="textWrapping"/>
      </w:r>
      <w:r>
        <w:rPr>
          <w:sz w:val="32"/>
          <w:szCs w:val="32"/>
        </w:rPr>
        <w:br w:type="textWrapping"/>
      </w:r>
      <w:r>
        <w:rPr>
          <w:sz w:val="32"/>
          <w:szCs w:val="32"/>
        </w:rPr>
        <w:t>D.    826.0</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663E8B12">
      <w:pPr>
        <w:jc w:val="center"/>
        <w:rPr>
          <w:b/>
          <w:bCs/>
          <w:color w:val="FF0000"/>
          <w:sz w:val="32"/>
          <w:szCs w:val="32"/>
        </w:rPr>
      </w:pPr>
      <w:r>
        <w:rPr>
          <w:b/>
          <w:sz w:val="32"/>
          <w:szCs w:val="32"/>
        </w:rPr>
        <w:br w:type="textWrapping"/>
      </w:r>
      <w:r>
        <w:rPr>
          <w:b/>
          <w:bCs/>
          <w:color w:val="FF0000"/>
          <w:sz w:val="32"/>
          <w:szCs w:val="32"/>
        </w:rPr>
        <w:t>水资源管理 · 形考任务二（15分）</w:t>
      </w:r>
    </w:p>
    <w:p w14:paraId="6B8E1ED5">
      <w:pPr>
        <w:spacing w:before="400" w:after="0" w:line="240" w:lineRule="auto"/>
        <w:jc w:val="left"/>
        <w:rPr>
          <w:sz w:val="32"/>
          <w:szCs w:val="32"/>
        </w:rPr>
      </w:pPr>
      <w:r>
        <w:rPr>
          <w:sz w:val="32"/>
          <w:szCs w:val="32"/>
        </w:rPr>
        <w:t xml:space="preserve">    一、单项选择题（每题2分，共50分）</w:t>
      </w:r>
      <w:r>
        <w:rPr>
          <w:sz w:val="32"/>
          <w:szCs w:val="32"/>
        </w:rPr>
        <w:br w:type="textWrapping"/>
      </w:r>
    </w:p>
    <w:p w14:paraId="0EBB1B52">
      <w:pPr>
        <w:spacing w:line="240" w:lineRule="auto"/>
        <w:jc w:val="left"/>
        <w:rPr>
          <w:sz w:val="32"/>
          <w:szCs w:val="32"/>
        </w:rPr>
      </w:pPr>
      <w:r>
        <w:rPr>
          <w:color w:val="494949"/>
          <w:sz w:val="32"/>
          <w:szCs w:val="32"/>
        </w:rPr>
        <w:t>（难易度:中）</w:t>
      </w:r>
    </w:p>
    <w:p w14:paraId="17C65DC8">
      <w:pPr>
        <w:spacing w:line="240" w:lineRule="auto"/>
        <w:jc w:val="left"/>
        <w:rPr>
          <w:sz w:val="32"/>
          <w:szCs w:val="32"/>
        </w:rPr>
      </w:pPr>
    </w:p>
    <w:p w14:paraId="7A65CDB4">
      <w:pPr>
        <w:spacing w:before="400" w:after="0" w:line="240" w:lineRule="auto"/>
        <w:jc w:val="left"/>
        <w:rPr>
          <w:sz w:val="32"/>
          <w:szCs w:val="32"/>
        </w:rPr>
      </w:pPr>
      <w:r>
        <w:rPr>
          <w:sz w:val="32"/>
          <w:szCs w:val="32"/>
        </w:rPr>
        <w:t>2.     我国年径流深分布的总趋势基本上是 （  ）。 </w:t>
      </w:r>
      <w:r>
        <w:rPr>
          <w:sz w:val="32"/>
          <w:szCs w:val="32"/>
        </w:rPr>
        <w:br w:type="textWrapping"/>
      </w:r>
    </w:p>
    <w:p w14:paraId="2CFCFC54">
      <w:pPr>
        <w:spacing w:line="240" w:lineRule="auto"/>
        <w:jc w:val="left"/>
        <w:rPr>
          <w:sz w:val="32"/>
          <w:szCs w:val="32"/>
        </w:rPr>
      </w:pPr>
      <w:r>
        <w:rPr>
          <w:color w:val="494949"/>
          <w:sz w:val="32"/>
          <w:szCs w:val="32"/>
        </w:rPr>
        <w:t>单选题(2.0分)（难易度:中）</w:t>
      </w:r>
    </w:p>
    <w:p w14:paraId="1B53D6B1">
      <w:pPr>
        <w:spacing w:line="240" w:lineRule="auto"/>
        <w:jc w:val="left"/>
        <w:rPr>
          <w:sz w:val="32"/>
          <w:szCs w:val="32"/>
        </w:rPr>
      </w:pPr>
      <w:r>
        <w:rPr>
          <w:sz w:val="32"/>
          <w:szCs w:val="32"/>
        </w:rPr>
        <w:t>A.    由东南向西北递减</w:t>
      </w:r>
      <w:r>
        <w:rPr>
          <w:sz w:val="32"/>
          <w:szCs w:val="32"/>
        </w:rPr>
        <w:br w:type="textWrapping"/>
      </w:r>
      <w:r>
        <w:rPr>
          <w:sz w:val="32"/>
          <w:szCs w:val="32"/>
        </w:rPr>
        <w:br w:type="textWrapping"/>
      </w:r>
      <w:r>
        <w:rPr>
          <w:sz w:val="32"/>
          <w:szCs w:val="32"/>
        </w:rPr>
        <w:t>B.    由东南向西北递增</w:t>
      </w:r>
      <w:r>
        <w:rPr>
          <w:sz w:val="32"/>
          <w:szCs w:val="32"/>
        </w:rPr>
        <w:br w:type="textWrapping"/>
      </w:r>
      <w:r>
        <w:rPr>
          <w:sz w:val="32"/>
          <w:szCs w:val="32"/>
        </w:rPr>
        <w:br w:type="textWrapping"/>
      </w:r>
      <w:r>
        <w:rPr>
          <w:sz w:val="32"/>
          <w:szCs w:val="32"/>
        </w:rPr>
        <w:t>C.    分布基本均匀</w:t>
      </w:r>
      <w:r>
        <w:rPr>
          <w:sz w:val="32"/>
          <w:szCs w:val="32"/>
        </w:rPr>
        <w:br w:type="textWrapping"/>
      </w:r>
      <w:r>
        <w:rPr>
          <w:sz w:val="32"/>
          <w:szCs w:val="32"/>
        </w:rPr>
        <w:br w:type="textWrapping"/>
      </w:r>
      <w:r>
        <w:rPr>
          <w:sz w:val="32"/>
          <w:szCs w:val="32"/>
        </w:rPr>
        <w:t>D.    由西向东递增</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0150140E">
      <w:pPr>
        <w:spacing w:before="400" w:after="0" w:line="240" w:lineRule="auto"/>
        <w:jc w:val="left"/>
        <w:rPr>
          <w:sz w:val="32"/>
          <w:szCs w:val="32"/>
        </w:rPr>
      </w:pPr>
      <w:r>
        <w:rPr>
          <w:sz w:val="32"/>
          <w:szCs w:val="32"/>
        </w:rPr>
        <w:t>3.    2．在影响年径流的因素中，地形、地质、土壤、植被，流域中的湖泊、沼泽，以及流域大小、形状等因素称为流域的（  ）因素。</w:t>
      </w:r>
      <w:r>
        <w:rPr>
          <w:sz w:val="32"/>
          <w:szCs w:val="32"/>
        </w:rPr>
        <w:br w:type="textWrapping"/>
      </w:r>
    </w:p>
    <w:p w14:paraId="395DDF8D">
      <w:pPr>
        <w:spacing w:line="240" w:lineRule="auto"/>
        <w:jc w:val="left"/>
        <w:rPr>
          <w:sz w:val="32"/>
          <w:szCs w:val="32"/>
        </w:rPr>
      </w:pPr>
      <w:r>
        <w:rPr>
          <w:color w:val="494949"/>
          <w:sz w:val="32"/>
          <w:szCs w:val="32"/>
        </w:rPr>
        <w:t>单选题(2.0分)（难易度:中）</w:t>
      </w:r>
    </w:p>
    <w:p w14:paraId="33340F9A">
      <w:pPr>
        <w:spacing w:line="240" w:lineRule="auto"/>
        <w:jc w:val="left"/>
        <w:rPr>
          <w:sz w:val="32"/>
          <w:szCs w:val="32"/>
        </w:rPr>
      </w:pPr>
      <w:r>
        <w:rPr>
          <w:sz w:val="32"/>
          <w:szCs w:val="32"/>
        </w:rPr>
        <w:t>A.    自然地理</w:t>
      </w:r>
      <w:r>
        <w:rPr>
          <w:sz w:val="32"/>
          <w:szCs w:val="32"/>
        </w:rPr>
        <w:br w:type="textWrapping"/>
      </w:r>
      <w:r>
        <w:rPr>
          <w:sz w:val="32"/>
          <w:szCs w:val="32"/>
        </w:rPr>
        <w:br w:type="textWrapping"/>
      </w:r>
      <w:r>
        <w:rPr>
          <w:sz w:val="32"/>
          <w:szCs w:val="32"/>
        </w:rPr>
        <w:t>B.    下垫面</w:t>
      </w:r>
      <w:r>
        <w:rPr>
          <w:sz w:val="32"/>
          <w:szCs w:val="32"/>
        </w:rPr>
        <w:br w:type="textWrapping"/>
      </w:r>
      <w:r>
        <w:rPr>
          <w:sz w:val="32"/>
          <w:szCs w:val="32"/>
        </w:rPr>
        <w:br w:type="textWrapping"/>
      </w:r>
      <w:r>
        <w:rPr>
          <w:sz w:val="32"/>
          <w:szCs w:val="32"/>
        </w:rPr>
        <w:t>C.    气候</w:t>
      </w:r>
      <w:r>
        <w:rPr>
          <w:sz w:val="32"/>
          <w:szCs w:val="32"/>
        </w:rPr>
        <w:br w:type="textWrapping"/>
      </w:r>
      <w:r>
        <w:rPr>
          <w:sz w:val="32"/>
          <w:szCs w:val="32"/>
        </w:rPr>
        <w:br w:type="textWrapping"/>
      </w:r>
      <w:r>
        <w:rPr>
          <w:sz w:val="32"/>
          <w:szCs w:val="32"/>
        </w:rPr>
        <w:t>D.    人类活动影响</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7C066F09">
      <w:pPr>
        <w:spacing w:before="400" w:after="0" w:line="240" w:lineRule="auto"/>
        <w:jc w:val="left"/>
        <w:rPr>
          <w:sz w:val="32"/>
          <w:szCs w:val="32"/>
        </w:rPr>
      </w:pPr>
      <w:r>
        <w:rPr>
          <w:sz w:val="32"/>
          <w:szCs w:val="32"/>
        </w:rPr>
        <w:t>4.    3．当流域的下垫面因素发生变化时，对年径流资料进行修正，是为了满足水文资料（  ）的要求。 </w:t>
      </w:r>
      <w:r>
        <w:rPr>
          <w:sz w:val="32"/>
          <w:szCs w:val="32"/>
        </w:rPr>
        <w:br w:type="textWrapping"/>
      </w:r>
    </w:p>
    <w:p w14:paraId="7D78D231">
      <w:pPr>
        <w:spacing w:line="240" w:lineRule="auto"/>
        <w:jc w:val="left"/>
        <w:rPr>
          <w:sz w:val="32"/>
          <w:szCs w:val="32"/>
        </w:rPr>
      </w:pPr>
      <w:r>
        <w:rPr>
          <w:color w:val="494949"/>
          <w:sz w:val="32"/>
          <w:szCs w:val="32"/>
        </w:rPr>
        <w:t>单选题(2.0分)（难易度:中）</w:t>
      </w:r>
    </w:p>
    <w:p w14:paraId="6B797648">
      <w:pPr>
        <w:spacing w:line="240" w:lineRule="auto"/>
        <w:jc w:val="left"/>
        <w:rPr>
          <w:sz w:val="32"/>
          <w:szCs w:val="32"/>
        </w:rPr>
      </w:pPr>
      <w:r>
        <w:rPr>
          <w:sz w:val="32"/>
          <w:szCs w:val="32"/>
        </w:rPr>
        <w:t>A.    可靠性</w:t>
      </w:r>
      <w:r>
        <w:rPr>
          <w:sz w:val="32"/>
          <w:szCs w:val="32"/>
        </w:rPr>
        <w:br w:type="textWrapping"/>
      </w:r>
      <w:r>
        <w:rPr>
          <w:sz w:val="32"/>
          <w:szCs w:val="32"/>
        </w:rPr>
        <w:br w:type="textWrapping"/>
      </w:r>
      <w:r>
        <w:rPr>
          <w:sz w:val="32"/>
          <w:szCs w:val="32"/>
        </w:rPr>
        <w:t>B.    一致性</w:t>
      </w:r>
      <w:r>
        <w:rPr>
          <w:sz w:val="32"/>
          <w:szCs w:val="32"/>
        </w:rPr>
        <w:br w:type="textWrapping"/>
      </w:r>
      <w:r>
        <w:rPr>
          <w:sz w:val="32"/>
          <w:szCs w:val="32"/>
        </w:rPr>
        <w:br w:type="textWrapping"/>
      </w:r>
      <w:r>
        <w:rPr>
          <w:sz w:val="32"/>
          <w:szCs w:val="32"/>
        </w:rPr>
        <w:t>C.    代表性</w:t>
      </w:r>
      <w:r>
        <w:rPr>
          <w:sz w:val="32"/>
          <w:szCs w:val="32"/>
        </w:rPr>
        <w:br w:type="textWrapping"/>
      </w:r>
      <w:r>
        <w:rPr>
          <w:sz w:val="32"/>
          <w:szCs w:val="32"/>
        </w:rPr>
        <w:br w:type="textWrapping"/>
      </w:r>
      <w:r>
        <w:rPr>
          <w:sz w:val="32"/>
          <w:szCs w:val="32"/>
        </w:rPr>
        <w:t>D.    精确性</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3BA769DC">
      <w:pPr>
        <w:spacing w:before="400" w:after="0" w:line="240" w:lineRule="auto"/>
        <w:jc w:val="left"/>
        <w:rPr>
          <w:sz w:val="32"/>
          <w:szCs w:val="32"/>
        </w:rPr>
      </w:pPr>
      <w:r>
        <w:rPr>
          <w:sz w:val="32"/>
          <w:szCs w:val="32"/>
        </w:rPr>
        <w:t>5.    4．为按照实际发生年份的年内径流过程确定典型年的径流年内分配，选择实际发生年份时，（  ）。</w:t>
      </w:r>
      <w:r>
        <w:rPr>
          <w:sz w:val="32"/>
          <w:szCs w:val="32"/>
        </w:rPr>
        <w:br w:type="textWrapping"/>
      </w:r>
    </w:p>
    <w:p w14:paraId="355A43B6">
      <w:pPr>
        <w:spacing w:line="240" w:lineRule="auto"/>
        <w:jc w:val="left"/>
        <w:rPr>
          <w:sz w:val="32"/>
          <w:szCs w:val="32"/>
        </w:rPr>
      </w:pPr>
      <w:r>
        <w:rPr>
          <w:color w:val="494949"/>
          <w:sz w:val="32"/>
          <w:szCs w:val="32"/>
        </w:rPr>
        <w:t>单选题(2.0分)（难易度:中）</w:t>
      </w:r>
    </w:p>
    <w:p w14:paraId="61B48C03">
      <w:pPr>
        <w:spacing w:line="240" w:lineRule="auto"/>
        <w:jc w:val="left"/>
        <w:rPr>
          <w:sz w:val="32"/>
          <w:szCs w:val="32"/>
        </w:rPr>
      </w:pPr>
      <w:r>
        <w:rPr>
          <w:sz w:val="32"/>
          <w:szCs w:val="32"/>
        </w:rPr>
        <w:t>A.    对于中水典型年，应选择对于工程不利的年内径流过程</w:t>
      </w:r>
      <w:r>
        <w:rPr>
          <w:sz w:val="32"/>
          <w:szCs w:val="32"/>
        </w:rPr>
        <w:br w:type="textWrapping"/>
      </w:r>
      <w:r>
        <w:rPr>
          <w:sz w:val="32"/>
          <w:szCs w:val="32"/>
        </w:rPr>
        <w:br w:type="textWrapping"/>
      </w:r>
      <w:r>
        <w:rPr>
          <w:sz w:val="32"/>
          <w:szCs w:val="32"/>
        </w:rPr>
        <w:t>B.    对于丰水典型年，可选择枯水年的年内径流过程</w:t>
      </w:r>
      <w:r>
        <w:rPr>
          <w:sz w:val="32"/>
          <w:szCs w:val="32"/>
        </w:rPr>
        <w:br w:type="textWrapping"/>
      </w:r>
      <w:r>
        <w:rPr>
          <w:sz w:val="32"/>
          <w:szCs w:val="32"/>
        </w:rPr>
        <w:br w:type="textWrapping"/>
      </w:r>
      <w:r>
        <w:rPr>
          <w:sz w:val="32"/>
          <w:szCs w:val="32"/>
        </w:rPr>
        <w:t>C.    对于枯水典型年，应选择对于工程不利的年内过程</w:t>
      </w:r>
      <w:r>
        <w:rPr>
          <w:sz w:val="32"/>
          <w:szCs w:val="32"/>
        </w:rPr>
        <w:br w:type="textWrapping"/>
      </w:r>
      <w:r>
        <w:rPr>
          <w:sz w:val="32"/>
          <w:szCs w:val="32"/>
        </w:rPr>
        <w:br w:type="textWrapping"/>
      </w:r>
      <w:r>
        <w:rPr>
          <w:sz w:val="32"/>
          <w:szCs w:val="32"/>
        </w:rPr>
        <w:t>D.    对于枯水典型年，应选择对于工程最有利的年内过程</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4137DDD3">
      <w:pPr>
        <w:spacing w:before="400" w:after="0" w:line="240" w:lineRule="auto"/>
        <w:jc w:val="left"/>
        <w:rPr>
          <w:sz w:val="32"/>
          <w:szCs w:val="32"/>
        </w:rPr>
      </w:pPr>
      <w:r>
        <w:rPr>
          <w:sz w:val="32"/>
          <w:szCs w:val="32"/>
        </w:rPr>
        <w:t>6.    5．以经过审查的实测水文年月径流系列代表规划设计工程未来运行期间的年月径流过程，对其进行水文分析计算，是基于（  ）。 </w:t>
      </w:r>
      <w:r>
        <w:rPr>
          <w:sz w:val="32"/>
          <w:szCs w:val="32"/>
        </w:rPr>
        <w:br w:type="textWrapping"/>
      </w:r>
    </w:p>
    <w:p w14:paraId="44CCD1D7">
      <w:pPr>
        <w:spacing w:line="240" w:lineRule="auto"/>
        <w:jc w:val="left"/>
        <w:rPr>
          <w:sz w:val="32"/>
          <w:szCs w:val="32"/>
        </w:rPr>
      </w:pPr>
      <w:r>
        <w:rPr>
          <w:color w:val="494949"/>
          <w:sz w:val="32"/>
          <w:szCs w:val="32"/>
        </w:rPr>
        <w:t>单选题(2.0分)（难易度:中）</w:t>
      </w:r>
    </w:p>
    <w:p w14:paraId="3D436B02">
      <w:pPr>
        <w:spacing w:line="240" w:lineRule="auto"/>
        <w:jc w:val="left"/>
        <w:rPr>
          <w:sz w:val="32"/>
          <w:szCs w:val="32"/>
        </w:rPr>
      </w:pPr>
      <w:r>
        <w:rPr>
          <w:sz w:val="32"/>
          <w:szCs w:val="32"/>
        </w:rPr>
        <w:t>A.    认为历史上发生过的径流过程可能重演</w:t>
      </w:r>
      <w:r>
        <w:rPr>
          <w:sz w:val="32"/>
          <w:szCs w:val="32"/>
        </w:rPr>
        <w:br w:type="textWrapping"/>
      </w:r>
      <w:r>
        <w:rPr>
          <w:sz w:val="32"/>
          <w:szCs w:val="32"/>
        </w:rPr>
        <w:br w:type="textWrapping"/>
      </w:r>
      <w:r>
        <w:rPr>
          <w:sz w:val="32"/>
          <w:szCs w:val="32"/>
        </w:rPr>
        <w:t>B.    认为下垫面条件无明显变化时，水文现象具有稳定的统计规律</w:t>
      </w:r>
      <w:r>
        <w:rPr>
          <w:sz w:val="32"/>
          <w:szCs w:val="32"/>
        </w:rPr>
        <w:br w:type="textWrapping"/>
      </w:r>
      <w:r>
        <w:rPr>
          <w:sz w:val="32"/>
          <w:szCs w:val="32"/>
        </w:rPr>
        <w:br w:type="textWrapping"/>
      </w:r>
      <w:r>
        <w:rPr>
          <w:sz w:val="32"/>
          <w:szCs w:val="32"/>
        </w:rPr>
        <w:t>C.    长期径流预报计算工作量大，难以完成</w:t>
      </w:r>
      <w:r>
        <w:rPr>
          <w:sz w:val="32"/>
          <w:szCs w:val="32"/>
        </w:rPr>
        <w:br w:type="textWrapping"/>
      </w:r>
      <w:r>
        <w:rPr>
          <w:sz w:val="32"/>
          <w:szCs w:val="32"/>
        </w:rPr>
        <w:br w:type="textWrapping"/>
      </w:r>
      <w:r>
        <w:rPr>
          <w:sz w:val="32"/>
          <w:szCs w:val="32"/>
        </w:rPr>
        <w:t>D.    规划设计工作的需要</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39A66524">
      <w:pPr>
        <w:spacing w:before="400" w:after="0" w:line="240" w:lineRule="auto"/>
        <w:jc w:val="left"/>
        <w:rPr>
          <w:sz w:val="32"/>
          <w:szCs w:val="32"/>
        </w:rPr>
      </w:pPr>
      <w:r>
        <w:rPr>
          <w:sz w:val="32"/>
          <w:szCs w:val="32"/>
        </w:rPr>
        <w:t>7.    6．进行年径流资料插补延长时，（  ）。</w:t>
      </w:r>
      <w:r>
        <w:rPr>
          <w:sz w:val="32"/>
          <w:szCs w:val="32"/>
        </w:rPr>
        <w:br w:type="textWrapping"/>
      </w:r>
    </w:p>
    <w:p w14:paraId="55CFA58B">
      <w:pPr>
        <w:spacing w:line="240" w:lineRule="auto"/>
        <w:jc w:val="left"/>
        <w:rPr>
          <w:sz w:val="32"/>
          <w:szCs w:val="32"/>
        </w:rPr>
      </w:pPr>
      <w:r>
        <w:rPr>
          <w:color w:val="494949"/>
          <w:sz w:val="32"/>
          <w:szCs w:val="32"/>
        </w:rPr>
        <w:t>单选题(2.0分)（难易度:中）</w:t>
      </w:r>
    </w:p>
    <w:p w14:paraId="28673FE6">
      <w:pPr>
        <w:spacing w:line="240" w:lineRule="auto"/>
        <w:jc w:val="left"/>
        <w:rPr>
          <w:sz w:val="32"/>
          <w:szCs w:val="32"/>
        </w:rPr>
      </w:pPr>
      <w:r>
        <w:rPr>
          <w:sz w:val="32"/>
          <w:szCs w:val="32"/>
        </w:rPr>
        <w:t>A.    选择的参证变量应与被展延的年径流资料在成因上有密切联系</w:t>
      </w:r>
      <w:r>
        <w:rPr>
          <w:sz w:val="32"/>
          <w:szCs w:val="32"/>
        </w:rPr>
        <w:br w:type="textWrapping"/>
      </w:r>
      <w:r>
        <w:rPr>
          <w:sz w:val="32"/>
          <w:szCs w:val="32"/>
        </w:rPr>
        <w:br w:type="textWrapping"/>
      </w:r>
      <w:r>
        <w:rPr>
          <w:sz w:val="32"/>
          <w:szCs w:val="32"/>
        </w:rPr>
        <w:t>B.    选择参证变量不必考虑成因联系</w:t>
      </w:r>
      <w:r>
        <w:rPr>
          <w:sz w:val="32"/>
          <w:szCs w:val="32"/>
        </w:rPr>
        <w:br w:type="textWrapping"/>
      </w:r>
      <w:r>
        <w:rPr>
          <w:sz w:val="32"/>
          <w:szCs w:val="32"/>
        </w:rPr>
        <w:br w:type="textWrapping"/>
      </w:r>
      <w:r>
        <w:rPr>
          <w:sz w:val="32"/>
          <w:szCs w:val="32"/>
        </w:rPr>
        <w:t>C.    可以任意延长相关直线，扩大回归方程的使用范围</w:t>
      </w:r>
      <w:r>
        <w:rPr>
          <w:sz w:val="32"/>
          <w:szCs w:val="32"/>
        </w:rPr>
        <w:br w:type="textWrapping"/>
      </w:r>
      <w:r>
        <w:rPr>
          <w:sz w:val="32"/>
          <w:szCs w:val="32"/>
        </w:rPr>
        <w:br w:type="textWrapping"/>
      </w:r>
      <w:r>
        <w:rPr>
          <w:sz w:val="32"/>
          <w:szCs w:val="32"/>
        </w:rPr>
        <w:t>D.    限于利用年径流量的相关关系展延系列</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3022D9C9">
      <w:pPr>
        <w:spacing w:before="400" w:after="0" w:line="240" w:lineRule="auto"/>
        <w:jc w:val="left"/>
        <w:rPr>
          <w:sz w:val="32"/>
          <w:szCs w:val="32"/>
        </w:rPr>
      </w:pPr>
      <w:r>
        <w:rPr>
          <w:sz w:val="32"/>
          <w:szCs w:val="32"/>
        </w:rPr>
        <w:t>8.     水文计算中常用相关法插补展延资料系列，其目的是为了提高（ ）。 </w:t>
      </w:r>
      <w:r>
        <w:rPr>
          <w:sz w:val="32"/>
          <w:szCs w:val="32"/>
        </w:rPr>
        <w:br w:type="textWrapping"/>
      </w:r>
    </w:p>
    <w:p w14:paraId="5A3AB756">
      <w:pPr>
        <w:spacing w:line="240" w:lineRule="auto"/>
        <w:jc w:val="left"/>
        <w:rPr>
          <w:sz w:val="32"/>
          <w:szCs w:val="32"/>
        </w:rPr>
      </w:pPr>
      <w:r>
        <w:rPr>
          <w:color w:val="494949"/>
          <w:sz w:val="32"/>
          <w:szCs w:val="32"/>
        </w:rPr>
        <w:t>单选题(2.0分)（难易度:中）</w:t>
      </w:r>
    </w:p>
    <w:p w14:paraId="6BFBAE84">
      <w:pPr>
        <w:spacing w:line="240" w:lineRule="auto"/>
        <w:jc w:val="left"/>
        <w:rPr>
          <w:sz w:val="32"/>
          <w:szCs w:val="32"/>
        </w:rPr>
      </w:pPr>
      <w:r>
        <w:rPr>
          <w:sz w:val="32"/>
          <w:szCs w:val="32"/>
        </w:rPr>
        <w:t>A.    样本系列的一致性</w:t>
      </w:r>
      <w:r>
        <w:rPr>
          <w:sz w:val="32"/>
          <w:szCs w:val="32"/>
        </w:rPr>
        <w:br w:type="textWrapping"/>
      </w:r>
      <w:r>
        <w:rPr>
          <w:sz w:val="32"/>
          <w:szCs w:val="32"/>
        </w:rPr>
        <w:br w:type="textWrapping"/>
      </w:r>
      <w:r>
        <w:rPr>
          <w:sz w:val="32"/>
          <w:szCs w:val="32"/>
        </w:rPr>
        <w:t>B.    样本系列的可靠性</w:t>
      </w:r>
      <w:r>
        <w:rPr>
          <w:sz w:val="32"/>
          <w:szCs w:val="32"/>
        </w:rPr>
        <w:br w:type="textWrapping"/>
      </w:r>
      <w:r>
        <w:rPr>
          <w:sz w:val="32"/>
          <w:szCs w:val="32"/>
        </w:rPr>
        <w:br w:type="textWrapping"/>
      </w:r>
      <w:r>
        <w:rPr>
          <w:sz w:val="32"/>
          <w:szCs w:val="32"/>
        </w:rPr>
        <w:t>C.    样本系列的代表性</w:t>
      </w:r>
      <w:r>
        <w:rPr>
          <w:sz w:val="32"/>
          <w:szCs w:val="32"/>
        </w:rPr>
        <w:br w:type="textWrapping"/>
      </w:r>
      <w:r>
        <w:rPr>
          <w:sz w:val="32"/>
          <w:szCs w:val="32"/>
        </w:rPr>
        <w:br w:type="textWrapping"/>
      </w:r>
      <w:r>
        <w:rPr>
          <w:sz w:val="32"/>
          <w:szCs w:val="32"/>
        </w:rPr>
        <w:t>D.    样本系列的典型性</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6EEEEE2B">
      <w:pPr>
        <w:spacing w:before="400" w:after="0" w:line="240" w:lineRule="auto"/>
        <w:jc w:val="left"/>
        <w:rPr>
          <w:sz w:val="32"/>
          <w:szCs w:val="32"/>
        </w:rPr>
      </w:pPr>
      <w:r>
        <w:rPr>
          <w:sz w:val="32"/>
          <w:szCs w:val="32"/>
        </w:rPr>
        <w:t>9.    在典型年的选择中，当选出的典型年不只一个时，对水电工程应选取（ ）。</w:t>
      </w:r>
      <w:r>
        <w:rPr>
          <w:sz w:val="32"/>
          <w:szCs w:val="32"/>
        </w:rPr>
        <w:br w:type="textWrapping"/>
      </w:r>
    </w:p>
    <w:p w14:paraId="488CCA16">
      <w:pPr>
        <w:spacing w:line="240" w:lineRule="auto"/>
        <w:jc w:val="left"/>
        <w:rPr>
          <w:sz w:val="32"/>
          <w:szCs w:val="32"/>
        </w:rPr>
      </w:pPr>
      <w:r>
        <w:rPr>
          <w:color w:val="494949"/>
          <w:sz w:val="32"/>
          <w:szCs w:val="32"/>
        </w:rPr>
        <w:t>单选题(2.0分)（难易度:中）</w:t>
      </w:r>
    </w:p>
    <w:p w14:paraId="2B92C14F">
      <w:pPr>
        <w:spacing w:line="240" w:lineRule="auto"/>
        <w:jc w:val="left"/>
        <w:rPr>
          <w:sz w:val="32"/>
          <w:szCs w:val="32"/>
        </w:rPr>
      </w:pPr>
      <w:r>
        <w:rPr>
          <w:sz w:val="32"/>
          <w:szCs w:val="32"/>
        </w:rPr>
        <w:t>A.    灌溉需水期的径流比较枯的年份</w:t>
      </w:r>
      <w:r>
        <w:rPr>
          <w:sz w:val="32"/>
          <w:szCs w:val="32"/>
        </w:rPr>
        <w:br w:type="textWrapping"/>
      </w:r>
      <w:r>
        <w:rPr>
          <w:sz w:val="32"/>
          <w:szCs w:val="32"/>
        </w:rPr>
        <w:br w:type="textWrapping"/>
      </w:r>
      <w:r>
        <w:rPr>
          <w:sz w:val="32"/>
          <w:szCs w:val="32"/>
        </w:rPr>
        <w:t>B.    非灌溉需水期的径流比较枯的年份</w:t>
      </w:r>
      <w:r>
        <w:rPr>
          <w:sz w:val="32"/>
          <w:szCs w:val="32"/>
        </w:rPr>
        <w:br w:type="textWrapping"/>
      </w:r>
      <w:r>
        <w:rPr>
          <w:sz w:val="32"/>
          <w:szCs w:val="32"/>
        </w:rPr>
        <w:br w:type="textWrapping"/>
      </w:r>
      <w:r>
        <w:rPr>
          <w:sz w:val="32"/>
          <w:szCs w:val="32"/>
        </w:rPr>
        <w:t>C.    枯水期较长，且枯水期径流比较枯的年份</w:t>
      </w:r>
      <w:r>
        <w:rPr>
          <w:sz w:val="32"/>
          <w:szCs w:val="32"/>
        </w:rPr>
        <w:br w:type="textWrapping"/>
      </w:r>
      <w:r>
        <w:rPr>
          <w:sz w:val="32"/>
          <w:szCs w:val="32"/>
        </w:rPr>
        <w:br w:type="textWrapping"/>
      </w:r>
      <w:r>
        <w:rPr>
          <w:sz w:val="32"/>
          <w:szCs w:val="32"/>
        </w:rPr>
        <w:t>D.    丰水期较长，但枯水期径流比较枯的年份</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3B44D26E">
      <w:pPr>
        <w:spacing w:before="400" w:after="0" w:line="240" w:lineRule="auto"/>
        <w:jc w:val="left"/>
        <w:rPr>
          <w:sz w:val="32"/>
          <w:szCs w:val="32"/>
        </w:rPr>
      </w:pPr>
      <w:r>
        <w:rPr>
          <w:sz w:val="32"/>
          <w:szCs w:val="32"/>
        </w:rPr>
        <w:t>10.    在进行频率计算时，说到某一重现期的枯水流量时，常以（ ）。</w:t>
      </w:r>
      <w:r>
        <w:rPr>
          <w:sz w:val="32"/>
          <w:szCs w:val="32"/>
        </w:rPr>
        <w:br w:type="textWrapping"/>
      </w:r>
    </w:p>
    <w:p w14:paraId="5A6740F6">
      <w:pPr>
        <w:spacing w:line="240" w:lineRule="auto"/>
        <w:jc w:val="left"/>
        <w:rPr>
          <w:sz w:val="32"/>
          <w:szCs w:val="32"/>
        </w:rPr>
      </w:pPr>
      <w:r>
        <w:rPr>
          <w:color w:val="494949"/>
          <w:sz w:val="32"/>
          <w:szCs w:val="32"/>
        </w:rPr>
        <w:t>单选题(2.0分)（难易度:中）</w:t>
      </w:r>
    </w:p>
    <w:p w14:paraId="38E472E2">
      <w:pPr>
        <w:spacing w:line="240" w:lineRule="auto"/>
        <w:jc w:val="left"/>
        <w:rPr>
          <w:sz w:val="32"/>
          <w:szCs w:val="32"/>
        </w:rPr>
      </w:pPr>
      <w:r>
        <w:rPr>
          <w:sz w:val="32"/>
          <w:szCs w:val="32"/>
        </w:rPr>
        <w:t>A.    等于该径流的概率来表示</w:t>
      </w:r>
      <w:r>
        <w:rPr>
          <w:sz w:val="32"/>
          <w:szCs w:val="32"/>
        </w:rPr>
        <w:br w:type="textWrapping"/>
      </w:r>
      <w:r>
        <w:rPr>
          <w:sz w:val="32"/>
          <w:szCs w:val="32"/>
        </w:rPr>
        <w:br w:type="textWrapping"/>
      </w:r>
      <w:r>
        <w:rPr>
          <w:sz w:val="32"/>
          <w:szCs w:val="32"/>
        </w:rPr>
        <w:t>B.    大于和等于该径流的概率来表示</w:t>
      </w:r>
      <w:r>
        <w:rPr>
          <w:sz w:val="32"/>
          <w:szCs w:val="32"/>
        </w:rPr>
        <w:br w:type="textWrapping"/>
      </w:r>
      <w:r>
        <w:rPr>
          <w:sz w:val="32"/>
          <w:szCs w:val="32"/>
        </w:rPr>
        <w:br w:type="textWrapping"/>
      </w:r>
      <w:r>
        <w:rPr>
          <w:sz w:val="32"/>
          <w:szCs w:val="32"/>
        </w:rPr>
        <w:t>C.    大于该径流的概率来表示</w:t>
      </w:r>
      <w:r>
        <w:rPr>
          <w:sz w:val="32"/>
          <w:szCs w:val="32"/>
        </w:rPr>
        <w:br w:type="textWrapping"/>
      </w:r>
      <w:r>
        <w:rPr>
          <w:sz w:val="32"/>
          <w:szCs w:val="32"/>
        </w:rPr>
        <w:br w:type="textWrapping"/>
      </w:r>
      <w:r>
        <w:rPr>
          <w:sz w:val="32"/>
          <w:szCs w:val="32"/>
        </w:rPr>
        <w:t>D.    小于和等于该径流的概率来表示</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5950D101">
      <w:pPr>
        <w:spacing w:before="400" w:after="0" w:line="240" w:lineRule="auto"/>
        <w:jc w:val="left"/>
        <w:rPr>
          <w:sz w:val="32"/>
          <w:szCs w:val="32"/>
        </w:rPr>
      </w:pPr>
      <w:r>
        <w:rPr>
          <w:sz w:val="32"/>
          <w:szCs w:val="32"/>
        </w:rPr>
        <w:t>11.    某站的年径流量频率曲线的Cs&gt;0 ，那么频率为50%的中水年的年径流量（   ）。</w:t>
      </w:r>
      <w:r>
        <w:rPr>
          <w:sz w:val="32"/>
          <w:szCs w:val="32"/>
        </w:rPr>
        <w:br w:type="textWrapping"/>
      </w:r>
    </w:p>
    <w:p w14:paraId="529F0BBB">
      <w:pPr>
        <w:spacing w:line="240" w:lineRule="auto"/>
        <w:jc w:val="left"/>
        <w:rPr>
          <w:sz w:val="32"/>
          <w:szCs w:val="32"/>
        </w:rPr>
      </w:pPr>
      <w:r>
        <w:rPr>
          <w:color w:val="494949"/>
          <w:sz w:val="32"/>
          <w:szCs w:val="32"/>
        </w:rPr>
        <w:t>单选题(2.0分)（难易度:中）</w:t>
      </w:r>
    </w:p>
    <w:p w14:paraId="487E8422">
      <w:pPr>
        <w:spacing w:line="240" w:lineRule="auto"/>
        <w:jc w:val="left"/>
        <w:rPr>
          <w:sz w:val="32"/>
          <w:szCs w:val="32"/>
        </w:rPr>
      </w:pPr>
      <w:r>
        <w:rPr>
          <w:sz w:val="32"/>
          <w:szCs w:val="32"/>
        </w:rPr>
        <w:t>A.    大于多年平均年径流量</w:t>
      </w:r>
      <w:r>
        <w:rPr>
          <w:sz w:val="32"/>
          <w:szCs w:val="32"/>
        </w:rPr>
        <w:br w:type="textWrapping"/>
      </w:r>
      <w:r>
        <w:rPr>
          <w:sz w:val="32"/>
          <w:szCs w:val="32"/>
        </w:rPr>
        <w:br w:type="textWrapping"/>
      </w:r>
      <w:r>
        <w:rPr>
          <w:sz w:val="32"/>
          <w:szCs w:val="32"/>
        </w:rPr>
        <w:t>B.    大于等于多年平均年径流量</w:t>
      </w:r>
      <w:r>
        <w:rPr>
          <w:sz w:val="32"/>
          <w:szCs w:val="32"/>
        </w:rPr>
        <w:br w:type="textWrapping"/>
      </w:r>
      <w:r>
        <w:rPr>
          <w:sz w:val="32"/>
          <w:szCs w:val="32"/>
        </w:rPr>
        <w:br w:type="textWrapping"/>
      </w:r>
      <w:r>
        <w:rPr>
          <w:sz w:val="32"/>
          <w:szCs w:val="32"/>
        </w:rPr>
        <w:t>C.    小于多年平均年径流量</w:t>
      </w:r>
      <w:r>
        <w:rPr>
          <w:sz w:val="32"/>
          <w:szCs w:val="32"/>
        </w:rPr>
        <w:br w:type="textWrapping"/>
      </w:r>
      <w:r>
        <w:rPr>
          <w:sz w:val="32"/>
          <w:szCs w:val="32"/>
        </w:rPr>
        <w:br w:type="textWrapping"/>
      </w:r>
      <w:r>
        <w:rPr>
          <w:sz w:val="32"/>
          <w:szCs w:val="32"/>
        </w:rPr>
        <w:t>D.    等于多年平均年径流量</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1054FE01">
      <w:pPr>
        <w:spacing w:before="400" w:after="0" w:line="240" w:lineRule="auto"/>
        <w:jc w:val="left"/>
        <w:rPr>
          <w:sz w:val="32"/>
          <w:szCs w:val="32"/>
        </w:rPr>
      </w:pPr>
      <w:r>
        <w:rPr>
          <w:sz w:val="32"/>
          <w:szCs w:val="32"/>
        </w:rPr>
        <w:t>12.    净雨深在数量上应该  （    ）</w:t>
      </w:r>
      <w:r>
        <w:rPr>
          <w:sz w:val="32"/>
          <w:szCs w:val="32"/>
        </w:rPr>
        <w:br w:type="textWrapping"/>
      </w:r>
    </w:p>
    <w:p w14:paraId="5E8E295B">
      <w:pPr>
        <w:spacing w:line="240" w:lineRule="auto"/>
        <w:jc w:val="left"/>
        <w:rPr>
          <w:sz w:val="32"/>
          <w:szCs w:val="32"/>
        </w:rPr>
      </w:pPr>
      <w:r>
        <w:rPr>
          <w:color w:val="494949"/>
          <w:sz w:val="32"/>
          <w:szCs w:val="32"/>
        </w:rPr>
        <w:t>单选题(2.0分)（难易度:中）</w:t>
      </w:r>
    </w:p>
    <w:p w14:paraId="77423D5C">
      <w:pPr>
        <w:spacing w:line="240" w:lineRule="auto"/>
        <w:jc w:val="left"/>
        <w:rPr>
          <w:sz w:val="32"/>
          <w:szCs w:val="32"/>
        </w:rPr>
      </w:pPr>
      <w:r>
        <w:rPr>
          <w:sz w:val="32"/>
          <w:szCs w:val="32"/>
        </w:rPr>
        <w:t>A.    等于径流深</w:t>
      </w:r>
      <w:r>
        <w:rPr>
          <w:sz w:val="32"/>
          <w:szCs w:val="32"/>
        </w:rPr>
        <w:br w:type="textWrapping"/>
      </w:r>
      <w:r>
        <w:rPr>
          <w:sz w:val="32"/>
          <w:szCs w:val="32"/>
        </w:rPr>
        <w:br w:type="textWrapping"/>
      </w:r>
      <w:r>
        <w:rPr>
          <w:sz w:val="32"/>
          <w:szCs w:val="32"/>
        </w:rPr>
        <w:t>B.    大于径流深</w:t>
      </w:r>
      <w:r>
        <w:rPr>
          <w:sz w:val="32"/>
          <w:szCs w:val="32"/>
        </w:rPr>
        <w:br w:type="textWrapping"/>
      </w:r>
      <w:r>
        <w:rPr>
          <w:sz w:val="32"/>
          <w:szCs w:val="32"/>
        </w:rPr>
        <w:br w:type="textWrapping"/>
      </w:r>
      <w:r>
        <w:rPr>
          <w:sz w:val="32"/>
          <w:szCs w:val="32"/>
        </w:rPr>
        <w:t>C.    小于径流深</w:t>
      </w:r>
      <w:r>
        <w:rPr>
          <w:sz w:val="32"/>
          <w:szCs w:val="32"/>
        </w:rPr>
        <w:br w:type="textWrapping"/>
      </w:r>
      <w:r>
        <w:rPr>
          <w:sz w:val="32"/>
          <w:szCs w:val="32"/>
        </w:rPr>
        <w:br w:type="textWrapping"/>
      </w:r>
      <w:r>
        <w:rPr>
          <w:sz w:val="32"/>
          <w:szCs w:val="32"/>
        </w:rPr>
        <w:t>D.    等于流量</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15086412">
      <w:pPr>
        <w:spacing w:before="400" w:after="0" w:line="240" w:lineRule="auto"/>
        <w:jc w:val="left"/>
        <w:rPr>
          <w:sz w:val="32"/>
          <w:szCs w:val="32"/>
        </w:rPr>
      </w:pPr>
      <w:r>
        <w:rPr>
          <w:sz w:val="32"/>
          <w:szCs w:val="32"/>
        </w:rPr>
        <w:t>13.    12．一般情况下，洪量系列的Cv值比洪峰系列的Cv值 （  ）。</w:t>
      </w:r>
      <w:r>
        <w:rPr>
          <w:sz w:val="32"/>
          <w:szCs w:val="32"/>
        </w:rPr>
        <w:br w:type="textWrapping"/>
      </w:r>
    </w:p>
    <w:p w14:paraId="504ADC7B">
      <w:pPr>
        <w:spacing w:line="240" w:lineRule="auto"/>
        <w:jc w:val="left"/>
        <w:rPr>
          <w:sz w:val="32"/>
          <w:szCs w:val="32"/>
        </w:rPr>
      </w:pPr>
      <w:r>
        <w:rPr>
          <w:color w:val="494949"/>
          <w:sz w:val="32"/>
          <w:szCs w:val="32"/>
        </w:rPr>
        <w:t>单选题(2.0分)（难易度:中）</w:t>
      </w:r>
    </w:p>
    <w:p w14:paraId="56170B06">
      <w:pPr>
        <w:spacing w:line="240" w:lineRule="auto"/>
        <w:jc w:val="left"/>
        <w:rPr>
          <w:sz w:val="32"/>
          <w:szCs w:val="32"/>
        </w:rPr>
      </w:pPr>
      <w:r>
        <w:rPr>
          <w:sz w:val="32"/>
          <w:szCs w:val="32"/>
        </w:rPr>
        <w:t>A.    小</w:t>
      </w:r>
      <w:r>
        <w:rPr>
          <w:sz w:val="32"/>
          <w:szCs w:val="32"/>
        </w:rPr>
        <w:br w:type="textWrapping"/>
      </w:r>
      <w:r>
        <w:rPr>
          <w:sz w:val="32"/>
          <w:szCs w:val="32"/>
        </w:rPr>
        <w:br w:type="textWrapping"/>
      </w:r>
      <w:r>
        <w:rPr>
          <w:sz w:val="32"/>
          <w:szCs w:val="32"/>
        </w:rPr>
        <w:t>B.    大</w:t>
      </w:r>
      <w:r>
        <w:rPr>
          <w:sz w:val="32"/>
          <w:szCs w:val="32"/>
        </w:rPr>
        <w:br w:type="textWrapping"/>
      </w:r>
      <w:r>
        <w:rPr>
          <w:sz w:val="32"/>
          <w:szCs w:val="32"/>
        </w:rPr>
        <w:br w:type="textWrapping"/>
      </w:r>
      <w:r>
        <w:rPr>
          <w:sz w:val="32"/>
          <w:szCs w:val="32"/>
        </w:rPr>
        <w:t>C.    相等</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4596ABB5">
      <w:pPr>
        <w:spacing w:before="400" w:after="0" w:line="240" w:lineRule="auto"/>
        <w:jc w:val="left"/>
        <w:rPr>
          <w:sz w:val="32"/>
          <w:szCs w:val="32"/>
        </w:rPr>
      </w:pPr>
      <w:r>
        <w:rPr>
          <w:sz w:val="32"/>
          <w:szCs w:val="32"/>
        </w:rPr>
        <w:t>14.       13．某流域为超渗产流，在以下各因素中，影响径流产生最为明显的因素为（  ）。</w:t>
      </w:r>
      <w:r>
        <w:rPr>
          <w:sz w:val="32"/>
          <w:szCs w:val="32"/>
        </w:rPr>
        <w:br w:type="textWrapping"/>
      </w:r>
    </w:p>
    <w:p w14:paraId="41212AD1">
      <w:pPr>
        <w:spacing w:line="240" w:lineRule="auto"/>
        <w:jc w:val="left"/>
        <w:rPr>
          <w:sz w:val="32"/>
          <w:szCs w:val="32"/>
        </w:rPr>
      </w:pPr>
      <w:r>
        <w:rPr>
          <w:color w:val="494949"/>
          <w:sz w:val="32"/>
          <w:szCs w:val="32"/>
        </w:rPr>
        <w:t>单选题(2.0分)（难易度:中）</w:t>
      </w:r>
    </w:p>
    <w:p w14:paraId="48B68492">
      <w:pPr>
        <w:spacing w:line="240" w:lineRule="auto"/>
        <w:jc w:val="left"/>
        <w:rPr>
          <w:sz w:val="32"/>
          <w:szCs w:val="32"/>
        </w:rPr>
      </w:pPr>
      <w:r>
        <w:rPr>
          <w:sz w:val="32"/>
          <w:szCs w:val="32"/>
        </w:rPr>
        <w:t>A.    降雨强度；</w:t>
      </w:r>
      <w:r>
        <w:rPr>
          <w:sz w:val="32"/>
          <w:szCs w:val="32"/>
        </w:rPr>
        <w:br w:type="textWrapping"/>
      </w:r>
      <w:r>
        <w:rPr>
          <w:sz w:val="32"/>
          <w:szCs w:val="32"/>
        </w:rPr>
        <w:br w:type="textWrapping"/>
      </w:r>
      <w:r>
        <w:rPr>
          <w:sz w:val="32"/>
          <w:szCs w:val="32"/>
        </w:rPr>
        <w:t>B.    前期土壤含水量；</w:t>
      </w:r>
      <w:r>
        <w:rPr>
          <w:sz w:val="32"/>
          <w:szCs w:val="32"/>
        </w:rPr>
        <w:br w:type="textWrapping"/>
      </w:r>
      <w:r>
        <w:rPr>
          <w:sz w:val="32"/>
          <w:szCs w:val="32"/>
        </w:rPr>
        <w:br w:type="textWrapping"/>
      </w:r>
      <w:r>
        <w:rPr>
          <w:sz w:val="32"/>
          <w:szCs w:val="32"/>
        </w:rPr>
        <w:t>C.    降雨量。</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7D861159">
      <w:pPr>
        <w:spacing w:before="400" w:after="0" w:line="240" w:lineRule="auto"/>
        <w:jc w:val="left"/>
        <w:rPr>
          <w:sz w:val="32"/>
          <w:szCs w:val="32"/>
        </w:rPr>
      </w:pPr>
      <w:r>
        <w:rPr>
          <w:sz w:val="32"/>
          <w:szCs w:val="32"/>
        </w:rPr>
        <w:t>15.     14．单位线法是推求（  ）的方法。</w:t>
      </w:r>
      <w:r>
        <w:rPr>
          <w:sz w:val="32"/>
          <w:szCs w:val="32"/>
        </w:rPr>
        <w:br w:type="textWrapping"/>
      </w:r>
    </w:p>
    <w:p w14:paraId="577B577B">
      <w:pPr>
        <w:spacing w:line="240" w:lineRule="auto"/>
        <w:jc w:val="left"/>
        <w:rPr>
          <w:sz w:val="32"/>
          <w:szCs w:val="32"/>
        </w:rPr>
      </w:pPr>
      <w:r>
        <w:rPr>
          <w:color w:val="494949"/>
          <w:sz w:val="32"/>
          <w:szCs w:val="32"/>
        </w:rPr>
        <w:t>单选题(2.0分)（难易度:中）</w:t>
      </w:r>
    </w:p>
    <w:p w14:paraId="489E3932">
      <w:pPr>
        <w:spacing w:line="240" w:lineRule="auto"/>
        <w:jc w:val="left"/>
        <w:rPr>
          <w:sz w:val="32"/>
          <w:szCs w:val="32"/>
        </w:rPr>
      </w:pPr>
      <w:r>
        <w:rPr>
          <w:sz w:val="32"/>
          <w:szCs w:val="32"/>
        </w:rPr>
        <w:t>A.    设计暴雨；</w:t>
      </w:r>
      <w:r>
        <w:rPr>
          <w:sz w:val="32"/>
          <w:szCs w:val="32"/>
        </w:rPr>
        <w:br w:type="textWrapping"/>
      </w:r>
      <w:r>
        <w:rPr>
          <w:sz w:val="32"/>
          <w:szCs w:val="32"/>
        </w:rPr>
        <w:br w:type="textWrapping"/>
      </w:r>
      <w:r>
        <w:rPr>
          <w:sz w:val="32"/>
          <w:szCs w:val="32"/>
        </w:rPr>
        <w:t>B.    设计洪水过程线；</w:t>
      </w:r>
      <w:r>
        <w:rPr>
          <w:sz w:val="32"/>
          <w:szCs w:val="32"/>
        </w:rPr>
        <w:br w:type="textWrapping"/>
      </w:r>
      <w:r>
        <w:rPr>
          <w:sz w:val="32"/>
          <w:szCs w:val="32"/>
        </w:rPr>
        <w:br w:type="textWrapping"/>
      </w:r>
      <w:r>
        <w:rPr>
          <w:sz w:val="32"/>
          <w:szCs w:val="32"/>
        </w:rPr>
        <w:t>C.    设计洪峰流量</w:t>
      </w:r>
      <w:r>
        <w:rPr>
          <w:sz w:val="32"/>
          <w:szCs w:val="32"/>
        </w:rPr>
        <w:br w:type="textWrapping"/>
      </w:r>
      <w:r>
        <w:rPr>
          <w:sz w:val="32"/>
          <w:szCs w:val="32"/>
        </w:rPr>
        <w:br w:type="textWrapping"/>
      </w:r>
      <w:r>
        <w:rPr>
          <w:sz w:val="32"/>
          <w:szCs w:val="32"/>
        </w:rPr>
        <w:t>D.    降雨量</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1AD00415">
      <w:pPr>
        <w:spacing w:before="400" w:after="0" w:line="240" w:lineRule="auto"/>
        <w:jc w:val="left"/>
        <w:rPr>
          <w:sz w:val="32"/>
          <w:szCs w:val="32"/>
        </w:rPr>
      </w:pPr>
      <w:r>
        <w:rPr>
          <w:sz w:val="32"/>
          <w:szCs w:val="32"/>
        </w:rPr>
        <w:t>16.    由暴雨资料推求设计洪水，进行产流计算时，蓄满产流模式（  ）。 </w:t>
      </w:r>
      <w:r>
        <w:rPr>
          <w:sz w:val="32"/>
          <w:szCs w:val="32"/>
        </w:rPr>
        <w:br w:type="textWrapping"/>
      </w:r>
    </w:p>
    <w:p w14:paraId="1FA41A8D">
      <w:pPr>
        <w:spacing w:line="240" w:lineRule="auto"/>
        <w:jc w:val="left"/>
        <w:rPr>
          <w:sz w:val="32"/>
          <w:szCs w:val="32"/>
        </w:rPr>
      </w:pPr>
      <w:r>
        <w:rPr>
          <w:color w:val="494949"/>
          <w:sz w:val="32"/>
          <w:szCs w:val="32"/>
        </w:rPr>
        <w:t>单选题(2.0分)（难易度:中）</w:t>
      </w:r>
    </w:p>
    <w:p w14:paraId="4E47AEE4">
      <w:pPr>
        <w:spacing w:line="240" w:lineRule="auto"/>
        <w:jc w:val="left"/>
        <w:rPr>
          <w:sz w:val="32"/>
          <w:szCs w:val="32"/>
        </w:rPr>
      </w:pPr>
      <w:r>
        <w:rPr>
          <w:sz w:val="32"/>
          <w:szCs w:val="32"/>
        </w:rPr>
        <w:t>A.    既产生地面径流又产生地下径流</w:t>
      </w:r>
      <w:r>
        <w:rPr>
          <w:sz w:val="32"/>
          <w:szCs w:val="32"/>
        </w:rPr>
        <w:br w:type="textWrapping"/>
      </w:r>
      <w:r>
        <w:rPr>
          <w:sz w:val="32"/>
          <w:szCs w:val="32"/>
        </w:rPr>
        <w:br w:type="textWrapping"/>
      </w:r>
      <w:r>
        <w:rPr>
          <w:sz w:val="32"/>
          <w:szCs w:val="32"/>
        </w:rPr>
        <w:t>B.    不产生地下径流</w:t>
      </w:r>
      <w:r>
        <w:rPr>
          <w:sz w:val="32"/>
          <w:szCs w:val="32"/>
        </w:rPr>
        <w:br w:type="textWrapping"/>
      </w:r>
      <w:r>
        <w:rPr>
          <w:sz w:val="32"/>
          <w:szCs w:val="32"/>
        </w:rPr>
        <w:br w:type="textWrapping"/>
      </w:r>
      <w:r>
        <w:rPr>
          <w:sz w:val="32"/>
          <w:szCs w:val="32"/>
        </w:rPr>
        <w:t>C.    不产生地面径流</w:t>
      </w:r>
      <w:r>
        <w:rPr>
          <w:sz w:val="32"/>
          <w:szCs w:val="32"/>
        </w:rPr>
        <w:br w:type="textWrapping"/>
      </w:r>
      <w:r>
        <w:rPr>
          <w:sz w:val="32"/>
          <w:szCs w:val="32"/>
        </w:rPr>
        <w:br w:type="textWrapping"/>
      </w:r>
      <w:r>
        <w:rPr>
          <w:sz w:val="32"/>
          <w:szCs w:val="32"/>
        </w:rPr>
        <w:t>D.    是因降雨强度超过入渗强度而产流</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6671AA9D">
      <w:pPr>
        <w:spacing w:before="400" w:after="0" w:line="240" w:lineRule="auto"/>
        <w:jc w:val="left"/>
        <w:rPr>
          <w:sz w:val="32"/>
          <w:szCs w:val="32"/>
        </w:rPr>
      </w:pPr>
      <w:r>
        <w:rPr>
          <w:sz w:val="32"/>
          <w:szCs w:val="32"/>
        </w:rPr>
        <w:t>17.    某流域为蓄满产流，一场暴雨所形成的径流是  （    ）</w:t>
      </w:r>
      <w:r>
        <w:rPr>
          <w:sz w:val="32"/>
          <w:szCs w:val="32"/>
        </w:rPr>
        <w:br w:type="textWrapping"/>
      </w:r>
    </w:p>
    <w:p w14:paraId="519FA114">
      <w:pPr>
        <w:spacing w:line="240" w:lineRule="auto"/>
        <w:jc w:val="left"/>
        <w:rPr>
          <w:sz w:val="32"/>
          <w:szCs w:val="32"/>
        </w:rPr>
      </w:pPr>
      <w:r>
        <w:rPr>
          <w:color w:val="494949"/>
          <w:sz w:val="32"/>
          <w:szCs w:val="32"/>
        </w:rPr>
        <w:t>单选题(2.0分)（难易度:中）</w:t>
      </w:r>
    </w:p>
    <w:p w14:paraId="49120B5C">
      <w:pPr>
        <w:spacing w:line="240" w:lineRule="auto"/>
        <w:jc w:val="left"/>
        <w:rPr>
          <w:sz w:val="32"/>
          <w:szCs w:val="32"/>
        </w:rPr>
      </w:pPr>
      <w:r>
        <w:rPr>
          <w:sz w:val="32"/>
          <w:szCs w:val="32"/>
        </w:rPr>
        <w:t>A.    地面径流 </w:t>
      </w:r>
      <w:r>
        <w:rPr>
          <w:sz w:val="32"/>
          <w:szCs w:val="32"/>
        </w:rPr>
        <w:br w:type="textWrapping"/>
      </w:r>
      <w:r>
        <w:rPr>
          <w:sz w:val="32"/>
          <w:szCs w:val="32"/>
        </w:rPr>
        <w:br w:type="textWrapping"/>
      </w:r>
      <w:r>
        <w:rPr>
          <w:sz w:val="32"/>
          <w:szCs w:val="32"/>
        </w:rPr>
        <w:t>B.    地下径流</w:t>
      </w:r>
      <w:r>
        <w:rPr>
          <w:sz w:val="32"/>
          <w:szCs w:val="32"/>
        </w:rPr>
        <w:br w:type="textWrapping"/>
      </w:r>
      <w:r>
        <w:rPr>
          <w:sz w:val="32"/>
          <w:szCs w:val="32"/>
        </w:rPr>
        <w:br w:type="textWrapping"/>
      </w:r>
      <w:r>
        <w:rPr>
          <w:sz w:val="32"/>
          <w:szCs w:val="32"/>
        </w:rPr>
        <w:t>C.    总径流</w:t>
      </w:r>
      <w:r>
        <w:rPr>
          <w:sz w:val="32"/>
          <w:szCs w:val="32"/>
        </w:rPr>
        <w:br w:type="textWrapping"/>
      </w:r>
      <w:r>
        <w:rPr>
          <w:sz w:val="32"/>
          <w:szCs w:val="32"/>
        </w:rPr>
        <w:br w:type="textWrapping"/>
      </w:r>
      <w:r>
        <w:rPr>
          <w:sz w:val="32"/>
          <w:szCs w:val="32"/>
        </w:rPr>
        <w:t>D.    洪峰流量</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07FCA044">
      <w:pPr>
        <w:spacing w:before="400" w:after="0" w:line="240" w:lineRule="auto"/>
        <w:jc w:val="left"/>
        <w:rPr>
          <w:sz w:val="32"/>
          <w:szCs w:val="32"/>
        </w:rPr>
      </w:pPr>
      <w:r>
        <w:rPr>
          <w:sz w:val="32"/>
          <w:szCs w:val="32"/>
        </w:rPr>
        <w:t>18.    某流域为超渗产流，一次降雨所产生的径流取决于（    ）</w:t>
      </w:r>
      <w:r>
        <w:rPr>
          <w:sz w:val="32"/>
          <w:szCs w:val="32"/>
        </w:rPr>
        <w:br w:type="textWrapping"/>
      </w:r>
    </w:p>
    <w:p w14:paraId="3E0BDE32">
      <w:pPr>
        <w:spacing w:line="240" w:lineRule="auto"/>
        <w:jc w:val="left"/>
        <w:rPr>
          <w:sz w:val="32"/>
          <w:szCs w:val="32"/>
        </w:rPr>
      </w:pPr>
      <w:r>
        <w:rPr>
          <w:color w:val="494949"/>
          <w:sz w:val="32"/>
          <w:szCs w:val="32"/>
        </w:rPr>
        <w:t>单选题(2.0分)（难易度:中）</w:t>
      </w:r>
    </w:p>
    <w:p w14:paraId="58987B20">
      <w:pPr>
        <w:spacing w:line="240" w:lineRule="auto"/>
        <w:jc w:val="left"/>
        <w:rPr>
          <w:sz w:val="32"/>
          <w:szCs w:val="32"/>
        </w:rPr>
      </w:pPr>
      <w:r>
        <w:rPr>
          <w:sz w:val="32"/>
          <w:szCs w:val="32"/>
        </w:rPr>
        <w:t>A.    降雨强度</w:t>
      </w:r>
      <w:r>
        <w:rPr>
          <w:sz w:val="32"/>
          <w:szCs w:val="32"/>
        </w:rPr>
        <w:br w:type="textWrapping"/>
      </w:r>
      <w:r>
        <w:rPr>
          <w:sz w:val="32"/>
          <w:szCs w:val="32"/>
        </w:rPr>
        <w:br w:type="textWrapping"/>
      </w:r>
      <w:r>
        <w:rPr>
          <w:sz w:val="32"/>
          <w:szCs w:val="32"/>
        </w:rPr>
        <w:t>B.    降雨量和前期土壤含水量 </w:t>
      </w:r>
      <w:r>
        <w:rPr>
          <w:sz w:val="32"/>
          <w:szCs w:val="32"/>
        </w:rPr>
        <w:br w:type="textWrapping"/>
      </w:r>
      <w:r>
        <w:rPr>
          <w:sz w:val="32"/>
          <w:szCs w:val="32"/>
        </w:rPr>
        <w:br w:type="textWrapping"/>
      </w:r>
      <w:r>
        <w:rPr>
          <w:sz w:val="32"/>
          <w:szCs w:val="32"/>
        </w:rPr>
        <w:t>C.    降雨量</w:t>
      </w:r>
      <w:r>
        <w:rPr>
          <w:sz w:val="32"/>
          <w:szCs w:val="32"/>
        </w:rPr>
        <w:br w:type="textWrapping"/>
      </w:r>
      <w:r>
        <w:rPr>
          <w:sz w:val="32"/>
          <w:szCs w:val="32"/>
        </w:rPr>
        <w:br w:type="textWrapping"/>
      </w:r>
      <w:r>
        <w:rPr>
          <w:sz w:val="32"/>
          <w:szCs w:val="32"/>
        </w:rPr>
        <w:t>D.    洪峰流量</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3EC20980">
      <w:pPr>
        <w:spacing w:before="400" w:after="0" w:line="240" w:lineRule="auto"/>
        <w:jc w:val="left"/>
        <w:rPr>
          <w:sz w:val="32"/>
          <w:szCs w:val="32"/>
        </w:rPr>
      </w:pPr>
      <w:r>
        <w:rPr>
          <w:sz w:val="32"/>
          <w:szCs w:val="32"/>
        </w:rPr>
        <w:t>19.    当暴雨中心在上游时，所形成的单位线  （    ）</w:t>
      </w:r>
      <w:r>
        <w:rPr>
          <w:sz w:val="32"/>
          <w:szCs w:val="32"/>
        </w:rPr>
        <w:br w:type="textWrapping"/>
      </w:r>
    </w:p>
    <w:p w14:paraId="11E5C80A">
      <w:pPr>
        <w:spacing w:line="240" w:lineRule="auto"/>
        <w:jc w:val="left"/>
        <w:rPr>
          <w:sz w:val="32"/>
          <w:szCs w:val="32"/>
        </w:rPr>
      </w:pPr>
      <w:r>
        <w:rPr>
          <w:color w:val="494949"/>
          <w:sz w:val="32"/>
          <w:szCs w:val="32"/>
        </w:rPr>
        <w:t>单选题(2.0分)（难易度:中）</w:t>
      </w:r>
    </w:p>
    <w:p w14:paraId="73CBA52C">
      <w:pPr>
        <w:spacing w:line="240" w:lineRule="auto"/>
        <w:jc w:val="left"/>
        <w:rPr>
          <w:sz w:val="32"/>
          <w:szCs w:val="32"/>
        </w:rPr>
      </w:pPr>
      <w:r>
        <w:rPr>
          <w:sz w:val="32"/>
          <w:szCs w:val="32"/>
        </w:rPr>
        <w:t>A.    洪峰小，洪峰出现时早</w:t>
      </w:r>
      <w:r>
        <w:rPr>
          <w:sz w:val="32"/>
          <w:szCs w:val="32"/>
        </w:rPr>
        <w:br w:type="textWrapping"/>
      </w:r>
      <w:r>
        <w:rPr>
          <w:sz w:val="32"/>
          <w:szCs w:val="32"/>
        </w:rPr>
        <w:br w:type="textWrapping"/>
      </w:r>
      <w:r>
        <w:rPr>
          <w:sz w:val="32"/>
          <w:szCs w:val="32"/>
        </w:rPr>
        <w:t>B.    洪峰大，洪峰出现时间早</w:t>
      </w:r>
      <w:r>
        <w:rPr>
          <w:sz w:val="32"/>
          <w:szCs w:val="32"/>
        </w:rPr>
        <w:br w:type="textWrapping"/>
      </w:r>
      <w:r>
        <w:rPr>
          <w:sz w:val="32"/>
          <w:szCs w:val="32"/>
        </w:rPr>
        <w:br w:type="textWrapping"/>
      </w:r>
      <w:r>
        <w:rPr>
          <w:sz w:val="32"/>
          <w:szCs w:val="32"/>
        </w:rPr>
        <w:t>C.    洪峰小，洪峰出现时迟</w:t>
      </w:r>
      <w:r>
        <w:rPr>
          <w:sz w:val="32"/>
          <w:szCs w:val="32"/>
        </w:rPr>
        <w:br w:type="textWrapping"/>
      </w:r>
      <w:r>
        <w:rPr>
          <w:sz w:val="32"/>
          <w:szCs w:val="32"/>
        </w:rPr>
        <w:br w:type="textWrapping"/>
      </w:r>
      <w:r>
        <w:rPr>
          <w:sz w:val="32"/>
          <w:szCs w:val="32"/>
        </w:rPr>
        <w:t>D.    洪峰大，洪峰出现时间迟</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5564F919">
      <w:pPr>
        <w:spacing w:before="400" w:after="0" w:line="240" w:lineRule="auto"/>
        <w:jc w:val="left"/>
        <w:rPr>
          <w:sz w:val="32"/>
          <w:szCs w:val="32"/>
        </w:rPr>
      </w:pPr>
      <w:r>
        <w:rPr>
          <w:sz w:val="32"/>
          <w:szCs w:val="32"/>
        </w:rPr>
        <w:t>20.    由蓄满产流模型绘制的降雨径流相关图的上部表现为一组（    ）</w:t>
      </w:r>
      <w:r>
        <w:rPr>
          <w:sz w:val="32"/>
          <w:szCs w:val="32"/>
        </w:rPr>
        <w:br w:type="textWrapping"/>
      </w:r>
    </w:p>
    <w:p w14:paraId="76CD7D24">
      <w:pPr>
        <w:spacing w:line="240" w:lineRule="auto"/>
        <w:jc w:val="left"/>
        <w:rPr>
          <w:sz w:val="32"/>
          <w:szCs w:val="32"/>
        </w:rPr>
      </w:pPr>
      <w:r>
        <w:rPr>
          <w:color w:val="494949"/>
          <w:sz w:val="32"/>
          <w:szCs w:val="32"/>
        </w:rPr>
        <w:t>单选题(2.0分)（难易度:中）</w:t>
      </w:r>
    </w:p>
    <w:p w14:paraId="722B06CE">
      <w:pPr>
        <w:spacing w:line="240" w:lineRule="auto"/>
        <w:jc w:val="left"/>
        <w:rPr>
          <w:sz w:val="32"/>
          <w:szCs w:val="32"/>
        </w:rPr>
      </w:pPr>
      <w:r>
        <w:rPr>
          <w:sz w:val="32"/>
          <w:szCs w:val="32"/>
        </w:rPr>
        <w:t>A.    平行等距离曲线</w:t>
      </w:r>
      <w:r>
        <w:rPr>
          <w:sz w:val="32"/>
          <w:szCs w:val="32"/>
        </w:rPr>
        <w:br w:type="textWrapping"/>
      </w:r>
      <w:r>
        <w:rPr>
          <w:sz w:val="32"/>
          <w:szCs w:val="32"/>
        </w:rPr>
        <w:br w:type="textWrapping"/>
      </w:r>
      <w:r>
        <w:rPr>
          <w:sz w:val="32"/>
          <w:szCs w:val="32"/>
        </w:rPr>
        <w:t>B.    平行等距离直线</w:t>
      </w:r>
      <w:r>
        <w:rPr>
          <w:sz w:val="32"/>
          <w:szCs w:val="32"/>
        </w:rPr>
        <w:br w:type="textWrapping"/>
      </w:r>
      <w:r>
        <w:rPr>
          <w:sz w:val="32"/>
          <w:szCs w:val="32"/>
        </w:rPr>
        <w:br w:type="textWrapping"/>
      </w:r>
      <w:r>
        <w:rPr>
          <w:sz w:val="32"/>
          <w:szCs w:val="32"/>
        </w:rPr>
        <w:t>C.    非平行直线 </w:t>
      </w:r>
      <w:r>
        <w:rPr>
          <w:sz w:val="32"/>
          <w:szCs w:val="32"/>
        </w:rPr>
        <w:br w:type="textWrapping"/>
      </w:r>
      <w:r>
        <w:rPr>
          <w:sz w:val="32"/>
          <w:szCs w:val="32"/>
        </w:rPr>
        <w:br w:type="textWrapping"/>
      </w:r>
      <w:r>
        <w:rPr>
          <w:sz w:val="32"/>
          <w:szCs w:val="32"/>
        </w:rPr>
        <w:t>D.    非平行曲线</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40C5F200">
      <w:pPr>
        <w:spacing w:before="400" w:after="0" w:line="240" w:lineRule="auto"/>
        <w:jc w:val="left"/>
        <w:rPr>
          <w:sz w:val="32"/>
          <w:szCs w:val="32"/>
        </w:rPr>
      </w:pPr>
      <w:r>
        <w:rPr>
          <w:sz w:val="32"/>
          <w:szCs w:val="32"/>
        </w:rPr>
        <w:t>21.    设计洪水是指（  ）。</w:t>
      </w:r>
      <w:r>
        <w:rPr>
          <w:sz w:val="32"/>
          <w:szCs w:val="32"/>
        </w:rPr>
        <w:br w:type="textWrapping"/>
      </w:r>
    </w:p>
    <w:p w14:paraId="30EBCFBE">
      <w:pPr>
        <w:spacing w:line="240" w:lineRule="auto"/>
        <w:jc w:val="left"/>
        <w:rPr>
          <w:sz w:val="32"/>
          <w:szCs w:val="32"/>
        </w:rPr>
      </w:pPr>
      <w:r>
        <w:rPr>
          <w:color w:val="494949"/>
          <w:sz w:val="32"/>
          <w:szCs w:val="32"/>
        </w:rPr>
        <w:t>单选题(2.0分)（难易度:中）</w:t>
      </w:r>
    </w:p>
    <w:p w14:paraId="3F3DECE5">
      <w:pPr>
        <w:spacing w:line="240" w:lineRule="auto"/>
        <w:jc w:val="left"/>
        <w:rPr>
          <w:sz w:val="32"/>
          <w:szCs w:val="32"/>
        </w:rPr>
      </w:pPr>
      <w:r>
        <w:rPr>
          <w:sz w:val="32"/>
          <w:szCs w:val="32"/>
        </w:rPr>
        <w:t>A.    符合设计标准要求的洪水</w:t>
      </w:r>
      <w:r>
        <w:rPr>
          <w:sz w:val="32"/>
          <w:szCs w:val="32"/>
        </w:rPr>
        <w:br w:type="textWrapping"/>
      </w:r>
      <w:r>
        <w:rPr>
          <w:sz w:val="32"/>
          <w:szCs w:val="32"/>
        </w:rPr>
        <w:br w:type="textWrapping"/>
      </w:r>
      <w:r>
        <w:rPr>
          <w:sz w:val="32"/>
          <w:szCs w:val="32"/>
        </w:rPr>
        <w:t>B.    设计断面的最大洪水</w:t>
      </w:r>
      <w:r>
        <w:rPr>
          <w:sz w:val="32"/>
          <w:szCs w:val="32"/>
        </w:rPr>
        <w:br w:type="textWrapping"/>
      </w:r>
      <w:r>
        <w:rPr>
          <w:sz w:val="32"/>
          <w:szCs w:val="32"/>
        </w:rPr>
        <w:br w:type="textWrapping"/>
      </w:r>
      <w:r>
        <w:rPr>
          <w:sz w:val="32"/>
          <w:szCs w:val="32"/>
        </w:rPr>
        <w:t>C.    任一频率的洪水</w:t>
      </w:r>
      <w:r>
        <w:rPr>
          <w:sz w:val="32"/>
          <w:szCs w:val="32"/>
        </w:rPr>
        <w:br w:type="textWrapping"/>
      </w:r>
      <w:r>
        <w:rPr>
          <w:sz w:val="32"/>
          <w:szCs w:val="32"/>
        </w:rPr>
        <w:br w:type="textWrapping"/>
      </w:r>
      <w:r>
        <w:rPr>
          <w:sz w:val="32"/>
          <w:szCs w:val="32"/>
        </w:rPr>
        <w:t>D.    历史最大洪水</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2E6CD526">
      <w:pPr>
        <w:spacing w:before="400" w:after="0" w:line="240" w:lineRule="auto"/>
        <w:jc w:val="left"/>
        <w:rPr>
          <w:sz w:val="32"/>
          <w:szCs w:val="32"/>
        </w:rPr>
      </w:pPr>
      <w:r>
        <w:rPr>
          <w:sz w:val="32"/>
          <w:szCs w:val="32"/>
        </w:rPr>
        <w:t>22.    由暴雨资料推求设计洪水时，一般假定（   ）。</w:t>
      </w:r>
      <w:r>
        <w:rPr>
          <w:sz w:val="32"/>
          <w:szCs w:val="32"/>
        </w:rPr>
        <w:br w:type="textWrapping"/>
      </w:r>
    </w:p>
    <w:p w14:paraId="1FF80D36">
      <w:pPr>
        <w:spacing w:line="240" w:lineRule="auto"/>
        <w:jc w:val="left"/>
        <w:rPr>
          <w:sz w:val="32"/>
          <w:szCs w:val="32"/>
        </w:rPr>
      </w:pPr>
      <w:r>
        <w:rPr>
          <w:color w:val="494949"/>
          <w:sz w:val="32"/>
          <w:szCs w:val="32"/>
        </w:rPr>
        <w:t>单选题(2.0分)（难易度:中）</w:t>
      </w:r>
    </w:p>
    <w:p w14:paraId="4C327106">
      <w:pPr>
        <w:spacing w:line="240" w:lineRule="auto"/>
        <w:jc w:val="left"/>
        <w:rPr>
          <w:sz w:val="32"/>
          <w:szCs w:val="32"/>
        </w:rPr>
      </w:pPr>
      <w:r>
        <w:rPr>
          <w:sz w:val="32"/>
          <w:szCs w:val="32"/>
        </w:rPr>
        <w:t>A.    设计暴雨的频率大于设计洪水的频率</w:t>
      </w:r>
      <w:r>
        <w:rPr>
          <w:sz w:val="32"/>
          <w:szCs w:val="32"/>
        </w:rPr>
        <w:br w:type="textWrapping"/>
      </w:r>
      <w:r>
        <w:rPr>
          <w:sz w:val="32"/>
          <w:szCs w:val="32"/>
        </w:rPr>
        <w:br w:type="textWrapping"/>
      </w:r>
      <w:r>
        <w:rPr>
          <w:sz w:val="32"/>
          <w:szCs w:val="32"/>
        </w:rPr>
        <w:t>B.    设计暴雨的频率小于设计洪水的频率</w:t>
      </w:r>
      <w:r>
        <w:rPr>
          <w:sz w:val="32"/>
          <w:szCs w:val="32"/>
        </w:rPr>
        <w:br w:type="textWrapping"/>
      </w:r>
      <w:r>
        <w:rPr>
          <w:sz w:val="32"/>
          <w:szCs w:val="32"/>
        </w:rPr>
        <w:br w:type="textWrapping"/>
      </w:r>
      <w:r>
        <w:rPr>
          <w:sz w:val="32"/>
          <w:szCs w:val="32"/>
        </w:rPr>
        <w:t>C.    设计暴雨的频率等于设计洪水的频率</w:t>
      </w:r>
      <w:r>
        <w:rPr>
          <w:sz w:val="32"/>
          <w:szCs w:val="32"/>
        </w:rPr>
        <w:br w:type="textWrapping"/>
      </w:r>
      <w:r>
        <w:rPr>
          <w:sz w:val="32"/>
          <w:szCs w:val="32"/>
        </w:rPr>
        <w:br w:type="textWrapping"/>
      </w:r>
      <w:r>
        <w:rPr>
          <w:sz w:val="32"/>
          <w:szCs w:val="32"/>
        </w:rPr>
        <w:t>D.    设计暴雨的频率大于、等于设计洪水的频率</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53F2704F">
      <w:pPr>
        <w:spacing w:before="400" w:after="0" w:line="240" w:lineRule="auto"/>
        <w:jc w:val="left"/>
        <w:rPr>
          <w:sz w:val="32"/>
          <w:szCs w:val="32"/>
        </w:rPr>
      </w:pPr>
      <w:r>
        <w:rPr>
          <w:sz w:val="32"/>
          <w:szCs w:val="32"/>
        </w:rPr>
        <w:t>23.     用暴雨资料推求设计洪水的原因是（   ）。</w:t>
      </w:r>
      <w:r>
        <w:rPr>
          <w:sz w:val="32"/>
          <w:szCs w:val="32"/>
        </w:rPr>
        <w:br w:type="textWrapping"/>
      </w:r>
    </w:p>
    <w:p w14:paraId="671C17E2">
      <w:pPr>
        <w:spacing w:line="240" w:lineRule="auto"/>
        <w:jc w:val="left"/>
        <w:rPr>
          <w:sz w:val="32"/>
          <w:szCs w:val="32"/>
        </w:rPr>
      </w:pPr>
      <w:r>
        <w:rPr>
          <w:color w:val="494949"/>
          <w:sz w:val="32"/>
          <w:szCs w:val="32"/>
        </w:rPr>
        <w:t>单选题(2.0分)（难易度:中）</w:t>
      </w:r>
    </w:p>
    <w:p w14:paraId="7B949DFC">
      <w:pPr>
        <w:spacing w:line="240" w:lineRule="auto"/>
        <w:jc w:val="left"/>
        <w:rPr>
          <w:sz w:val="32"/>
          <w:szCs w:val="32"/>
        </w:rPr>
      </w:pPr>
      <w:r>
        <w:rPr>
          <w:sz w:val="32"/>
          <w:szCs w:val="32"/>
        </w:rPr>
        <w:t>A.    用暴雨资料推求设计洪水精度高</w:t>
      </w:r>
      <w:r>
        <w:rPr>
          <w:sz w:val="32"/>
          <w:szCs w:val="32"/>
        </w:rPr>
        <w:br w:type="textWrapping"/>
      </w:r>
      <w:r>
        <w:rPr>
          <w:sz w:val="32"/>
          <w:szCs w:val="32"/>
        </w:rPr>
        <w:br w:type="textWrapping"/>
      </w:r>
      <w:r>
        <w:rPr>
          <w:sz w:val="32"/>
          <w:szCs w:val="32"/>
        </w:rPr>
        <w:t>B.    用暴雨资料推求设计洪水方法简单</w:t>
      </w:r>
      <w:r>
        <w:rPr>
          <w:sz w:val="32"/>
          <w:szCs w:val="32"/>
        </w:rPr>
        <w:br w:type="textWrapping"/>
      </w:r>
      <w:r>
        <w:rPr>
          <w:sz w:val="32"/>
          <w:szCs w:val="32"/>
        </w:rPr>
        <w:br w:type="textWrapping"/>
      </w:r>
      <w:r>
        <w:rPr>
          <w:sz w:val="32"/>
          <w:szCs w:val="32"/>
        </w:rPr>
        <w:t>C.    流量资料不足或要求多种方法比较</w:t>
      </w:r>
      <w:r>
        <w:rPr>
          <w:sz w:val="32"/>
          <w:szCs w:val="32"/>
        </w:rPr>
        <w:br w:type="textWrapping"/>
      </w:r>
      <w:r>
        <w:rPr>
          <w:sz w:val="32"/>
          <w:szCs w:val="32"/>
        </w:rPr>
        <w:br w:type="textWrapping"/>
      </w:r>
      <w:r>
        <w:rPr>
          <w:sz w:val="32"/>
          <w:szCs w:val="32"/>
        </w:rPr>
        <w:t>D.    大暴雨资料容易收集</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4E72B8C5">
      <w:pPr>
        <w:spacing w:before="400" w:after="0" w:line="240" w:lineRule="auto"/>
        <w:jc w:val="left"/>
        <w:rPr>
          <w:sz w:val="32"/>
          <w:szCs w:val="32"/>
        </w:rPr>
      </w:pPr>
      <w:r>
        <w:rPr>
          <w:sz w:val="32"/>
          <w:szCs w:val="32"/>
        </w:rPr>
        <w:t>24.    由暴雨资料推求设计洪水的方法步骤是（   ）。</w:t>
      </w:r>
      <w:r>
        <w:rPr>
          <w:sz w:val="32"/>
          <w:szCs w:val="32"/>
        </w:rPr>
        <w:br w:type="textWrapping"/>
      </w:r>
    </w:p>
    <w:p w14:paraId="5B239E9A">
      <w:pPr>
        <w:spacing w:line="240" w:lineRule="auto"/>
        <w:jc w:val="left"/>
        <w:rPr>
          <w:sz w:val="32"/>
          <w:szCs w:val="32"/>
        </w:rPr>
      </w:pPr>
      <w:r>
        <w:rPr>
          <w:color w:val="494949"/>
          <w:sz w:val="32"/>
          <w:szCs w:val="32"/>
        </w:rPr>
        <w:t>单选题(2.0分)（难易度:中）</w:t>
      </w:r>
    </w:p>
    <w:p w14:paraId="4EE7C92B">
      <w:pPr>
        <w:spacing w:line="240" w:lineRule="auto"/>
        <w:jc w:val="left"/>
        <w:rPr>
          <w:sz w:val="32"/>
          <w:szCs w:val="32"/>
        </w:rPr>
      </w:pPr>
      <w:r>
        <w:rPr>
          <w:sz w:val="32"/>
          <w:szCs w:val="32"/>
        </w:rPr>
        <w:t>A.     推求设计暴雨、推求设计净雨、推求设计洪水</w:t>
      </w:r>
      <w:r>
        <w:rPr>
          <w:sz w:val="32"/>
          <w:szCs w:val="32"/>
        </w:rPr>
        <w:br w:type="textWrapping"/>
      </w:r>
      <w:r>
        <w:rPr>
          <w:sz w:val="32"/>
          <w:szCs w:val="32"/>
        </w:rPr>
        <w:br w:type="textWrapping"/>
      </w:r>
      <w:r>
        <w:rPr>
          <w:sz w:val="32"/>
          <w:szCs w:val="32"/>
        </w:rPr>
        <w:t>B.    暴雨观测、暴雨选样、推求设计暴雨、推求设计净雨</w:t>
      </w:r>
      <w:r>
        <w:rPr>
          <w:sz w:val="32"/>
          <w:szCs w:val="32"/>
        </w:rPr>
        <w:br w:type="textWrapping"/>
      </w:r>
      <w:r>
        <w:rPr>
          <w:sz w:val="32"/>
          <w:szCs w:val="32"/>
        </w:rPr>
        <w:br w:type="textWrapping"/>
      </w:r>
      <w:r>
        <w:rPr>
          <w:sz w:val="32"/>
          <w:szCs w:val="32"/>
        </w:rPr>
        <w:t>C.    暴雨频率分析、推求设计净雨、推求设计洪水</w:t>
      </w:r>
      <w:r>
        <w:rPr>
          <w:sz w:val="32"/>
          <w:szCs w:val="32"/>
        </w:rPr>
        <w:br w:type="textWrapping"/>
      </w:r>
      <w:r>
        <w:rPr>
          <w:sz w:val="32"/>
          <w:szCs w:val="32"/>
        </w:rPr>
        <w:br w:type="textWrapping"/>
      </w:r>
      <w:r>
        <w:rPr>
          <w:sz w:val="32"/>
          <w:szCs w:val="32"/>
        </w:rPr>
        <w:t>D.    暴雨选样、推求设计暴雨、推求设计净雨、选择典型洪水、推求设计洪水</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3DFA8C75">
      <w:pPr>
        <w:spacing w:before="400" w:after="0" w:line="240" w:lineRule="auto"/>
        <w:jc w:val="left"/>
        <w:rPr>
          <w:sz w:val="32"/>
          <w:szCs w:val="32"/>
        </w:rPr>
      </w:pPr>
      <w:r>
        <w:rPr>
          <w:sz w:val="32"/>
          <w:szCs w:val="32"/>
        </w:rPr>
        <w:t>25.    对设计流域历史特大洪水调查考证的目的是（    ）。</w:t>
      </w:r>
      <w:r>
        <w:rPr>
          <w:sz w:val="32"/>
          <w:szCs w:val="32"/>
        </w:rPr>
        <w:br w:type="textWrapping"/>
      </w:r>
    </w:p>
    <w:p w14:paraId="6E301A07">
      <w:pPr>
        <w:spacing w:line="240" w:lineRule="auto"/>
        <w:jc w:val="left"/>
        <w:rPr>
          <w:sz w:val="32"/>
          <w:szCs w:val="32"/>
        </w:rPr>
      </w:pPr>
      <w:r>
        <w:rPr>
          <w:color w:val="494949"/>
          <w:sz w:val="32"/>
          <w:szCs w:val="32"/>
        </w:rPr>
        <w:t>单选题(2.0分)（难易度:中）</w:t>
      </w:r>
    </w:p>
    <w:p w14:paraId="0D4E2F3C">
      <w:pPr>
        <w:spacing w:line="240" w:lineRule="auto"/>
        <w:jc w:val="left"/>
        <w:rPr>
          <w:sz w:val="32"/>
          <w:szCs w:val="32"/>
        </w:rPr>
      </w:pPr>
      <w:r>
        <w:rPr>
          <w:sz w:val="32"/>
          <w:szCs w:val="32"/>
        </w:rPr>
        <w:t>A.    提高系列的一致性</w:t>
      </w:r>
      <w:r>
        <w:rPr>
          <w:sz w:val="32"/>
          <w:szCs w:val="32"/>
        </w:rPr>
        <w:br w:type="textWrapping"/>
      </w:r>
      <w:r>
        <w:rPr>
          <w:sz w:val="32"/>
          <w:szCs w:val="32"/>
        </w:rPr>
        <w:br w:type="textWrapping"/>
      </w:r>
      <w:r>
        <w:rPr>
          <w:sz w:val="32"/>
          <w:szCs w:val="32"/>
        </w:rPr>
        <w:t>B.    提高系列的可靠性</w:t>
      </w:r>
      <w:r>
        <w:rPr>
          <w:sz w:val="32"/>
          <w:szCs w:val="32"/>
        </w:rPr>
        <w:br w:type="textWrapping"/>
      </w:r>
      <w:r>
        <w:rPr>
          <w:sz w:val="32"/>
          <w:szCs w:val="32"/>
        </w:rPr>
        <w:br w:type="textWrapping"/>
      </w:r>
      <w:r>
        <w:rPr>
          <w:sz w:val="32"/>
          <w:szCs w:val="32"/>
        </w:rPr>
        <w:t>C.    提高系列的代表性</w:t>
      </w:r>
      <w:r>
        <w:rPr>
          <w:sz w:val="32"/>
          <w:szCs w:val="32"/>
        </w:rPr>
        <w:br w:type="textWrapping"/>
      </w:r>
      <w:r>
        <w:rPr>
          <w:sz w:val="32"/>
          <w:szCs w:val="32"/>
        </w:rPr>
        <w:br w:type="textWrapping"/>
      </w:r>
      <w:r>
        <w:rPr>
          <w:sz w:val="32"/>
          <w:szCs w:val="32"/>
        </w:rPr>
        <w:t>D.    使洪水系列延长一年</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245B99A4">
      <w:pPr>
        <w:spacing w:before="400" w:after="0" w:line="240" w:lineRule="auto"/>
        <w:jc w:val="left"/>
        <w:rPr>
          <w:sz w:val="32"/>
          <w:szCs w:val="32"/>
        </w:rPr>
      </w:pPr>
      <w:r>
        <w:rPr>
          <w:sz w:val="32"/>
          <w:szCs w:val="32"/>
        </w:rPr>
        <w:t>26.    百年一遇的洪水，是指(    )。</w:t>
      </w:r>
      <w:r>
        <w:rPr>
          <w:sz w:val="32"/>
          <w:szCs w:val="32"/>
        </w:rPr>
        <w:br w:type="textWrapping"/>
      </w:r>
    </w:p>
    <w:p w14:paraId="4ACCBA6C">
      <w:pPr>
        <w:spacing w:line="240" w:lineRule="auto"/>
        <w:jc w:val="left"/>
        <w:rPr>
          <w:sz w:val="32"/>
          <w:szCs w:val="32"/>
        </w:rPr>
      </w:pPr>
      <w:r>
        <w:rPr>
          <w:color w:val="494949"/>
          <w:sz w:val="32"/>
          <w:szCs w:val="32"/>
        </w:rPr>
        <w:t>单选题(2.0分)（难易度:中）</w:t>
      </w:r>
    </w:p>
    <w:p w14:paraId="58F881C4">
      <w:pPr>
        <w:spacing w:line="240" w:lineRule="auto"/>
        <w:jc w:val="left"/>
        <w:rPr>
          <w:sz w:val="32"/>
          <w:szCs w:val="32"/>
        </w:rPr>
      </w:pPr>
      <w:r>
        <w:rPr>
          <w:sz w:val="32"/>
          <w:szCs w:val="32"/>
        </w:rPr>
        <w:t>A.    大于等于这样的洪水每隔 100 年必然会出现一次</w:t>
      </w:r>
      <w:r>
        <w:rPr>
          <w:sz w:val="32"/>
          <w:szCs w:val="32"/>
        </w:rPr>
        <w:br w:type="textWrapping"/>
      </w:r>
      <w:r>
        <w:rPr>
          <w:sz w:val="32"/>
          <w:szCs w:val="32"/>
        </w:rPr>
        <w:br w:type="textWrapping"/>
      </w:r>
      <w:r>
        <w:rPr>
          <w:sz w:val="32"/>
          <w:szCs w:val="32"/>
        </w:rPr>
        <w:t>B.    大于等于这样的洪水平均 100 年可能出现一次</w:t>
      </w:r>
      <w:r>
        <w:rPr>
          <w:sz w:val="32"/>
          <w:szCs w:val="32"/>
        </w:rPr>
        <w:br w:type="textWrapping"/>
      </w:r>
      <w:r>
        <w:rPr>
          <w:sz w:val="32"/>
          <w:szCs w:val="32"/>
        </w:rPr>
        <w:br w:type="textWrapping"/>
      </w:r>
      <w:r>
        <w:rPr>
          <w:sz w:val="32"/>
          <w:szCs w:val="32"/>
        </w:rPr>
        <w:t>C.    小于等于这样的洪水正好每隔 100 年出现一次</w:t>
      </w:r>
      <w:r>
        <w:rPr>
          <w:sz w:val="32"/>
          <w:szCs w:val="32"/>
        </w:rPr>
        <w:br w:type="textWrapping"/>
      </w:r>
      <w:r>
        <w:rPr>
          <w:sz w:val="32"/>
          <w:szCs w:val="32"/>
        </w:rPr>
        <w:br w:type="textWrapping"/>
      </w:r>
      <w:r>
        <w:rPr>
          <w:sz w:val="32"/>
          <w:szCs w:val="32"/>
        </w:rPr>
        <w:t>D.    小于等于这样的洪水平均 100 年可能出现一次</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0D9F5883">
      <w:pPr>
        <w:spacing w:before="400" w:after="0" w:line="240" w:lineRule="auto"/>
        <w:jc w:val="left"/>
        <w:rPr>
          <w:sz w:val="32"/>
          <w:szCs w:val="32"/>
        </w:rPr>
      </w:pPr>
      <w:r>
        <w:rPr>
          <w:sz w:val="32"/>
          <w:szCs w:val="32"/>
        </w:rPr>
        <w:t xml:space="preserve">    二、判断题（每题2分，共40分）</w:t>
      </w:r>
      <w:r>
        <w:rPr>
          <w:sz w:val="32"/>
          <w:szCs w:val="32"/>
        </w:rPr>
        <w:br w:type="textWrapping"/>
      </w:r>
    </w:p>
    <w:p w14:paraId="4E1F93B7">
      <w:pPr>
        <w:spacing w:line="240" w:lineRule="auto"/>
        <w:jc w:val="left"/>
        <w:rPr>
          <w:sz w:val="32"/>
          <w:szCs w:val="32"/>
        </w:rPr>
      </w:pPr>
      <w:r>
        <w:rPr>
          <w:color w:val="494949"/>
          <w:sz w:val="32"/>
          <w:szCs w:val="32"/>
        </w:rPr>
        <w:t>（难易度:中）</w:t>
      </w:r>
    </w:p>
    <w:p w14:paraId="3EEEBB62">
      <w:pPr>
        <w:spacing w:line="240" w:lineRule="auto"/>
        <w:jc w:val="left"/>
        <w:rPr>
          <w:sz w:val="32"/>
          <w:szCs w:val="32"/>
        </w:rPr>
      </w:pPr>
    </w:p>
    <w:p w14:paraId="391AA6C1">
      <w:pPr>
        <w:spacing w:before="400" w:after="0" w:line="240" w:lineRule="auto"/>
        <w:jc w:val="left"/>
        <w:rPr>
          <w:sz w:val="32"/>
          <w:szCs w:val="32"/>
        </w:rPr>
      </w:pPr>
      <w:r>
        <w:rPr>
          <w:sz w:val="32"/>
          <w:szCs w:val="32"/>
        </w:rPr>
        <w:t>28.    1．当设计断面仅具有短期径流实测资料时，进行年径流分析计算，因为月径流资料相关点据较年径流的相关点据多，应当优先采用月径流相关关系展延设计断面的径流资料。</w:t>
      </w:r>
      <w:r>
        <w:rPr>
          <w:sz w:val="32"/>
          <w:szCs w:val="32"/>
        </w:rPr>
        <w:br w:type="textWrapping"/>
      </w:r>
    </w:p>
    <w:p w14:paraId="70708E76">
      <w:pPr>
        <w:spacing w:line="240" w:lineRule="auto"/>
        <w:jc w:val="left"/>
        <w:rPr>
          <w:sz w:val="32"/>
          <w:szCs w:val="32"/>
        </w:rPr>
      </w:pPr>
      <w:r>
        <w:rPr>
          <w:color w:val="494949"/>
          <w:sz w:val="32"/>
          <w:szCs w:val="32"/>
        </w:rPr>
        <w:t>判断题(2.0分)（难易度:中）</w:t>
      </w:r>
    </w:p>
    <w:p w14:paraId="590DAD8D">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1B91A335">
      <w:pPr>
        <w:spacing w:before="400" w:after="0" w:line="240" w:lineRule="auto"/>
        <w:jc w:val="left"/>
        <w:rPr>
          <w:sz w:val="32"/>
          <w:szCs w:val="32"/>
        </w:rPr>
      </w:pPr>
      <w:r>
        <w:rPr>
          <w:sz w:val="32"/>
          <w:szCs w:val="32"/>
        </w:rPr>
        <w:t>29.    当设计断面具有较长期实测径流资料时（一般认为在具有30年以上实测资料为具有较长期径流资料），可以直接对流量资料进行分析计算，得到所需的年径流分析计算成果。</w:t>
      </w:r>
      <w:r>
        <w:rPr>
          <w:sz w:val="32"/>
          <w:szCs w:val="32"/>
        </w:rPr>
        <w:br w:type="textWrapping"/>
      </w:r>
    </w:p>
    <w:p w14:paraId="7B4DA905">
      <w:pPr>
        <w:spacing w:line="240" w:lineRule="auto"/>
        <w:jc w:val="left"/>
        <w:rPr>
          <w:sz w:val="32"/>
          <w:szCs w:val="32"/>
        </w:rPr>
      </w:pPr>
      <w:r>
        <w:rPr>
          <w:color w:val="494949"/>
          <w:sz w:val="32"/>
          <w:szCs w:val="32"/>
        </w:rPr>
        <w:t>判断题(2.0分)（难易度:中）</w:t>
      </w:r>
    </w:p>
    <w:p w14:paraId="16E64025">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5C12188A">
      <w:pPr>
        <w:spacing w:before="400" w:after="0" w:line="240" w:lineRule="auto"/>
        <w:jc w:val="left"/>
        <w:rPr>
          <w:sz w:val="32"/>
          <w:szCs w:val="32"/>
        </w:rPr>
      </w:pPr>
      <w:r>
        <w:rPr>
          <w:sz w:val="32"/>
          <w:szCs w:val="32"/>
        </w:rPr>
        <w:t>30.    3．进行年径流分析计算时，为确定设计代表年中水年典型年的径流年内分配，在选择实际发生年份时，应选择对于工程不利的年内过程。</w:t>
      </w:r>
      <w:r>
        <w:rPr>
          <w:sz w:val="32"/>
          <w:szCs w:val="32"/>
        </w:rPr>
        <w:br w:type="textWrapping"/>
      </w:r>
    </w:p>
    <w:p w14:paraId="02E305F5">
      <w:pPr>
        <w:spacing w:line="240" w:lineRule="auto"/>
        <w:jc w:val="left"/>
        <w:rPr>
          <w:sz w:val="32"/>
          <w:szCs w:val="32"/>
        </w:rPr>
      </w:pPr>
      <w:r>
        <w:rPr>
          <w:color w:val="494949"/>
          <w:sz w:val="32"/>
          <w:szCs w:val="32"/>
        </w:rPr>
        <w:t>判断题(2.0分)（难易度:中）</w:t>
      </w:r>
    </w:p>
    <w:p w14:paraId="6C06B4E6">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5C6D78BF">
      <w:pPr>
        <w:spacing w:before="400" w:after="0" w:line="240" w:lineRule="auto"/>
        <w:jc w:val="left"/>
        <w:rPr>
          <w:sz w:val="32"/>
          <w:szCs w:val="32"/>
        </w:rPr>
      </w:pPr>
      <w:r>
        <w:rPr>
          <w:sz w:val="32"/>
          <w:szCs w:val="32"/>
        </w:rPr>
        <w:t>31.    4．为按照实际发生年份的年内径流过程确定典型年的径流年内分配，在选择实际发生年份时，对于枯水典型年，应选择对于工程不利的年内过程。</w:t>
      </w:r>
      <w:r>
        <w:rPr>
          <w:sz w:val="32"/>
          <w:szCs w:val="32"/>
        </w:rPr>
        <w:br w:type="textWrapping"/>
      </w:r>
    </w:p>
    <w:p w14:paraId="6C85E0CD">
      <w:pPr>
        <w:spacing w:line="240" w:lineRule="auto"/>
        <w:jc w:val="left"/>
        <w:rPr>
          <w:sz w:val="32"/>
          <w:szCs w:val="32"/>
        </w:rPr>
      </w:pPr>
      <w:r>
        <w:rPr>
          <w:color w:val="494949"/>
          <w:sz w:val="32"/>
          <w:szCs w:val="32"/>
        </w:rPr>
        <w:t>判断题(2.0分)（难易度:中）</w:t>
      </w:r>
    </w:p>
    <w:p w14:paraId="32B1C9A2">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1CDD7411">
      <w:pPr>
        <w:spacing w:before="400" w:after="0" w:line="240" w:lineRule="auto"/>
        <w:jc w:val="left"/>
        <w:rPr>
          <w:sz w:val="32"/>
          <w:szCs w:val="32"/>
        </w:rPr>
      </w:pPr>
      <w:r>
        <w:rPr>
          <w:sz w:val="32"/>
          <w:szCs w:val="32"/>
        </w:rPr>
        <w:t>32.    5．为按照实际发生年份的年内径流过程确定典型年的径流年内分配，在选择实际发生年份时，对于枯水典型年，应选择对于工程最有利的年内过程。</w:t>
      </w:r>
      <w:r>
        <w:rPr>
          <w:sz w:val="32"/>
          <w:szCs w:val="32"/>
        </w:rPr>
        <w:br w:type="textWrapping"/>
      </w:r>
    </w:p>
    <w:p w14:paraId="47D4A3CC">
      <w:pPr>
        <w:spacing w:line="240" w:lineRule="auto"/>
        <w:jc w:val="left"/>
        <w:rPr>
          <w:sz w:val="32"/>
          <w:szCs w:val="32"/>
        </w:rPr>
      </w:pPr>
      <w:r>
        <w:rPr>
          <w:color w:val="494949"/>
          <w:sz w:val="32"/>
          <w:szCs w:val="32"/>
        </w:rPr>
        <w:t>判断题(2.0分)（难易度:中）</w:t>
      </w:r>
    </w:p>
    <w:p w14:paraId="6FC0ACA1">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1C3A4808">
      <w:pPr>
        <w:spacing w:before="400" w:after="0" w:line="240" w:lineRule="auto"/>
        <w:jc w:val="left"/>
        <w:rPr>
          <w:sz w:val="32"/>
          <w:szCs w:val="32"/>
        </w:rPr>
      </w:pPr>
      <w:r>
        <w:rPr>
          <w:sz w:val="32"/>
          <w:szCs w:val="32"/>
        </w:rPr>
        <w:t>33.    6．进行水文分析计算时，“三性审查”是指对资料的合理性、可靠性、代表性进行审查。</w:t>
      </w:r>
      <w:r>
        <w:rPr>
          <w:sz w:val="32"/>
          <w:szCs w:val="32"/>
        </w:rPr>
        <w:br w:type="textWrapping"/>
      </w:r>
    </w:p>
    <w:p w14:paraId="425B1CBF">
      <w:pPr>
        <w:spacing w:line="240" w:lineRule="auto"/>
        <w:jc w:val="left"/>
        <w:rPr>
          <w:sz w:val="32"/>
          <w:szCs w:val="32"/>
        </w:rPr>
      </w:pPr>
      <w:r>
        <w:rPr>
          <w:color w:val="494949"/>
          <w:sz w:val="32"/>
          <w:szCs w:val="32"/>
        </w:rPr>
        <w:t>判断题(2.0分)（难易度:中）</w:t>
      </w:r>
    </w:p>
    <w:p w14:paraId="5B5F199A">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03B24604">
      <w:pPr>
        <w:spacing w:before="400" w:after="0" w:line="240" w:lineRule="auto"/>
        <w:jc w:val="left"/>
        <w:rPr>
          <w:sz w:val="32"/>
          <w:szCs w:val="32"/>
        </w:rPr>
      </w:pPr>
      <w:r>
        <w:rPr>
          <w:sz w:val="32"/>
          <w:szCs w:val="32"/>
        </w:rPr>
        <w:t>34.    以实际年作为设计代表年，主要用于灌溉工程的规划设计工作。</w:t>
      </w:r>
      <w:r>
        <w:rPr>
          <w:sz w:val="32"/>
          <w:szCs w:val="32"/>
        </w:rPr>
        <w:br w:type="textWrapping"/>
      </w:r>
    </w:p>
    <w:p w14:paraId="08AE8A6A">
      <w:pPr>
        <w:spacing w:line="240" w:lineRule="auto"/>
        <w:jc w:val="left"/>
        <w:rPr>
          <w:sz w:val="32"/>
          <w:szCs w:val="32"/>
        </w:rPr>
      </w:pPr>
      <w:r>
        <w:rPr>
          <w:color w:val="494949"/>
          <w:sz w:val="32"/>
          <w:szCs w:val="32"/>
        </w:rPr>
        <w:t>判断题(2.0分)（难易度:中）</w:t>
      </w:r>
    </w:p>
    <w:p w14:paraId="49A04FF2">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3767D092">
      <w:pPr>
        <w:spacing w:before="400" w:after="0" w:line="240" w:lineRule="auto"/>
        <w:jc w:val="left"/>
        <w:rPr>
          <w:sz w:val="32"/>
          <w:szCs w:val="32"/>
        </w:rPr>
      </w:pPr>
      <w:r>
        <w:rPr>
          <w:sz w:val="32"/>
          <w:szCs w:val="32"/>
        </w:rPr>
        <w:t>35.    8．进行灌溉工程规划设计时，应采用典型年来水年内分配和灌溉用水过程作为设计依据。</w:t>
      </w:r>
      <w:r>
        <w:rPr>
          <w:sz w:val="32"/>
          <w:szCs w:val="32"/>
        </w:rPr>
        <w:br w:type="textWrapping"/>
      </w:r>
    </w:p>
    <w:p w14:paraId="6E557C47">
      <w:pPr>
        <w:spacing w:line="240" w:lineRule="auto"/>
        <w:jc w:val="left"/>
        <w:rPr>
          <w:sz w:val="32"/>
          <w:szCs w:val="32"/>
        </w:rPr>
      </w:pPr>
      <w:r>
        <w:rPr>
          <w:color w:val="494949"/>
          <w:sz w:val="32"/>
          <w:szCs w:val="32"/>
        </w:rPr>
        <w:t>判断题(2.0分)（难易度:中）</w:t>
      </w:r>
    </w:p>
    <w:p w14:paraId="4733D2F0">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2E77E898">
      <w:pPr>
        <w:spacing w:before="400" w:after="0" w:line="240" w:lineRule="auto"/>
        <w:jc w:val="left"/>
        <w:rPr>
          <w:sz w:val="32"/>
          <w:szCs w:val="32"/>
        </w:rPr>
      </w:pPr>
      <w:r>
        <w:rPr>
          <w:sz w:val="32"/>
          <w:szCs w:val="32"/>
        </w:rPr>
        <w:t>36.    水文年或水利年以每年春、夏两季河水开始涨水（汛期开始）时为起点，以次年枯水期结束时为终点。</w:t>
      </w:r>
      <w:r>
        <w:rPr>
          <w:sz w:val="32"/>
          <w:szCs w:val="32"/>
        </w:rPr>
        <w:br w:type="textWrapping"/>
      </w:r>
    </w:p>
    <w:p w14:paraId="0D9330F0">
      <w:pPr>
        <w:spacing w:line="240" w:lineRule="auto"/>
        <w:jc w:val="left"/>
        <w:rPr>
          <w:sz w:val="32"/>
          <w:szCs w:val="32"/>
        </w:rPr>
      </w:pPr>
      <w:r>
        <w:rPr>
          <w:color w:val="494949"/>
          <w:sz w:val="32"/>
          <w:szCs w:val="32"/>
        </w:rPr>
        <w:t>判断题(2.0分)（难易度:中）</w:t>
      </w:r>
    </w:p>
    <w:p w14:paraId="46E76DC1">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4BB62CFF">
      <w:pPr>
        <w:spacing w:before="400" w:after="0" w:line="240" w:lineRule="auto"/>
        <w:jc w:val="left"/>
        <w:rPr>
          <w:sz w:val="32"/>
          <w:szCs w:val="32"/>
        </w:rPr>
      </w:pPr>
      <w:r>
        <w:rPr>
          <w:sz w:val="32"/>
          <w:szCs w:val="32"/>
        </w:rPr>
        <w:t>37.    水文比拟法是将参证流域的水文资料移用到设计流域上的水文计算方法。</w:t>
      </w:r>
      <w:r>
        <w:rPr>
          <w:sz w:val="32"/>
          <w:szCs w:val="32"/>
        </w:rPr>
        <w:br w:type="textWrapping"/>
      </w:r>
    </w:p>
    <w:p w14:paraId="190754BB">
      <w:pPr>
        <w:spacing w:line="240" w:lineRule="auto"/>
        <w:jc w:val="left"/>
        <w:rPr>
          <w:sz w:val="32"/>
          <w:szCs w:val="32"/>
        </w:rPr>
      </w:pPr>
      <w:r>
        <w:rPr>
          <w:color w:val="494949"/>
          <w:sz w:val="32"/>
          <w:szCs w:val="32"/>
        </w:rPr>
        <w:t>判断题(2.0分)（难易度:中）</w:t>
      </w:r>
    </w:p>
    <w:p w14:paraId="26BD64F2">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332EB863">
      <w:pPr>
        <w:spacing w:before="400" w:after="0" w:line="240" w:lineRule="auto"/>
        <w:jc w:val="left"/>
        <w:rPr>
          <w:sz w:val="32"/>
          <w:szCs w:val="32"/>
        </w:rPr>
      </w:pPr>
      <w:r>
        <w:rPr>
          <w:sz w:val="32"/>
          <w:szCs w:val="32"/>
        </w:rPr>
        <w:t>38.    11．从安全出发，由流量资料推求设计洪水，选取洪峰、洪量资料时，每年仅应选取1次最大的洪峰或洪量值作为样本。</w:t>
      </w:r>
      <w:r>
        <w:rPr>
          <w:sz w:val="32"/>
          <w:szCs w:val="32"/>
        </w:rPr>
        <w:br w:type="textWrapping"/>
      </w:r>
    </w:p>
    <w:p w14:paraId="28CF5E91">
      <w:pPr>
        <w:spacing w:line="240" w:lineRule="auto"/>
        <w:jc w:val="left"/>
        <w:rPr>
          <w:sz w:val="32"/>
          <w:szCs w:val="32"/>
        </w:rPr>
      </w:pPr>
      <w:r>
        <w:rPr>
          <w:color w:val="494949"/>
          <w:sz w:val="32"/>
          <w:szCs w:val="32"/>
        </w:rPr>
        <w:t>判断题(2.0分)（难易度:中）</w:t>
      </w:r>
    </w:p>
    <w:p w14:paraId="390A15BE">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3C95BA23">
      <w:pPr>
        <w:spacing w:before="400" w:after="0" w:line="240" w:lineRule="auto"/>
        <w:jc w:val="left"/>
        <w:rPr>
          <w:sz w:val="32"/>
          <w:szCs w:val="32"/>
        </w:rPr>
      </w:pPr>
      <w:r>
        <w:rPr>
          <w:sz w:val="32"/>
          <w:szCs w:val="32"/>
        </w:rPr>
        <w:t>39.    12．蓄满产流和超渗产流都是流域的产流模式，蓄满产流一般发生在干旱地区或湿润地区的干旱季节，超渗产流一般发生在湿润地区或干旱地区的湿润季节。</w:t>
      </w:r>
      <w:r>
        <w:rPr>
          <w:sz w:val="32"/>
          <w:szCs w:val="32"/>
        </w:rPr>
        <w:br w:type="textWrapping"/>
      </w:r>
    </w:p>
    <w:p w14:paraId="44B81E04">
      <w:pPr>
        <w:spacing w:line="240" w:lineRule="auto"/>
        <w:jc w:val="left"/>
        <w:rPr>
          <w:sz w:val="32"/>
          <w:szCs w:val="32"/>
        </w:rPr>
      </w:pPr>
      <w:r>
        <w:rPr>
          <w:color w:val="494949"/>
          <w:sz w:val="32"/>
          <w:szCs w:val="32"/>
        </w:rPr>
        <w:t>判断题(2.0分)（难易度:中）</w:t>
      </w:r>
    </w:p>
    <w:p w14:paraId="7A268DF8">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42109860">
      <w:pPr>
        <w:spacing w:before="400" w:after="0" w:line="240" w:lineRule="auto"/>
        <w:jc w:val="left"/>
        <w:rPr>
          <w:sz w:val="32"/>
          <w:szCs w:val="32"/>
        </w:rPr>
      </w:pPr>
      <w:r>
        <w:rPr>
          <w:sz w:val="32"/>
          <w:szCs w:val="32"/>
        </w:rPr>
        <w:t>40.    13．单位线法是推求设计暴雨的方法。</w:t>
      </w:r>
      <w:r>
        <w:rPr>
          <w:sz w:val="32"/>
          <w:szCs w:val="32"/>
        </w:rPr>
        <w:br w:type="textWrapping"/>
      </w:r>
    </w:p>
    <w:p w14:paraId="29DF20ED">
      <w:pPr>
        <w:spacing w:line="240" w:lineRule="auto"/>
        <w:jc w:val="left"/>
        <w:rPr>
          <w:sz w:val="32"/>
          <w:szCs w:val="32"/>
        </w:rPr>
      </w:pPr>
      <w:r>
        <w:rPr>
          <w:color w:val="494949"/>
          <w:sz w:val="32"/>
          <w:szCs w:val="32"/>
        </w:rPr>
        <w:t>判断题(2.0分)（难易度:中）</w:t>
      </w:r>
    </w:p>
    <w:p w14:paraId="1296426F">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7C862C58">
      <w:pPr>
        <w:spacing w:before="400" w:after="0" w:line="240" w:lineRule="auto"/>
        <w:jc w:val="left"/>
        <w:rPr>
          <w:sz w:val="32"/>
          <w:szCs w:val="32"/>
        </w:rPr>
      </w:pPr>
      <w:r>
        <w:rPr>
          <w:sz w:val="32"/>
          <w:szCs w:val="32"/>
        </w:rPr>
        <w:t>41.    14．推求设计洪水时采用的单位线法是推求地面径流过程的一种计算方法。</w:t>
      </w:r>
      <w:r>
        <w:rPr>
          <w:sz w:val="32"/>
          <w:szCs w:val="32"/>
        </w:rPr>
        <w:br w:type="textWrapping"/>
      </w:r>
    </w:p>
    <w:p w14:paraId="45A97E18">
      <w:pPr>
        <w:spacing w:line="240" w:lineRule="auto"/>
        <w:jc w:val="left"/>
        <w:rPr>
          <w:sz w:val="32"/>
          <w:szCs w:val="32"/>
        </w:rPr>
      </w:pPr>
      <w:r>
        <w:rPr>
          <w:color w:val="494949"/>
          <w:sz w:val="32"/>
          <w:szCs w:val="32"/>
        </w:rPr>
        <w:t>判断题(2.0分)（难易度:中）</w:t>
      </w:r>
    </w:p>
    <w:p w14:paraId="294B7B31">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3C636E74">
      <w:pPr>
        <w:spacing w:before="400" w:after="0" w:line="240" w:lineRule="auto"/>
        <w:jc w:val="left"/>
        <w:rPr>
          <w:sz w:val="32"/>
          <w:szCs w:val="32"/>
        </w:rPr>
      </w:pPr>
      <w:r>
        <w:rPr>
          <w:sz w:val="32"/>
          <w:szCs w:val="32"/>
        </w:rPr>
        <w:t>42.    一次洪水过程，常用洪峰、洪量、洪水过程线三个要素来描述。</w:t>
      </w:r>
      <w:r>
        <w:rPr>
          <w:sz w:val="32"/>
          <w:szCs w:val="32"/>
        </w:rPr>
        <w:br w:type="textWrapping"/>
      </w:r>
    </w:p>
    <w:p w14:paraId="3EEEA399">
      <w:pPr>
        <w:spacing w:line="240" w:lineRule="auto"/>
        <w:jc w:val="left"/>
        <w:rPr>
          <w:sz w:val="32"/>
          <w:szCs w:val="32"/>
        </w:rPr>
      </w:pPr>
      <w:r>
        <w:rPr>
          <w:color w:val="494949"/>
          <w:sz w:val="32"/>
          <w:szCs w:val="32"/>
        </w:rPr>
        <w:t>判断题(2.0分)（难易度:中）</w:t>
      </w:r>
    </w:p>
    <w:p w14:paraId="586B7B95">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3E40CF65">
      <w:pPr>
        <w:spacing w:before="400" w:after="0" w:line="240" w:lineRule="auto"/>
        <w:jc w:val="left"/>
        <w:rPr>
          <w:sz w:val="32"/>
          <w:szCs w:val="32"/>
        </w:rPr>
      </w:pPr>
      <w:r>
        <w:rPr>
          <w:sz w:val="32"/>
          <w:szCs w:val="32"/>
        </w:rPr>
        <w:t>43.     一次洪水过程，常用雨量、历时、洪水过程线三个要素来描述。</w:t>
      </w:r>
      <w:r>
        <w:rPr>
          <w:sz w:val="32"/>
          <w:szCs w:val="32"/>
        </w:rPr>
        <w:br w:type="textWrapping"/>
      </w:r>
    </w:p>
    <w:p w14:paraId="17936A1F">
      <w:pPr>
        <w:spacing w:line="240" w:lineRule="auto"/>
        <w:jc w:val="left"/>
        <w:rPr>
          <w:sz w:val="32"/>
          <w:szCs w:val="32"/>
        </w:rPr>
      </w:pPr>
      <w:r>
        <w:rPr>
          <w:color w:val="494949"/>
          <w:sz w:val="32"/>
          <w:szCs w:val="32"/>
        </w:rPr>
        <w:t>判断题(2.0分)（难易度:中）</w:t>
      </w:r>
    </w:p>
    <w:p w14:paraId="047B6216">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2C667456">
      <w:pPr>
        <w:spacing w:before="400" w:after="0" w:line="240" w:lineRule="auto"/>
        <w:jc w:val="left"/>
        <w:rPr>
          <w:sz w:val="32"/>
          <w:szCs w:val="32"/>
        </w:rPr>
      </w:pPr>
      <w:r>
        <w:rPr>
          <w:sz w:val="32"/>
          <w:szCs w:val="32"/>
        </w:rPr>
        <w:t>44.     典型洪水过程线应尽量选择峰高量大且主峰位置偏后的洪水。</w:t>
      </w:r>
      <w:r>
        <w:rPr>
          <w:sz w:val="32"/>
          <w:szCs w:val="32"/>
        </w:rPr>
        <w:br w:type="textWrapping"/>
      </w:r>
    </w:p>
    <w:p w14:paraId="5B0F0E68">
      <w:pPr>
        <w:spacing w:line="240" w:lineRule="auto"/>
        <w:jc w:val="left"/>
        <w:rPr>
          <w:sz w:val="32"/>
          <w:szCs w:val="32"/>
        </w:rPr>
      </w:pPr>
      <w:r>
        <w:rPr>
          <w:color w:val="494949"/>
          <w:sz w:val="32"/>
          <w:szCs w:val="32"/>
        </w:rPr>
        <w:t>判断题(2.0分)（难易度:中）</w:t>
      </w:r>
    </w:p>
    <w:p w14:paraId="789D9CF6">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2A98E896">
      <w:pPr>
        <w:spacing w:before="400" w:after="0" w:line="240" w:lineRule="auto"/>
        <w:jc w:val="left"/>
        <w:rPr>
          <w:sz w:val="32"/>
          <w:szCs w:val="32"/>
        </w:rPr>
      </w:pPr>
      <w:r>
        <w:rPr>
          <w:sz w:val="32"/>
          <w:szCs w:val="32"/>
        </w:rPr>
        <w:t>45.     典型洪水过程应具有代表性，应在较大洪水常出现的月份中选取，其洪水的历时、峰量关系、主峰位置等均能代表该流域较大洪水特性。</w:t>
      </w:r>
      <w:r>
        <w:rPr>
          <w:sz w:val="32"/>
          <w:szCs w:val="32"/>
        </w:rPr>
        <w:br w:type="textWrapping"/>
      </w:r>
    </w:p>
    <w:p w14:paraId="44ADBD20">
      <w:pPr>
        <w:spacing w:line="240" w:lineRule="auto"/>
        <w:jc w:val="left"/>
        <w:rPr>
          <w:sz w:val="32"/>
          <w:szCs w:val="32"/>
        </w:rPr>
      </w:pPr>
      <w:r>
        <w:rPr>
          <w:color w:val="494949"/>
          <w:sz w:val="32"/>
          <w:szCs w:val="32"/>
        </w:rPr>
        <w:t>判断题(2.0分)（难易度:中）</w:t>
      </w:r>
    </w:p>
    <w:p w14:paraId="66100B32">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1EB89245">
      <w:pPr>
        <w:spacing w:before="400" w:after="0" w:line="240" w:lineRule="auto"/>
        <w:jc w:val="left"/>
        <w:rPr>
          <w:sz w:val="32"/>
          <w:szCs w:val="32"/>
        </w:rPr>
      </w:pPr>
      <w:r>
        <w:rPr>
          <w:sz w:val="32"/>
          <w:szCs w:val="32"/>
        </w:rPr>
        <w:t>46.    由暴雨资料推求设计洪水的基本假定是：暴雨与洪水同频率。</w:t>
      </w:r>
      <w:r>
        <w:rPr>
          <w:sz w:val="32"/>
          <w:szCs w:val="32"/>
        </w:rPr>
        <w:br w:type="textWrapping"/>
      </w:r>
    </w:p>
    <w:p w14:paraId="7D88C3FA">
      <w:pPr>
        <w:spacing w:line="240" w:lineRule="auto"/>
        <w:jc w:val="left"/>
        <w:rPr>
          <w:sz w:val="32"/>
          <w:szCs w:val="32"/>
        </w:rPr>
      </w:pPr>
      <w:r>
        <w:rPr>
          <w:color w:val="494949"/>
          <w:sz w:val="32"/>
          <w:szCs w:val="32"/>
        </w:rPr>
        <w:t>判断题(2.0分)（难易度:中）</w:t>
      </w:r>
    </w:p>
    <w:p w14:paraId="4D6A6E75">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2FD1C8FD">
      <w:pPr>
        <w:spacing w:before="400" w:after="0" w:line="240" w:lineRule="auto"/>
        <w:jc w:val="left"/>
        <w:rPr>
          <w:sz w:val="32"/>
          <w:szCs w:val="32"/>
        </w:rPr>
      </w:pPr>
      <w:r>
        <w:rPr>
          <w:sz w:val="32"/>
          <w:szCs w:val="32"/>
        </w:rPr>
        <w:t>47.     典型洪水过程线应尽量选择峰缓量大且主峰位置偏前的洪水。</w:t>
      </w:r>
      <w:r>
        <w:rPr>
          <w:sz w:val="32"/>
          <w:szCs w:val="32"/>
        </w:rPr>
        <w:br w:type="textWrapping"/>
      </w:r>
    </w:p>
    <w:p w14:paraId="5F927FF0">
      <w:pPr>
        <w:spacing w:line="240" w:lineRule="auto"/>
        <w:jc w:val="left"/>
        <w:rPr>
          <w:sz w:val="32"/>
          <w:szCs w:val="32"/>
        </w:rPr>
      </w:pPr>
      <w:r>
        <w:rPr>
          <w:color w:val="494949"/>
          <w:sz w:val="32"/>
          <w:szCs w:val="32"/>
        </w:rPr>
        <w:t>判断题(2.0分)（难易度:中）</w:t>
      </w:r>
    </w:p>
    <w:p w14:paraId="051A7162">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1A09230A">
      <w:pPr>
        <w:spacing w:before="400" w:after="0" w:line="240" w:lineRule="auto"/>
        <w:jc w:val="left"/>
        <w:rPr>
          <w:sz w:val="32"/>
          <w:szCs w:val="32"/>
        </w:rPr>
      </w:pPr>
      <w:r>
        <w:rPr>
          <w:sz w:val="32"/>
          <w:szCs w:val="32"/>
        </w:rPr>
        <w:t xml:space="preserve">    三、计算题（每题10分，共10分）</w:t>
      </w:r>
      <w:r>
        <w:rPr>
          <w:sz w:val="32"/>
          <w:szCs w:val="32"/>
        </w:rPr>
        <w:br w:type="textWrapping"/>
      </w:r>
    </w:p>
    <w:p w14:paraId="0718E228">
      <w:pPr>
        <w:spacing w:line="240" w:lineRule="auto"/>
        <w:jc w:val="left"/>
        <w:rPr>
          <w:sz w:val="32"/>
          <w:szCs w:val="32"/>
        </w:rPr>
      </w:pPr>
      <w:r>
        <w:rPr>
          <w:color w:val="494949"/>
          <w:sz w:val="32"/>
          <w:szCs w:val="32"/>
        </w:rPr>
        <w:t>（难易度:中）</w:t>
      </w:r>
    </w:p>
    <w:p w14:paraId="230F4731">
      <w:pPr>
        <w:spacing w:line="240" w:lineRule="auto"/>
        <w:jc w:val="left"/>
        <w:rPr>
          <w:sz w:val="32"/>
          <w:szCs w:val="32"/>
        </w:rPr>
      </w:pPr>
    </w:p>
    <w:p w14:paraId="057C734D">
      <w:pPr>
        <w:spacing w:before="400" w:after="0" w:line="240" w:lineRule="auto"/>
        <w:jc w:val="left"/>
        <w:rPr>
          <w:sz w:val="32"/>
          <w:szCs w:val="32"/>
        </w:rPr>
      </w:pPr>
      <w:r>
        <w:rPr>
          <w:sz w:val="32"/>
          <w:szCs w:val="32"/>
        </w:rPr>
        <w:t>49.    1．经水文分析计算，已求得某河流断面频率为P=1%的设计洪峰流量Qm=1450 m3/s。选取典型洪水过程如表1所示。如用同倍比法（按洪峰倍比）推求设计洪水过程，倍比系数为多少？</w:t>
      </w:r>
      <w:r>
        <w:rPr>
          <w:sz w:val="32"/>
          <w:szCs w:val="32"/>
        </w:rPr>
        <w:br w:type="textWrapping"/>
      </w:r>
      <w:r>
        <w:rPr>
          <w:sz w:val="32"/>
          <w:szCs w:val="32"/>
        </w:rPr>
        <w:t>表1  某河流断面典型洪水过程</w:t>
      </w:r>
      <w:r>
        <w:rPr>
          <w:sz w:val="32"/>
          <w:szCs w:val="32"/>
        </w:rPr>
        <w:br w:type="textWrapping"/>
      </w:r>
      <w:r>
        <w:rPr>
          <w:sz w:val="32"/>
          <w:szCs w:val="32"/>
        </w:rPr>
        <w:t>时间（Δt=6h）</w:t>
      </w:r>
      <w:r>
        <w:rPr>
          <w:sz w:val="32"/>
          <w:szCs w:val="32"/>
        </w:rPr>
        <w:br w:type="textWrapping"/>
      </w:r>
      <w:r>
        <w:rPr>
          <w:sz w:val="32"/>
          <w:szCs w:val="32"/>
        </w:rPr>
        <w:t>0</w:t>
      </w:r>
      <w:r>
        <w:rPr>
          <w:sz w:val="32"/>
          <w:szCs w:val="32"/>
        </w:rPr>
        <w:br w:type="textWrapping"/>
      </w:r>
      <w:r>
        <w:rPr>
          <w:sz w:val="32"/>
          <w:szCs w:val="32"/>
        </w:rPr>
        <w:t>1</w:t>
      </w:r>
      <w:r>
        <w:rPr>
          <w:sz w:val="32"/>
          <w:szCs w:val="32"/>
        </w:rPr>
        <w:br w:type="textWrapping"/>
      </w:r>
      <w:r>
        <w:rPr>
          <w:sz w:val="32"/>
          <w:szCs w:val="32"/>
        </w:rPr>
        <w:t>2</w:t>
      </w:r>
      <w:r>
        <w:rPr>
          <w:sz w:val="32"/>
          <w:szCs w:val="32"/>
        </w:rPr>
        <w:br w:type="textWrapping"/>
      </w:r>
      <w:r>
        <w:rPr>
          <w:sz w:val="32"/>
          <w:szCs w:val="32"/>
        </w:rPr>
        <w:t>3</w:t>
      </w:r>
      <w:r>
        <w:rPr>
          <w:sz w:val="32"/>
          <w:szCs w:val="32"/>
        </w:rPr>
        <w:br w:type="textWrapping"/>
      </w:r>
      <w:r>
        <w:rPr>
          <w:sz w:val="32"/>
          <w:szCs w:val="32"/>
        </w:rPr>
        <w:t>4</w:t>
      </w:r>
      <w:r>
        <w:rPr>
          <w:sz w:val="32"/>
          <w:szCs w:val="32"/>
        </w:rPr>
        <w:br w:type="textWrapping"/>
      </w:r>
      <w:r>
        <w:rPr>
          <w:sz w:val="32"/>
          <w:szCs w:val="32"/>
        </w:rPr>
        <w:t>5</w:t>
      </w:r>
      <w:r>
        <w:rPr>
          <w:sz w:val="32"/>
          <w:szCs w:val="32"/>
        </w:rPr>
        <w:br w:type="textWrapping"/>
      </w:r>
      <w:r>
        <w:rPr>
          <w:sz w:val="32"/>
          <w:szCs w:val="32"/>
        </w:rPr>
        <w:t>6</w:t>
      </w:r>
      <w:r>
        <w:rPr>
          <w:sz w:val="32"/>
          <w:szCs w:val="32"/>
        </w:rPr>
        <w:br w:type="textWrapping"/>
      </w:r>
      <w:r>
        <w:rPr>
          <w:sz w:val="32"/>
          <w:szCs w:val="32"/>
        </w:rPr>
        <w:t>7</w:t>
      </w:r>
      <w:r>
        <w:rPr>
          <w:sz w:val="32"/>
          <w:szCs w:val="32"/>
        </w:rPr>
        <w:br w:type="textWrapping"/>
      </w:r>
      <w:r>
        <w:rPr>
          <w:sz w:val="32"/>
          <w:szCs w:val="32"/>
        </w:rPr>
        <w:t>8</w:t>
      </w:r>
      <w:r>
        <w:rPr>
          <w:sz w:val="32"/>
          <w:szCs w:val="32"/>
        </w:rPr>
        <w:br w:type="textWrapping"/>
      </w:r>
      <w:r>
        <w:rPr>
          <w:sz w:val="32"/>
          <w:szCs w:val="32"/>
        </w:rPr>
        <w:t>典型洪水流量(m3/s)</w:t>
      </w:r>
      <w:r>
        <w:rPr>
          <w:sz w:val="32"/>
          <w:szCs w:val="32"/>
        </w:rPr>
        <w:br w:type="textWrapping"/>
      </w:r>
      <w:r>
        <w:rPr>
          <w:sz w:val="32"/>
          <w:szCs w:val="32"/>
        </w:rPr>
        <w:t>20</w:t>
      </w:r>
      <w:r>
        <w:rPr>
          <w:sz w:val="32"/>
          <w:szCs w:val="32"/>
        </w:rPr>
        <w:br w:type="textWrapping"/>
      </w:r>
      <w:r>
        <w:rPr>
          <w:sz w:val="32"/>
          <w:szCs w:val="32"/>
        </w:rPr>
        <w:t>150</w:t>
      </w:r>
      <w:r>
        <w:rPr>
          <w:sz w:val="32"/>
          <w:szCs w:val="32"/>
        </w:rPr>
        <w:br w:type="textWrapping"/>
      </w:r>
      <w:r>
        <w:rPr>
          <w:sz w:val="32"/>
          <w:szCs w:val="32"/>
        </w:rPr>
        <w:t>950</w:t>
      </w:r>
      <w:r>
        <w:rPr>
          <w:sz w:val="32"/>
          <w:szCs w:val="32"/>
        </w:rPr>
        <w:br w:type="textWrapping"/>
      </w:r>
      <w:r>
        <w:rPr>
          <w:sz w:val="32"/>
          <w:szCs w:val="32"/>
        </w:rPr>
        <w:t>800</w:t>
      </w:r>
      <w:r>
        <w:rPr>
          <w:sz w:val="32"/>
          <w:szCs w:val="32"/>
        </w:rPr>
        <w:br w:type="textWrapping"/>
      </w:r>
      <w:r>
        <w:rPr>
          <w:sz w:val="32"/>
          <w:szCs w:val="32"/>
        </w:rPr>
        <w:t>600</w:t>
      </w:r>
      <w:r>
        <w:rPr>
          <w:sz w:val="32"/>
          <w:szCs w:val="32"/>
        </w:rPr>
        <w:br w:type="textWrapping"/>
      </w:r>
      <w:r>
        <w:rPr>
          <w:sz w:val="32"/>
          <w:szCs w:val="32"/>
        </w:rPr>
        <w:t>400</w:t>
      </w:r>
      <w:r>
        <w:rPr>
          <w:sz w:val="32"/>
          <w:szCs w:val="32"/>
        </w:rPr>
        <w:br w:type="textWrapping"/>
      </w:r>
      <w:r>
        <w:rPr>
          <w:sz w:val="32"/>
          <w:szCs w:val="32"/>
        </w:rPr>
        <w:t>300</w:t>
      </w:r>
      <w:r>
        <w:rPr>
          <w:sz w:val="32"/>
          <w:szCs w:val="32"/>
        </w:rPr>
        <w:br w:type="textWrapping"/>
      </w:r>
      <w:r>
        <w:rPr>
          <w:sz w:val="32"/>
          <w:szCs w:val="32"/>
        </w:rPr>
        <w:t>200</w:t>
      </w:r>
      <w:r>
        <w:rPr>
          <w:sz w:val="32"/>
          <w:szCs w:val="32"/>
        </w:rPr>
        <w:br w:type="textWrapping"/>
      </w:r>
      <w:r>
        <w:rPr>
          <w:sz w:val="32"/>
          <w:szCs w:val="32"/>
        </w:rPr>
        <w:t>120</w:t>
      </w:r>
      <w:r>
        <w:rPr>
          <w:sz w:val="32"/>
          <w:szCs w:val="32"/>
        </w:rPr>
        <w:br w:type="textWrapping"/>
      </w:r>
      <w:r>
        <w:rPr>
          <w:sz w:val="32"/>
          <w:szCs w:val="32"/>
        </w:rPr>
        <w:t>倍比系数为（   ）</w:t>
      </w:r>
      <w:r>
        <w:rPr>
          <w:sz w:val="32"/>
          <w:szCs w:val="32"/>
        </w:rPr>
        <w:br w:type="textWrapping"/>
      </w:r>
    </w:p>
    <w:p w14:paraId="28A8D8C0">
      <w:pPr>
        <w:spacing w:line="240" w:lineRule="auto"/>
        <w:jc w:val="left"/>
        <w:rPr>
          <w:sz w:val="32"/>
          <w:szCs w:val="32"/>
        </w:rPr>
      </w:pPr>
      <w:r>
        <w:rPr>
          <w:color w:val="494949"/>
          <w:sz w:val="32"/>
          <w:szCs w:val="32"/>
        </w:rPr>
        <w:t>单选题(10.0分)（难易度:中）</w:t>
      </w:r>
    </w:p>
    <w:p w14:paraId="64095A31">
      <w:pPr>
        <w:spacing w:line="240" w:lineRule="auto"/>
        <w:jc w:val="left"/>
        <w:rPr>
          <w:sz w:val="32"/>
          <w:szCs w:val="32"/>
        </w:rPr>
      </w:pPr>
      <w:r>
        <w:rPr>
          <w:sz w:val="32"/>
          <w:szCs w:val="32"/>
        </w:rPr>
        <w:t>A.    1.526</w:t>
      </w:r>
      <w:r>
        <w:rPr>
          <w:sz w:val="32"/>
          <w:szCs w:val="32"/>
        </w:rPr>
        <w:br w:type="textWrapping"/>
      </w:r>
      <w:r>
        <w:rPr>
          <w:sz w:val="32"/>
          <w:szCs w:val="32"/>
        </w:rPr>
        <w:br w:type="textWrapping"/>
      </w:r>
      <w:r>
        <w:rPr>
          <w:sz w:val="32"/>
          <w:szCs w:val="32"/>
        </w:rPr>
        <w:t>B.    1.813</w:t>
      </w:r>
      <w:r>
        <w:rPr>
          <w:sz w:val="32"/>
          <w:szCs w:val="32"/>
        </w:rPr>
        <w:br w:type="textWrapping"/>
      </w:r>
      <w:r>
        <w:rPr>
          <w:sz w:val="32"/>
          <w:szCs w:val="32"/>
        </w:rPr>
        <w:br w:type="textWrapping"/>
      </w:r>
      <w:r>
        <w:rPr>
          <w:sz w:val="32"/>
          <w:szCs w:val="32"/>
        </w:rPr>
        <w:t>C.    9.667</w:t>
      </w:r>
      <w:r>
        <w:rPr>
          <w:sz w:val="32"/>
          <w:szCs w:val="32"/>
        </w:rPr>
        <w:br w:type="textWrapping"/>
      </w:r>
      <w:r>
        <w:rPr>
          <w:sz w:val="32"/>
          <w:szCs w:val="32"/>
        </w:rPr>
        <w:br w:type="textWrapping"/>
      </w:r>
      <w:r>
        <w:rPr>
          <w:sz w:val="32"/>
          <w:szCs w:val="32"/>
        </w:rPr>
        <w:t>D.    4.833</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6C4AC696">
      <w:pPr>
        <w:jc w:val="center"/>
        <w:rPr>
          <w:b/>
          <w:bCs/>
          <w:color w:val="FF0000"/>
          <w:sz w:val="32"/>
          <w:szCs w:val="32"/>
        </w:rPr>
      </w:pPr>
      <w:r>
        <w:rPr>
          <w:b/>
          <w:sz w:val="32"/>
          <w:szCs w:val="32"/>
        </w:rPr>
        <w:br w:type="textWrapping"/>
      </w:r>
      <w:r>
        <w:rPr>
          <w:b/>
          <w:bCs/>
          <w:color w:val="FF0000"/>
          <w:sz w:val="32"/>
          <w:szCs w:val="32"/>
        </w:rPr>
        <w:t>水资源管理 · 形考任务三（15分）</w:t>
      </w:r>
    </w:p>
    <w:p w14:paraId="462F5437">
      <w:pPr>
        <w:spacing w:before="400" w:after="0" w:line="240" w:lineRule="auto"/>
        <w:jc w:val="left"/>
        <w:rPr>
          <w:sz w:val="32"/>
          <w:szCs w:val="32"/>
        </w:rPr>
      </w:pPr>
      <w:r>
        <w:rPr>
          <w:sz w:val="32"/>
          <w:szCs w:val="32"/>
        </w:rPr>
        <w:t xml:space="preserve">    一、单项选择题（每题5分，共60分）</w:t>
      </w:r>
      <w:r>
        <w:rPr>
          <w:sz w:val="32"/>
          <w:szCs w:val="32"/>
        </w:rPr>
        <w:br w:type="textWrapping"/>
      </w:r>
    </w:p>
    <w:p w14:paraId="6D025979">
      <w:pPr>
        <w:spacing w:line="240" w:lineRule="auto"/>
        <w:jc w:val="left"/>
        <w:rPr>
          <w:sz w:val="32"/>
          <w:szCs w:val="32"/>
        </w:rPr>
      </w:pPr>
      <w:r>
        <w:rPr>
          <w:color w:val="494949"/>
          <w:sz w:val="32"/>
          <w:szCs w:val="32"/>
        </w:rPr>
        <w:t>（难易度:中）</w:t>
      </w:r>
    </w:p>
    <w:p w14:paraId="5593989B">
      <w:pPr>
        <w:spacing w:line="240" w:lineRule="auto"/>
        <w:jc w:val="left"/>
        <w:rPr>
          <w:sz w:val="32"/>
          <w:szCs w:val="32"/>
        </w:rPr>
      </w:pPr>
    </w:p>
    <w:p w14:paraId="08412252">
      <w:pPr>
        <w:spacing w:before="400" w:after="0" w:line="240" w:lineRule="auto"/>
        <w:jc w:val="left"/>
        <w:rPr>
          <w:sz w:val="32"/>
          <w:szCs w:val="32"/>
        </w:rPr>
      </w:pPr>
      <w:r>
        <w:rPr>
          <w:sz w:val="32"/>
          <w:szCs w:val="32"/>
        </w:rPr>
        <w:t>2.    1．水库在正常运用情况下，为了满足设计的兴利要求，在设计枯水年（或设计枯水段）开始供水时必须蓄到的水位称为（  ）。    </w:t>
      </w:r>
      <w:r>
        <w:rPr>
          <w:sz w:val="32"/>
          <w:szCs w:val="32"/>
        </w:rPr>
        <w:br w:type="textWrapping"/>
      </w:r>
    </w:p>
    <w:p w14:paraId="505E1DB8">
      <w:pPr>
        <w:spacing w:line="240" w:lineRule="auto"/>
        <w:jc w:val="left"/>
        <w:rPr>
          <w:sz w:val="32"/>
          <w:szCs w:val="32"/>
        </w:rPr>
      </w:pPr>
      <w:r>
        <w:rPr>
          <w:color w:val="494949"/>
          <w:sz w:val="32"/>
          <w:szCs w:val="32"/>
        </w:rPr>
        <w:t>单选题(1.5分)（难易度:中）</w:t>
      </w:r>
    </w:p>
    <w:p w14:paraId="6EF5D5FA">
      <w:pPr>
        <w:spacing w:line="240" w:lineRule="auto"/>
        <w:jc w:val="left"/>
        <w:rPr>
          <w:sz w:val="32"/>
          <w:szCs w:val="32"/>
        </w:rPr>
      </w:pPr>
      <w:r>
        <w:rPr>
          <w:sz w:val="32"/>
          <w:szCs w:val="32"/>
        </w:rPr>
        <w:t>A.    正常蓄水位</w:t>
      </w:r>
      <w:r>
        <w:rPr>
          <w:sz w:val="32"/>
          <w:szCs w:val="32"/>
        </w:rPr>
        <w:br w:type="textWrapping"/>
      </w:r>
      <w:r>
        <w:rPr>
          <w:sz w:val="32"/>
          <w:szCs w:val="32"/>
        </w:rPr>
        <w:br w:type="textWrapping"/>
      </w:r>
      <w:r>
        <w:rPr>
          <w:sz w:val="32"/>
          <w:szCs w:val="32"/>
        </w:rPr>
        <w:t>B.    有效库容</w:t>
      </w:r>
      <w:r>
        <w:rPr>
          <w:sz w:val="32"/>
          <w:szCs w:val="32"/>
        </w:rPr>
        <w:br w:type="textWrapping"/>
      </w:r>
      <w:r>
        <w:rPr>
          <w:sz w:val="32"/>
          <w:szCs w:val="32"/>
        </w:rPr>
        <w:br w:type="textWrapping"/>
      </w:r>
      <w:r>
        <w:rPr>
          <w:sz w:val="32"/>
          <w:szCs w:val="32"/>
        </w:rPr>
        <w:t>C.    设计洪水位</w:t>
      </w:r>
      <w:r>
        <w:rPr>
          <w:sz w:val="32"/>
          <w:szCs w:val="32"/>
        </w:rPr>
        <w:br w:type="textWrapping"/>
      </w:r>
      <w:r>
        <w:rPr>
          <w:sz w:val="32"/>
          <w:szCs w:val="32"/>
        </w:rPr>
        <w:br w:type="textWrapping"/>
      </w:r>
      <w:r>
        <w:rPr>
          <w:sz w:val="32"/>
          <w:szCs w:val="32"/>
        </w:rPr>
        <w:t>D.    防洪限制水位</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532C2685">
      <w:pPr>
        <w:spacing w:before="400" w:after="0" w:line="240" w:lineRule="auto"/>
        <w:jc w:val="left"/>
        <w:rPr>
          <w:sz w:val="32"/>
          <w:szCs w:val="32"/>
        </w:rPr>
      </w:pPr>
      <w:r>
        <w:rPr>
          <w:sz w:val="32"/>
          <w:szCs w:val="32"/>
        </w:rPr>
        <w:t>3.    2．水库在汛期允许兴利蓄水的上限水位称为（  ）。 </w:t>
      </w:r>
      <w:r>
        <w:rPr>
          <w:sz w:val="32"/>
          <w:szCs w:val="32"/>
        </w:rPr>
        <w:br w:type="textWrapping"/>
      </w:r>
    </w:p>
    <w:p w14:paraId="12998FD4">
      <w:pPr>
        <w:spacing w:line="240" w:lineRule="auto"/>
        <w:jc w:val="left"/>
        <w:rPr>
          <w:sz w:val="32"/>
          <w:szCs w:val="32"/>
        </w:rPr>
      </w:pPr>
      <w:r>
        <w:rPr>
          <w:color w:val="494949"/>
          <w:sz w:val="32"/>
          <w:szCs w:val="32"/>
        </w:rPr>
        <w:t>单选题(1.5分)（难易度:中）</w:t>
      </w:r>
    </w:p>
    <w:p w14:paraId="5142F497">
      <w:pPr>
        <w:spacing w:line="240" w:lineRule="auto"/>
        <w:jc w:val="left"/>
        <w:rPr>
          <w:sz w:val="32"/>
          <w:szCs w:val="32"/>
        </w:rPr>
      </w:pPr>
      <w:r>
        <w:rPr>
          <w:sz w:val="32"/>
          <w:szCs w:val="32"/>
        </w:rPr>
        <w:t>A.    防洪高水位</w:t>
      </w:r>
      <w:r>
        <w:rPr>
          <w:sz w:val="32"/>
          <w:szCs w:val="32"/>
        </w:rPr>
        <w:br w:type="textWrapping"/>
      </w:r>
      <w:r>
        <w:rPr>
          <w:sz w:val="32"/>
          <w:szCs w:val="32"/>
        </w:rPr>
        <w:br w:type="textWrapping"/>
      </w:r>
      <w:r>
        <w:rPr>
          <w:sz w:val="32"/>
          <w:szCs w:val="32"/>
        </w:rPr>
        <w:t>B.    正常蓄水位</w:t>
      </w:r>
      <w:r>
        <w:rPr>
          <w:sz w:val="32"/>
          <w:szCs w:val="32"/>
        </w:rPr>
        <w:br w:type="textWrapping"/>
      </w:r>
      <w:r>
        <w:rPr>
          <w:sz w:val="32"/>
          <w:szCs w:val="32"/>
        </w:rPr>
        <w:br w:type="textWrapping"/>
      </w:r>
      <w:r>
        <w:rPr>
          <w:sz w:val="32"/>
          <w:szCs w:val="32"/>
        </w:rPr>
        <w:t>C.    防洪限制水位</w:t>
      </w:r>
      <w:r>
        <w:rPr>
          <w:sz w:val="32"/>
          <w:szCs w:val="32"/>
        </w:rPr>
        <w:br w:type="textWrapping"/>
      </w:r>
      <w:r>
        <w:rPr>
          <w:sz w:val="32"/>
          <w:szCs w:val="32"/>
        </w:rPr>
        <w:br w:type="textWrapping"/>
      </w:r>
      <w:r>
        <w:rPr>
          <w:sz w:val="32"/>
          <w:szCs w:val="32"/>
        </w:rPr>
        <w:t>D.    共用库容</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0C9A6085">
      <w:pPr>
        <w:spacing w:before="400" w:after="0" w:line="240" w:lineRule="auto"/>
        <w:jc w:val="left"/>
        <w:rPr>
          <w:sz w:val="32"/>
          <w:szCs w:val="32"/>
        </w:rPr>
      </w:pPr>
      <w:r>
        <w:rPr>
          <w:sz w:val="32"/>
          <w:szCs w:val="32"/>
        </w:rPr>
        <w:t>4.    3．水库遇到大坝设计标准洪水时，在坝前达到的最高蓄水位称为（    ）。</w:t>
      </w:r>
      <w:r>
        <w:rPr>
          <w:sz w:val="32"/>
          <w:szCs w:val="32"/>
        </w:rPr>
        <w:br w:type="textWrapping"/>
      </w:r>
    </w:p>
    <w:p w14:paraId="51730351">
      <w:pPr>
        <w:spacing w:line="240" w:lineRule="auto"/>
        <w:jc w:val="left"/>
        <w:rPr>
          <w:sz w:val="32"/>
          <w:szCs w:val="32"/>
        </w:rPr>
      </w:pPr>
      <w:r>
        <w:rPr>
          <w:color w:val="494949"/>
          <w:sz w:val="32"/>
          <w:szCs w:val="32"/>
        </w:rPr>
        <w:t>单选题(1.5分)（难易度:中）</w:t>
      </w:r>
    </w:p>
    <w:p w14:paraId="5EFFDDD2">
      <w:pPr>
        <w:spacing w:line="240" w:lineRule="auto"/>
        <w:jc w:val="left"/>
        <w:rPr>
          <w:sz w:val="32"/>
          <w:szCs w:val="32"/>
        </w:rPr>
      </w:pPr>
      <w:r>
        <w:rPr>
          <w:sz w:val="32"/>
          <w:szCs w:val="32"/>
        </w:rPr>
        <w:t>A.    防洪高水位</w:t>
      </w:r>
      <w:r>
        <w:rPr>
          <w:sz w:val="32"/>
          <w:szCs w:val="32"/>
        </w:rPr>
        <w:br w:type="textWrapping"/>
      </w:r>
      <w:r>
        <w:rPr>
          <w:sz w:val="32"/>
          <w:szCs w:val="32"/>
        </w:rPr>
        <w:br w:type="textWrapping"/>
      </w:r>
      <w:r>
        <w:rPr>
          <w:sz w:val="32"/>
          <w:szCs w:val="32"/>
        </w:rPr>
        <w:t>B.    设计洪水位</w:t>
      </w:r>
      <w:r>
        <w:rPr>
          <w:sz w:val="32"/>
          <w:szCs w:val="32"/>
        </w:rPr>
        <w:br w:type="textWrapping"/>
      </w:r>
      <w:r>
        <w:rPr>
          <w:sz w:val="32"/>
          <w:szCs w:val="32"/>
        </w:rPr>
        <w:br w:type="textWrapping"/>
      </w:r>
      <w:r>
        <w:rPr>
          <w:sz w:val="32"/>
          <w:szCs w:val="32"/>
        </w:rPr>
        <w:t>C.    校核洪水位</w:t>
      </w:r>
      <w:r>
        <w:rPr>
          <w:sz w:val="32"/>
          <w:szCs w:val="32"/>
        </w:rPr>
        <w:br w:type="textWrapping"/>
      </w:r>
      <w:r>
        <w:rPr>
          <w:sz w:val="32"/>
          <w:szCs w:val="32"/>
        </w:rPr>
        <w:br w:type="textWrapping"/>
      </w:r>
      <w:r>
        <w:rPr>
          <w:sz w:val="32"/>
          <w:szCs w:val="32"/>
        </w:rPr>
        <w:t>D.    防洪限制水位</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1A1A698F">
      <w:pPr>
        <w:spacing w:before="400" w:after="0" w:line="240" w:lineRule="auto"/>
        <w:jc w:val="left"/>
        <w:rPr>
          <w:sz w:val="32"/>
          <w:szCs w:val="32"/>
        </w:rPr>
      </w:pPr>
      <w:r>
        <w:rPr>
          <w:sz w:val="32"/>
          <w:szCs w:val="32"/>
        </w:rPr>
        <w:t>5.    水库在正常运用情况下，允许消落到的最低水位称为 （ ）</w:t>
      </w:r>
      <w:r>
        <w:rPr>
          <w:sz w:val="32"/>
          <w:szCs w:val="32"/>
        </w:rPr>
        <w:br w:type="textWrapping"/>
      </w:r>
    </w:p>
    <w:p w14:paraId="2E276AB1">
      <w:pPr>
        <w:spacing w:line="240" w:lineRule="auto"/>
        <w:jc w:val="left"/>
        <w:rPr>
          <w:sz w:val="32"/>
          <w:szCs w:val="32"/>
        </w:rPr>
      </w:pPr>
      <w:r>
        <w:rPr>
          <w:color w:val="494949"/>
          <w:sz w:val="32"/>
          <w:szCs w:val="32"/>
        </w:rPr>
        <w:t>单选题(1.5分)（难易度:中）</w:t>
      </w:r>
    </w:p>
    <w:p w14:paraId="27320D93">
      <w:pPr>
        <w:spacing w:line="240" w:lineRule="auto"/>
        <w:jc w:val="left"/>
        <w:rPr>
          <w:sz w:val="32"/>
          <w:szCs w:val="32"/>
        </w:rPr>
      </w:pPr>
      <w:r>
        <w:rPr>
          <w:sz w:val="32"/>
          <w:szCs w:val="32"/>
        </w:rPr>
        <w:t>A.    正常蓄水位</w:t>
      </w:r>
      <w:r>
        <w:rPr>
          <w:sz w:val="32"/>
          <w:szCs w:val="32"/>
        </w:rPr>
        <w:br w:type="textWrapping"/>
      </w:r>
      <w:r>
        <w:rPr>
          <w:sz w:val="32"/>
          <w:szCs w:val="32"/>
        </w:rPr>
        <w:br w:type="textWrapping"/>
      </w:r>
      <w:r>
        <w:rPr>
          <w:sz w:val="32"/>
          <w:szCs w:val="32"/>
        </w:rPr>
        <w:t>B.    死水位</w:t>
      </w:r>
      <w:r>
        <w:rPr>
          <w:sz w:val="32"/>
          <w:szCs w:val="32"/>
        </w:rPr>
        <w:br w:type="textWrapping"/>
      </w:r>
      <w:r>
        <w:rPr>
          <w:sz w:val="32"/>
          <w:szCs w:val="32"/>
        </w:rPr>
        <w:br w:type="textWrapping"/>
      </w:r>
      <w:r>
        <w:rPr>
          <w:sz w:val="32"/>
          <w:szCs w:val="32"/>
        </w:rPr>
        <w:t>C.    设计洪水位</w:t>
      </w:r>
      <w:r>
        <w:rPr>
          <w:sz w:val="32"/>
          <w:szCs w:val="32"/>
        </w:rPr>
        <w:br w:type="textWrapping"/>
      </w:r>
      <w:r>
        <w:rPr>
          <w:sz w:val="32"/>
          <w:szCs w:val="32"/>
        </w:rPr>
        <w:br w:type="textWrapping"/>
      </w:r>
      <w:r>
        <w:rPr>
          <w:sz w:val="32"/>
          <w:szCs w:val="32"/>
        </w:rPr>
        <w:t>D.    防洪限制水位</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1A76302B">
      <w:pPr>
        <w:spacing w:before="400" w:after="0" w:line="240" w:lineRule="auto"/>
        <w:jc w:val="left"/>
        <w:rPr>
          <w:sz w:val="32"/>
          <w:szCs w:val="32"/>
        </w:rPr>
      </w:pPr>
      <w:r>
        <w:rPr>
          <w:sz w:val="32"/>
          <w:szCs w:val="32"/>
        </w:rPr>
        <w:t>6.    （    ）是水库非常运用情况下所允许临时达到的最高水位，是大坝坝顶高程的确定及安全校核的主要依据。</w:t>
      </w:r>
      <w:r>
        <w:rPr>
          <w:sz w:val="32"/>
          <w:szCs w:val="32"/>
        </w:rPr>
        <w:br w:type="textWrapping"/>
      </w:r>
    </w:p>
    <w:p w14:paraId="53EB114B">
      <w:pPr>
        <w:spacing w:line="240" w:lineRule="auto"/>
        <w:jc w:val="left"/>
        <w:rPr>
          <w:sz w:val="32"/>
          <w:szCs w:val="32"/>
        </w:rPr>
      </w:pPr>
      <w:r>
        <w:rPr>
          <w:color w:val="494949"/>
          <w:sz w:val="32"/>
          <w:szCs w:val="32"/>
        </w:rPr>
        <w:t>单选题(1.5分)（难易度:中）</w:t>
      </w:r>
    </w:p>
    <w:p w14:paraId="307964CD">
      <w:pPr>
        <w:spacing w:line="240" w:lineRule="auto"/>
        <w:jc w:val="left"/>
        <w:rPr>
          <w:sz w:val="32"/>
          <w:szCs w:val="32"/>
        </w:rPr>
      </w:pPr>
      <w:r>
        <w:rPr>
          <w:sz w:val="32"/>
          <w:szCs w:val="32"/>
        </w:rPr>
        <w:t>A.    正常蓄水位</w:t>
      </w:r>
      <w:r>
        <w:rPr>
          <w:sz w:val="32"/>
          <w:szCs w:val="32"/>
        </w:rPr>
        <w:br w:type="textWrapping"/>
      </w:r>
      <w:r>
        <w:rPr>
          <w:sz w:val="32"/>
          <w:szCs w:val="32"/>
        </w:rPr>
        <w:br w:type="textWrapping"/>
      </w:r>
      <w:r>
        <w:rPr>
          <w:sz w:val="32"/>
          <w:szCs w:val="32"/>
        </w:rPr>
        <w:t>B.    死水位</w:t>
      </w:r>
      <w:r>
        <w:rPr>
          <w:sz w:val="32"/>
          <w:szCs w:val="32"/>
        </w:rPr>
        <w:br w:type="textWrapping"/>
      </w:r>
      <w:r>
        <w:rPr>
          <w:sz w:val="32"/>
          <w:szCs w:val="32"/>
        </w:rPr>
        <w:br w:type="textWrapping"/>
      </w:r>
      <w:r>
        <w:rPr>
          <w:sz w:val="32"/>
          <w:szCs w:val="32"/>
        </w:rPr>
        <w:t>C.    设计洪水位</w:t>
      </w:r>
      <w:r>
        <w:rPr>
          <w:sz w:val="32"/>
          <w:szCs w:val="32"/>
        </w:rPr>
        <w:br w:type="textWrapping"/>
      </w:r>
      <w:r>
        <w:rPr>
          <w:sz w:val="32"/>
          <w:szCs w:val="32"/>
        </w:rPr>
        <w:br w:type="textWrapping"/>
      </w:r>
      <w:r>
        <w:rPr>
          <w:sz w:val="32"/>
          <w:szCs w:val="32"/>
        </w:rPr>
        <w:t>D.    校核洪水位</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153B3B4F">
      <w:pPr>
        <w:spacing w:before="400" w:after="0" w:line="240" w:lineRule="auto"/>
        <w:jc w:val="left"/>
        <w:rPr>
          <w:sz w:val="32"/>
          <w:szCs w:val="32"/>
        </w:rPr>
      </w:pPr>
      <w:r>
        <w:rPr>
          <w:sz w:val="32"/>
          <w:szCs w:val="32"/>
        </w:rPr>
        <w:t>7.    6．水库在运用时，汛期到来之前库水位应降到（     ）。</w:t>
      </w:r>
      <w:r>
        <w:rPr>
          <w:sz w:val="32"/>
          <w:szCs w:val="32"/>
        </w:rPr>
        <w:br w:type="textWrapping"/>
      </w:r>
    </w:p>
    <w:p w14:paraId="03ACB9E4">
      <w:pPr>
        <w:spacing w:line="240" w:lineRule="auto"/>
        <w:jc w:val="left"/>
        <w:rPr>
          <w:sz w:val="32"/>
          <w:szCs w:val="32"/>
        </w:rPr>
      </w:pPr>
      <w:r>
        <w:rPr>
          <w:color w:val="494949"/>
          <w:sz w:val="32"/>
          <w:szCs w:val="32"/>
        </w:rPr>
        <w:t>单选题(1.5分)（难易度:中）</w:t>
      </w:r>
    </w:p>
    <w:p w14:paraId="3E6CCAFD">
      <w:pPr>
        <w:spacing w:line="240" w:lineRule="auto"/>
        <w:jc w:val="left"/>
        <w:rPr>
          <w:sz w:val="32"/>
          <w:szCs w:val="32"/>
        </w:rPr>
      </w:pPr>
      <w:r>
        <w:rPr>
          <w:sz w:val="32"/>
          <w:szCs w:val="32"/>
        </w:rPr>
        <w:t>A.    死水位</w:t>
      </w:r>
      <w:r>
        <w:rPr>
          <w:sz w:val="32"/>
          <w:szCs w:val="32"/>
        </w:rPr>
        <w:br w:type="textWrapping"/>
      </w:r>
      <w:r>
        <w:rPr>
          <w:sz w:val="32"/>
          <w:szCs w:val="32"/>
        </w:rPr>
        <w:br w:type="textWrapping"/>
      </w:r>
      <w:r>
        <w:rPr>
          <w:sz w:val="32"/>
          <w:szCs w:val="32"/>
        </w:rPr>
        <w:t>B.    正常蓄水位</w:t>
      </w:r>
      <w:r>
        <w:rPr>
          <w:sz w:val="32"/>
          <w:szCs w:val="32"/>
        </w:rPr>
        <w:br w:type="textWrapping"/>
      </w:r>
      <w:r>
        <w:rPr>
          <w:sz w:val="32"/>
          <w:szCs w:val="32"/>
        </w:rPr>
        <w:br w:type="textWrapping"/>
      </w:r>
      <w:r>
        <w:rPr>
          <w:sz w:val="32"/>
          <w:szCs w:val="32"/>
        </w:rPr>
        <w:t>C.    防洪限制水位</w:t>
      </w:r>
      <w:r>
        <w:rPr>
          <w:sz w:val="32"/>
          <w:szCs w:val="32"/>
        </w:rPr>
        <w:br w:type="textWrapping"/>
      </w:r>
      <w:r>
        <w:rPr>
          <w:sz w:val="32"/>
          <w:szCs w:val="32"/>
        </w:rPr>
        <w:br w:type="textWrapping"/>
      </w:r>
      <w:r>
        <w:rPr>
          <w:sz w:val="32"/>
          <w:szCs w:val="32"/>
        </w:rPr>
        <w:t>D.    设计洪水位</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5DEAE231">
      <w:pPr>
        <w:spacing w:before="400" w:after="0" w:line="240" w:lineRule="auto"/>
        <w:jc w:val="left"/>
        <w:rPr>
          <w:sz w:val="32"/>
          <w:szCs w:val="32"/>
        </w:rPr>
      </w:pPr>
      <w:r>
        <w:rPr>
          <w:sz w:val="32"/>
          <w:szCs w:val="32"/>
        </w:rPr>
        <w:t>8.    7．（     ）时，防洪库容与兴利库容部分结合。</w:t>
      </w:r>
      <w:r>
        <w:rPr>
          <w:sz w:val="32"/>
          <w:szCs w:val="32"/>
        </w:rPr>
        <w:br w:type="textWrapping"/>
      </w:r>
    </w:p>
    <w:p w14:paraId="5EF094FE">
      <w:pPr>
        <w:spacing w:line="240" w:lineRule="auto"/>
        <w:jc w:val="left"/>
        <w:rPr>
          <w:sz w:val="32"/>
          <w:szCs w:val="32"/>
        </w:rPr>
      </w:pPr>
      <w:r>
        <w:rPr>
          <w:color w:val="494949"/>
          <w:sz w:val="32"/>
          <w:szCs w:val="32"/>
        </w:rPr>
        <w:t>单选题(1.5分)（难易度:中）</w:t>
      </w:r>
    </w:p>
    <w:p w14:paraId="38C06192">
      <w:pPr>
        <w:spacing w:line="240" w:lineRule="auto"/>
        <w:jc w:val="left"/>
        <w:rPr>
          <w:sz w:val="32"/>
          <w:szCs w:val="32"/>
        </w:rPr>
      </w:pPr>
      <w:r>
        <w:rPr>
          <w:sz w:val="32"/>
          <w:szCs w:val="32"/>
        </w:rPr>
        <w:t>A.    防洪限制水位与正常蓄水位重合</w:t>
      </w:r>
      <w:r>
        <w:rPr>
          <w:sz w:val="32"/>
          <w:szCs w:val="32"/>
        </w:rPr>
        <w:br w:type="textWrapping"/>
      </w:r>
      <w:r>
        <w:rPr>
          <w:sz w:val="32"/>
          <w:szCs w:val="32"/>
        </w:rPr>
        <w:br w:type="textWrapping"/>
      </w:r>
      <w:r>
        <w:rPr>
          <w:sz w:val="32"/>
          <w:szCs w:val="32"/>
        </w:rPr>
        <w:t>B.    防洪限制水位低于正常蓄水位，防洪高水位高于正常蓄水位</w:t>
      </w:r>
      <w:r>
        <w:rPr>
          <w:sz w:val="32"/>
          <w:szCs w:val="32"/>
        </w:rPr>
        <w:br w:type="textWrapping"/>
      </w:r>
      <w:r>
        <w:rPr>
          <w:sz w:val="32"/>
          <w:szCs w:val="32"/>
        </w:rPr>
        <w:br w:type="textWrapping"/>
      </w:r>
      <w:r>
        <w:rPr>
          <w:sz w:val="32"/>
          <w:szCs w:val="32"/>
        </w:rPr>
        <w:t>C.    防洪限制水位与死水位重合，防洪高水位与正常蓄水位重合</w:t>
      </w:r>
      <w:r>
        <w:rPr>
          <w:sz w:val="32"/>
          <w:szCs w:val="32"/>
        </w:rPr>
        <w:br w:type="textWrapping"/>
      </w:r>
      <w:r>
        <w:rPr>
          <w:sz w:val="32"/>
          <w:szCs w:val="32"/>
        </w:rPr>
        <w:br w:type="textWrapping"/>
      </w:r>
      <w:r>
        <w:rPr>
          <w:sz w:val="32"/>
          <w:szCs w:val="32"/>
        </w:rPr>
        <w:t>D.    设计洪水位与正常蓄水位重合</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4B6336A8">
      <w:pPr>
        <w:spacing w:before="400" w:after="0" w:line="240" w:lineRule="auto"/>
        <w:jc w:val="left"/>
        <w:rPr>
          <w:sz w:val="32"/>
          <w:szCs w:val="32"/>
        </w:rPr>
      </w:pPr>
      <w:r>
        <w:rPr>
          <w:sz w:val="32"/>
          <w:szCs w:val="32"/>
        </w:rPr>
        <w:t>9.    8．按（  ）分，年调节可分为完全年调节和不完全年调节。</w:t>
      </w:r>
      <w:r>
        <w:rPr>
          <w:sz w:val="32"/>
          <w:szCs w:val="32"/>
        </w:rPr>
        <w:br w:type="textWrapping"/>
      </w:r>
    </w:p>
    <w:p w14:paraId="00C10761">
      <w:pPr>
        <w:spacing w:line="240" w:lineRule="auto"/>
        <w:jc w:val="left"/>
        <w:rPr>
          <w:sz w:val="32"/>
          <w:szCs w:val="32"/>
        </w:rPr>
      </w:pPr>
      <w:r>
        <w:rPr>
          <w:color w:val="494949"/>
          <w:sz w:val="32"/>
          <w:szCs w:val="32"/>
        </w:rPr>
        <w:t>单选题(1.5分)（难易度:中）</w:t>
      </w:r>
    </w:p>
    <w:p w14:paraId="106266AD">
      <w:pPr>
        <w:spacing w:line="240" w:lineRule="auto"/>
        <w:jc w:val="left"/>
        <w:rPr>
          <w:sz w:val="32"/>
          <w:szCs w:val="32"/>
        </w:rPr>
      </w:pPr>
      <w:r>
        <w:rPr>
          <w:sz w:val="32"/>
          <w:szCs w:val="32"/>
        </w:rPr>
        <w:t>A.    调节周期长短</w:t>
      </w:r>
      <w:r>
        <w:rPr>
          <w:sz w:val="32"/>
          <w:szCs w:val="32"/>
        </w:rPr>
        <w:br w:type="textWrapping"/>
      </w:r>
      <w:r>
        <w:rPr>
          <w:sz w:val="32"/>
          <w:szCs w:val="32"/>
        </w:rPr>
        <w:br w:type="textWrapping"/>
      </w:r>
      <w:r>
        <w:rPr>
          <w:sz w:val="32"/>
          <w:szCs w:val="32"/>
        </w:rPr>
        <w:t>B.    水量利用程度</w:t>
      </w:r>
      <w:r>
        <w:rPr>
          <w:sz w:val="32"/>
          <w:szCs w:val="32"/>
        </w:rPr>
        <w:br w:type="textWrapping"/>
      </w:r>
      <w:r>
        <w:rPr>
          <w:sz w:val="32"/>
          <w:szCs w:val="32"/>
        </w:rPr>
        <w:br w:type="textWrapping"/>
      </w:r>
      <w:r>
        <w:rPr>
          <w:sz w:val="32"/>
          <w:szCs w:val="32"/>
        </w:rPr>
        <w:t>C.    库容大小</w:t>
      </w:r>
      <w:r>
        <w:rPr>
          <w:sz w:val="32"/>
          <w:szCs w:val="32"/>
        </w:rPr>
        <w:br w:type="textWrapping"/>
      </w:r>
      <w:r>
        <w:rPr>
          <w:sz w:val="32"/>
          <w:szCs w:val="32"/>
        </w:rPr>
        <w:br w:type="textWrapping"/>
      </w:r>
      <w:r>
        <w:rPr>
          <w:sz w:val="32"/>
          <w:szCs w:val="32"/>
        </w:rPr>
        <w:t>D.    设计洪水位</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78E859F1">
      <w:pPr>
        <w:spacing w:before="400" w:after="0" w:line="240" w:lineRule="auto"/>
        <w:jc w:val="left"/>
        <w:rPr>
          <w:sz w:val="32"/>
          <w:szCs w:val="32"/>
        </w:rPr>
      </w:pPr>
      <w:r>
        <w:rPr>
          <w:sz w:val="32"/>
          <w:szCs w:val="32"/>
        </w:rPr>
        <w:t>10.    9．水库校核洪水位与死水位之间的库容称为（ ）库容。  </w:t>
      </w:r>
      <w:r>
        <w:rPr>
          <w:sz w:val="32"/>
          <w:szCs w:val="32"/>
        </w:rPr>
        <w:br w:type="textWrapping"/>
      </w:r>
    </w:p>
    <w:p w14:paraId="158B2E37">
      <w:pPr>
        <w:spacing w:line="240" w:lineRule="auto"/>
        <w:jc w:val="left"/>
        <w:rPr>
          <w:sz w:val="32"/>
          <w:szCs w:val="32"/>
        </w:rPr>
      </w:pPr>
      <w:r>
        <w:rPr>
          <w:color w:val="494949"/>
          <w:sz w:val="32"/>
          <w:szCs w:val="32"/>
        </w:rPr>
        <w:t>单选题(1.5分)（难易度:中）</w:t>
      </w:r>
    </w:p>
    <w:p w14:paraId="6E44E3C5">
      <w:pPr>
        <w:spacing w:line="240" w:lineRule="auto"/>
        <w:jc w:val="left"/>
        <w:rPr>
          <w:sz w:val="32"/>
          <w:szCs w:val="32"/>
        </w:rPr>
      </w:pPr>
      <w:r>
        <w:rPr>
          <w:sz w:val="32"/>
          <w:szCs w:val="32"/>
        </w:rPr>
        <w:t>A.    有效 </w:t>
      </w:r>
      <w:r>
        <w:rPr>
          <w:sz w:val="32"/>
          <w:szCs w:val="32"/>
        </w:rPr>
        <w:br w:type="textWrapping"/>
      </w:r>
      <w:r>
        <w:rPr>
          <w:sz w:val="32"/>
          <w:szCs w:val="32"/>
        </w:rPr>
        <w:br w:type="textWrapping"/>
      </w:r>
      <w:r>
        <w:rPr>
          <w:sz w:val="32"/>
          <w:szCs w:val="32"/>
        </w:rPr>
        <w:t>B.    总</w:t>
      </w:r>
      <w:r>
        <w:rPr>
          <w:sz w:val="32"/>
          <w:szCs w:val="32"/>
        </w:rPr>
        <w:br w:type="textWrapping"/>
      </w:r>
      <w:r>
        <w:rPr>
          <w:sz w:val="32"/>
          <w:szCs w:val="32"/>
        </w:rPr>
        <w:br w:type="textWrapping"/>
      </w:r>
      <w:r>
        <w:rPr>
          <w:sz w:val="32"/>
          <w:szCs w:val="32"/>
        </w:rPr>
        <w:t>C.    调洪</w:t>
      </w:r>
      <w:r>
        <w:rPr>
          <w:sz w:val="32"/>
          <w:szCs w:val="32"/>
        </w:rPr>
        <w:br w:type="textWrapping"/>
      </w:r>
      <w:r>
        <w:rPr>
          <w:sz w:val="32"/>
          <w:szCs w:val="32"/>
        </w:rPr>
        <w:br w:type="textWrapping"/>
      </w:r>
      <w:r>
        <w:rPr>
          <w:sz w:val="32"/>
          <w:szCs w:val="32"/>
        </w:rPr>
        <w:t>D.    防洪</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1ACEF8EC">
      <w:pPr>
        <w:spacing w:before="400" w:after="0" w:line="240" w:lineRule="auto"/>
        <w:jc w:val="left"/>
        <w:rPr>
          <w:sz w:val="32"/>
          <w:szCs w:val="32"/>
        </w:rPr>
      </w:pPr>
      <w:r>
        <w:rPr>
          <w:sz w:val="32"/>
          <w:szCs w:val="32"/>
        </w:rPr>
        <w:t>11.    10．兴建水库后，进入水库的洪水经水库拦蓄和阻滞，使得其洪峰流量（  ），泄流过程（ ）。</w:t>
      </w:r>
      <w:r>
        <w:rPr>
          <w:sz w:val="32"/>
          <w:szCs w:val="32"/>
        </w:rPr>
        <w:br w:type="textWrapping"/>
      </w:r>
    </w:p>
    <w:p w14:paraId="58267F2A">
      <w:pPr>
        <w:spacing w:line="240" w:lineRule="auto"/>
        <w:jc w:val="left"/>
        <w:rPr>
          <w:sz w:val="32"/>
          <w:szCs w:val="32"/>
        </w:rPr>
      </w:pPr>
      <w:r>
        <w:rPr>
          <w:color w:val="494949"/>
          <w:sz w:val="32"/>
          <w:szCs w:val="32"/>
        </w:rPr>
        <w:t>单选题(1.5分)（难易度:中）</w:t>
      </w:r>
    </w:p>
    <w:p w14:paraId="7DCE54C1">
      <w:pPr>
        <w:spacing w:line="240" w:lineRule="auto"/>
        <w:jc w:val="left"/>
        <w:rPr>
          <w:sz w:val="32"/>
          <w:szCs w:val="32"/>
        </w:rPr>
      </w:pPr>
      <w:r>
        <w:rPr>
          <w:sz w:val="32"/>
          <w:szCs w:val="32"/>
        </w:rPr>
        <w:t>A.    增大、缩短</w:t>
      </w:r>
      <w:r>
        <w:rPr>
          <w:sz w:val="32"/>
          <w:szCs w:val="32"/>
        </w:rPr>
        <w:br w:type="textWrapping"/>
      </w:r>
      <w:r>
        <w:rPr>
          <w:sz w:val="32"/>
          <w:szCs w:val="32"/>
        </w:rPr>
        <w:br w:type="textWrapping"/>
      </w:r>
      <w:r>
        <w:rPr>
          <w:sz w:val="32"/>
          <w:szCs w:val="32"/>
        </w:rPr>
        <w:t>B.    增大、延长</w:t>
      </w:r>
      <w:r>
        <w:rPr>
          <w:sz w:val="32"/>
          <w:szCs w:val="32"/>
        </w:rPr>
        <w:br w:type="textWrapping"/>
      </w:r>
      <w:r>
        <w:rPr>
          <w:sz w:val="32"/>
          <w:szCs w:val="32"/>
        </w:rPr>
        <w:br w:type="textWrapping"/>
      </w:r>
      <w:r>
        <w:rPr>
          <w:sz w:val="32"/>
          <w:szCs w:val="32"/>
        </w:rPr>
        <w:t>C.    削减、缩短</w:t>
      </w:r>
      <w:r>
        <w:rPr>
          <w:sz w:val="32"/>
          <w:szCs w:val="32"/>
        </w:rPr>
        <w:br w:type="textWrapping"/>
      </w:r>
      <w:r>
        <w:rPr>
          <w:sz w:val="32"/>
          <w:szCs w:val="32"/>
        </w:rPr>
        <w:br w:type="textWrapping"/>
      </w:r>
      <w:r>
        <w:rPr>
          <w:sz w:val="32"/>
          <w:szCs w:val="32"/>
        </w:rPr>
        <w:t>D.    削减、延长</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265B6CFD">
      <w:pPr>
        <w:spacing w:before="400" w:after="0" w:line="240" w:lineRule="auto"/>
        <w:jc w:val="left"/>
        <w:rPr>
          <w:sz w:val="32"/>
          <w:szCs w:val="32"/>
        </w:rPr>
      </w:pPr>
      <w:r>
        <w:rPr>
          <w:sz w:val="32"/>
          <w:szCs w:val="32"/>
        </w:rPr>
        <w:t>12.    11．水库下游有防洪要求，遇水库大坝设计洪水时，当水库蓄水达到防洪高水位后，水库应（  ）。</w:t>
      </w:r>
      <w:r>
        <w:rPr>
          <w:sz w:val="32"/>
          <w:szCs w:val="32"/>
        </w:rPr>
        <w:br w:type="textWrapping"/>
      </w:r>
    </w:p>
    <w:p w14:paraId="0CD4877B">
      <w:pPr>
        <w:spacing w:line="240" w:lineRule="auto"/>
        <w:jc w:val="left"/>
        <w:rPr>
          <w:sz w:val="32"/>
          <w:szCs w:val="32"/>
        </w:rPr>
      </w:pPr>
      <w:r>
        <w:rPr>
          <w:color w:val="494949"/>
          <w:sz w:val="32"/>
          <w:szCs w:val="32"/>
        </w:rPr>
        <w:t>单选题(1.5分)（难易度:中）</w:t>
      </w:r>
    </w:p>
    <w:p w14:paraId="6BE0B9E0">
      <w:pPr>
        <w:spacing w:line="240" w:lineRule="auto"/>
        <w:jc w:val="left"/>
        <w:rPr>
          <w:sz w:val="32"/>
          <w:szCs w:val="32"/>
        </w:rPr>
      </w:pPr>
      <w:r>
        <w:rPr>
          <w:sz w:val="32"/>
          <w:szCs w:val="32"/>
        </w:rPr>
        <w:t>A.    考虑下游防洪要求，控制下泄洪水流量不超过下游允许安全泄量</w:t>
      </w:r>
      <w:r>
        <w:rPr>
          <w:sz w:val="32"/>
          <w:szCs w:val="32"/>
        </w:rPr>
        <w:br w:type="textWrapping"/>
      </w:r>
      <w:r>
        <w:rPr>
          <w:sz w:val="32"/>
          <w:szCs w:val="32"/>
        </w:rPr>
        <w:br w:type="textWrapping"/>
      </w:r>
      <w:r>
        <w:rPr>
          <w:sz w:val="32"/>
          <w:szCs w:val="32"/>
        </w:rPr>
        <w:t>B.    不再考虑下游防洪要求，进行敞泄</w:t>
      </w:r>
      <w:r>
        <w:rPr>
          <w:sz w:val="32"/>
          <w:szCs w:val="32"/>
        </w:rPr>
        <w:br w:type="textWrapping"/>
      </w:r>
      <w:r>
        <w:rPr>
          <w:sz w:val="32"/>
          <w:szCs w:val="32"/>
        </w:rPr>
        <w:br w:type="textWrapping"/>
      </w:r>
      <w:r>
        <w:rPr>
          <w:sz w:val="32"/>
          <w:szCs w:val="32"/>
        </w:rPr>
        <w:t>C.    关闭泄洪建筑物闸门</w:t>
      </w:r>
      <w:r>
        <w:rPr>
          <w:sz w:val="32"/>
          <w:szCs w:val="32"/>
        </w:rPr>
        <w:br w:type="textWrapping"/>
      </w:r>
      <w:r>
        <w:rPr>
          <w:sz w:val="32"/>
          <w:szCs w:val="32"/>
        </w:rPr>
        <w:br w:type="textWrapping"/>
      </w:r>
      <w:r>
        <w:rPr>
          <w:sz w:val="32"/>
          <w:szCs w:val="32"/>
        </w:rPr>
        <w:t>D.    立即开启非常溢洪道进行泄流</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49C766A4">
      <w:pPr>
        <w:spacing w:before="400" w:after="0" w:line="240" w:lineRule="auto"/>
        <w:jc w:val="left"/>
        <w:rPr>
          <w:sz w:val="32"/>
          <w:szCs w:val="32"/>
        </w:rPr>
      </w:pPr>
      <w:r>
        <w:rPr>
          <w:sz w:val="32"/>
          <w:szCs w:val="32"/>
        </w:rPr>
        <w:t>13.    拦洪库容是（  ）之间的库容。</w:t>
      </w:r>
      <w:r>
        <w:rPr>
          <w:sz w:val="32"/>
          <w:szCs w:val="32"/>
        </w:rPr>
        <w:br w:type="textWrapping"/>
      </w:r>
    </w:p>
    <w:p w14:paraId="4B3D22AA">
      <w:pPr>
        <w:spacing w:line="240" w:lineRule="auto"/>
        <w:jc w:val="left"/>
        <w:rPr>
          <w:sz w:val="32"/>
          <w:szCs w:val="32"/>
        </w:rPr>
      </w:pPr>
      <w:r>
        <w:rPr>
          <w:color w:val="494949"/>
          <w:sz w:val="32"/>
          <w:szCs w:val="32"/>
        </w:rPr>
        <w:t>单选题(1.5分)（难易度:中）</w:t>
      </w:r>
    </w:p>
    <w:p w14:paraId="16CA6932">
      <w:pPr>
        <w:spacing w:line="240" w:lineRule="auto"/>
        <w:jc w:val="left"/>
        <w:rPr>
          <w:sz w:val="32"/>
          <w:szCs w:val="32"/>
        </w:rPr>
      </w:pPr>
      <w:r>
        <w:rPr>
          <w:sz w:val="32"/>
          <w:szCs w:val="32"/>
        </w:rPr>
        <w:t>A.    死水位与正常蓄水位</w:t>
      </w:r>
      <w:r>
        <w:rPr>
          <w:sz w:val="32"/>
          <w:szCs w:val="32"/>
        </w:rPr>
        <w:br w:type="textWrapping"/>
      </w:r>
      <w:r>
        <w:rPr>
          <w:sz w:val="32"/>
          <w:szCs w:val="32"/>
        </w:rPr>
        <w:br w:type="textWrapping"/>
      </w:r>
      <w:r>
        <w:rPr>
          <w:sz w:val="32"/>
          <w:szCs w:val="32"/>
        </w:rPr>
        <w:t>B.    防洪限制水位与设计洪水位</w:t>
      </w:r>
      <w:r>
        <w:rPr>
          <w:sz w:val="32"/>
          <w:szCs w:val="32"/>
        </w:rPr>
        <w:br w:type="textWrapping"/>
      </w:r>
      <w:r>
        <w:rPr>
          <w:sz w:val="32"/>
          <w:szCs w:val="32"/>
        </w:rPr>
        <w:br w:type="textWrapping"/>
      </w:r>
      <w:r>
        <w:rPr>
          <w:sz w:val="32"/>
          <w:szCs w:val="32"/>
        </w:rPr>
        <w:t>C.    防洪限制水位与校核洪水位</w:t>
      </w:r>
      <w:r>
        <w:rPr>
          <w:sz w:val="32"/>
          <w:szCs w:val="32"/>
        </w:rPr>
        <w:br w:type="textWrapping"/>
      </w:r>
      <w:r>
        <w:rPr>
          <w:sz w:val="32"/>
          <w:szCs w:val="32"/>
        </w:rPr>
        <w:br w:type="textWrapping"/>
      </w:r>
      <w:r>
        <w:rPr>
          <w:sz w:val="32"/>
          <w:szCs w:val="32"/>
        </w:rPr>
        <w:t>D.    防洪高水位与死水位</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2BEA3172">
      <w:pPr>
        <w:spacing w:before="400" w:after="0" w:line="240" w:lineRule="auto"/>
        <w:jc w:val="left"/>
        <w:rPr>
          <w:sz w:val="32"/>
          <w:szCs w:val="32"/>
        </w:rPr>
      </w:pPr>
      <w:r>
        <w:rPr>
          <w:sz w:val="32"/>
          <w:szCs w:val="32"/>
        </w:rPr>
        <w:t>14.    13．“（m3/s）·月”为（  ）单位。</w:t>
      </w:r>
      <w:r>
        <w:rPr>
          <w:sz w:val="32"/>
          <w:szCs w:val="32"/>
        </w:rPr>
        <w:br w:type="textWrapping"/>
      </w:r>
    </w:p>
    <w:p w14:paraId="265EC332">
      <w:pPr>
        <w:spacing w:line="240" w:lineRule="auto"/>
        <w:jc w:val="left"/>
        <w:rPr>
          <w:sz w:val="32"/>
          <w:szCs w:val="32"/>
        </w:rPr>
      </w:pPr>
      <w:r>
        <w:rPr>
          <w:color w:val="494949"/>
          <w:sz w:val="32"/>
          <w:szCs w:val="32"/>
        </w:rPr>
        <w:t>单选题(1.5分)（难易度:中）</w:t>
      </w:r>
    </w:p>
    <w:p w14:paraId="0A42A8E5">
      <w:pPr>
        <w:spacing w:line="240" w:lineRule="auto"/>
        <w:jc w:val="left"/>
        <w:rPr>
          <w:sz w:val="32"/>
          <w:szCs w:val="32"/>
        </w:rPr>
      </w:pPr>
      <w:r>
        <w:rPr>
          <w:sz w:val="32"/>
          <w:szCs w:val="32"/>
        </w:rPr>
        <w:t>A.    水量</w:t>
      </w:r>
      <w:r>
        <w:rPr>
          <w:sz w:val="32"/>
          <w:szCs w:val="32"/>
        </w:rPr>
        <w:br w:type="textWrapping"/>
      </w:r>
      <w:r>
        <w:rPr>
          <w:sz w:val="32"/>
          <w:szCs w:val="32"/>
        </w:rPr>
        <w:br w:type="textWrapping"/>
      </w:r>
      <w:r>
        <w:rPr>
          <w:sz w:val="32"/>
          <w:szCs w:val="32"/>
        </w:rPr>
        <w:t>B.    时间</w:t>
      </w:r>
      <w:r>
        <w:rPr>
          <w:sz w:val="32"/>
          <w:szCs w:val="32"/>
        </w:rPr>
        <w:br w:type="textWrapping"/>
      </w:r>
      <w:r>
        <w:rPr>
          <w:sz w:val="32"/>
          <w:szCs w:val="32"/>
        </w:rPr>
        <w:br w:type="textWrapping"/>
      </w:r>
      <w:r>
        <w:rPr>
          <w:sz w:val="32"/>
          <w:szCs w:val="32"/>
        </w:rPr>
        <w:t>C.    流量</w:t>
      </w:r>
      <w:r>
        <w:rPr>
          <w:sz w:val="32"/>
          <w:szCs w:val="32"/>
        </w:rPr>
        <w:br w:type="textWrapping"/>
      </w:r>
      <w:r>
        <w:rPr>
          <w:sz w:val="32"/>
          <w:szCs w:val="32"/>
        </w:rPr>
        <w:br w:type="textWrapping"/>
      </w:r>
      <w:r>
        <w:rPr>
          <w:sz w:val="32"/>
          <w:szCs w:val="32"/>
        </w:rPr>
        <w:t>D.    水位</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39687D06">
      <w:pPr>
        <w:spacing w:before="400" w:after="0" w:line="240" w:lineRule="auto"/>
        <w:jc w:val="left"/>
        <w:rPr>
          <w:sz w:val="32"/>
          <w:szCs w:val="32"/>
        </w:rPr>
      </w:pPr>
      <w:r>
        <w:rPr>
          <w:sz w:val="32"/>
          <w:szCs w:val="32"/>
        </w:rPr>
        <w:t>15.     水库蒸发损失是指水库（  ）。</w:t>
      </w:r>
      <w:r>
        <w:rPr>
          <w:sz w:val="32"/>
          <w:szCs w:val="32"/>
        </w:rPr>
        <w:br w:type="textWrapping"/>
      </w:r>
    </w:p>
    <w:p w14:paraId="7E0786A6">
      <w:pPr>
        <w:spacing w:line="240" w:lineRule="auto"/>
        <w:jc w:val="left"/>
        <w:rPr>
          <w:sz w:val="32"/>
          <w:szCs w:val="32"/>
        </w:rPr>
      </w:pPr>
      <w:r>
        <w:rPr>
          <w:color w:val="494949"/>
          <w:sz w:val="32"/>
          <w:szCs w:val="32"/>
        </w:rPr>
        <w:t>单选题(1.5分)（难易度:中）</w:t>
      </w:r>
    </w:p>
    <w:p w14:paraId="200F3FC4">
      <w:pPr>
        <w:spacing w:line="240" w:lineRule="auto"/>
        <w:jc w:val="left"/>
        <w:rPr>
          <w:sz w:val="32"/>
          <w:szCs w:val="32"/>
        </w:rPr>
      </w:pPr>
      <w:r>
        <w:rPr>
          <w:sz w:val="32"/>
          <w:szCs w:val="32"/>
        </w:rPr>
        <w:t>A.    建库前蒸发值</w:t>
      </w:r>
      <w:r>
        <w:rPr>
          <w:sz w:val="32"/>
          <w:szCs w:val="32"/>
        </w:rPr>
        <w:br w:type="textWrapping"/>
      </w:r>
      <w:r>
        <w:rPr>
          <w:sz w:val="32"/>
          <w:szCs w:val="32"/>
        </w:rPr>
        <w:br w:type="textWrapping"/>
      </w:r>
      <w:r>
        <w:rPr>
          <w:sz w:val="32"/>
          <w:szCs w:val="32"/>
        </w:rPr>
        <w:t>B.    建库后蒸发值</w:t>
      </w:r>
      <w:r>
        <w:rPr>
          <w:sz w:val="32"/>
          <w:szCs w:val="32"/>
        </w:rPr>
        <w:br w:type="textWrapping"/>
      </w:r>
      <w:r>
        <w:rPr>
          <w:sz w:val="32"/>
          <w:szCs w:val="32"/>
        </w:rPr>
        <w:br w:type="textWrapping"/>
      </w:r>
      <w:r>
        <w:rPr>
          <w:sz w:val="32"/>
          <w:szCs w:val="32"/>
        </w:rPr>
        <w:t>C.    建库前与建库后的蒸发水量差值</w:t>
      </w:r>
      <w:r>
        <w:rPr>
          <w:sz w:val="32"/>
          <w:szCs w:val="32"/>
        </w:rPr>
        <w:br w:type="textWrapping"/>
      </w:r>
      <w:r>
        <w:rPr>
          <w:sz w:val="32"/>
          <w:szCs w:val="32"/>
        </w:rPr>
        <w:br w:type="textWrapping"/>
      </w:r>
      <w:r>
        <w:rPr>
          <w:sz w:val="32"/>
          <w:szCs w:val="32"/>
        </w:rPr>
        <w:t>D.    水库运行中的水面蒸发值</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5C51C2A3">
      <w:pPr>
        <w:spacing w:before="400" w:after="0" w:line="240" w:lineRule="auto"/>
        <w:jc w:val="left"/>
        <w:rPr>
          <w:sz w:val="32"/>
          <w:szCs w:val="32"/>
        </w:rPr>
      </w:pPr>
      <w:r>
        <w:rPr>
          <w:sz w:val="32"/>
          <w:szCs w:val="32"/>
        </w:rPr>
        <w:t>16.    影响年调节水库兴利库容大小的是（  ）。</w:t>
      </w:r>
      <w:r>
        <w:rPr>
          <w:sz w:val="32"/>
          <w:szCs w:val="32"/>
        </w:rPr>
        <w:br w:type="textWrapping"/>
      </w:r>
    </w:p>
    <w:p w14:paraId="6A96565A">
      <w:pPr>
        <w:spacing w:line="240" w:lineRule="auto"/>
        <w:jc w:val="left"/>
        <w:rPr>
          <w:sz w:val="32"/>
          <w:szCs w:val="32"/>
        </w:rPr>
      </w:pPr>
      <w:r>
        <w:rPr>
          <w:color w:val="494949"/>
          <w:sz w:val="32"/>
          <w:szCs w:val="32"/>
        </w:rPr>
        <w:t>单选题(1.5分)（难易度:中）</w:t>
      </w:r>
    </w:p>
    <w:p w14:paraId="2E5CDAD8">
      <w:pPr>
        <w:spacing w:line="240" w:lineRule="auto"/>
        <w:jc w:val="left"/>
        <w:rPr>
          <w:sz w:val="32"/>
          <w:szCs w:val="32"/>
        </w:rPr>
      </w:pPr>
      <w:r>
        <w:rPr>
          <w:sz w:val="32"/>
          <w:szCs w:val="32"/>
        </w:rPr>
        <w:t>A.    各年平均水量损失</w:t>
      </w:r>
      <w:r>
        <w:rPr>
          <w:sz w:val="32"/>
          <w:szCs w:val="32"/>
        </w:rPr>
        <w:br w:type="textWrapping"/>
      </w:r>
      <w:r>
        <w:rPr>
          <w:sz w:val="32"/>
          <w:szCs w:val="32"/>
        </w:rPr>
        <w:br w:type="textWrapping"/>
      </w:r>
      <w:r>
        <w:rPr>
          <w:sz w:val="32"/>
          <w:szCs w:val="32"/>
        </w:rPr>
        <w:t>B.    各年供水期平均水量损失</w:t>
      </w:r>
      <w:r>
        <w:rPr>
          <w:sz w:val="32"/>
          <w:szCs w:val="32"/>
        </w:rPr>
        <w:br w:type="textWrapping"/>
      </w:r>
      <w:r>
        <w:rPr>
          <w:sz w:val="32"/>
          <w:szCs w:val="32"/>
        </w:rPr>
        <w:br w:type="textWrapping"/>
      </w:r>
      <w:r>
        <w:rPr>
          <w:sz w:val="32"/>
          <w:szCs w:val="32"/>
        </w:rPr>
        <w:t>C.    设计枯水年水量损失</w:t>
      </w:r>
      <w:r>
        <w:rPr>
          <w:sz w:val="32"/>
          <w:szCs w:val="32"/>
        </w:rPr>
        <w:br w:type="textWrapping"/>
      </w:r>
      <w:r>
        <w:rPr>
          <w:sz w:val="32"/>
          <w:szCs w:val="32"/>
        </w:rPr>
        <w:br w:type="textWrapping"/>
      </w:r>
      <w:r>
        <w:rPr>
          <w:sz w:val="32"/>
          <w:szCs w:val="32"/>
        </w:rPr>
        <w:t>D.    设计枯水年供水期水量损失</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78EB9B1B">
      <w:pPr>
        <w:spacing w:before="400" w:after="0" w:line="240" w:lineRule="auto"/>
        <w:jc w:val="left"/>
        <w:rPr>
          <w:sz w:val="32"/>
          <w:szCs w:val="32"/>
        </w:rPr>
      </w:pPr>
      <w:r>
        <w:rPr>
          <w:sz w:val="32"/>
          <w:szCs w:val="32"/>
        </w:rPr>
        <w:t>17.    水利水电规划所需的基本资料，应包括(     )</w:t>
      </w:r>
      <w:r>
        <w:rPr>
          <w:sz w:val="32"/>
          <w:szCs w:val="32"/>
        </w:rPr>
        <w:br w:type="textWrapping"/>
      </w:r>
    </w:p>
    <w:p w14:paraId="0A5C21B0">
      <w:pPr>
        <w:spacing w:line="240" w:lineRule="auto"/>
        <w:jc w:val="left"/>
        <w:rPr>
          <w:sz w:val="32"/>
          <w:szCs w:val="32"/>
        </w:rPr>
      </w:pPr>
      <w:r>
        <w:rPr>
          <w:color w:val="494949"/>
          <w:sz w:val="32"/>
          <w:szCs w:val="32"/>
        </w:rPr>
        <w:t>单选题(1.5分)（难易度:中）</w:t>
      </w:r>
    </w:p>
    <w:p w14:paraId="39C5601D">
      <w:pPr>
        <w:spacing w:line="240" w:lineRule="auto"/>
        <w:jc w:val="left"/>
        <w:rPr>
          <w:sz w:val="32"/>
          <w:szCs w:val="32"/>
        </w:rPr>
      </w:pPr>
      <w:r>
        <w:rPr>
          <w:sz w:val="32"/>
          <w:szCs w:val="32"/>
        </w:rPr>
        <w:t>A.    河川径流特性资料</w:t>
      </w:r>
      <w:r>
        <w:rPr>
          <w:sz w:val="32"/>
          <w:szCs w:val="32"/>
        </w:rPr>
        <w:br w:type="textWrapping"/>
      </w:r>
      <w:r>
        <w:rPr>
          <w:sz w:val="32"/>
          <w:szCs w:val="32"/>
        </w:rPr>
        <w:br w:type="textWrapping"/>
      </w:r>
      <w:r>
        <w:rPr>
          <w:sz w:val="32"/>
          <w:szCs w:val="32"/>
        </w:rPr>
        <w:t>B.    国民经济各部门的用水特性资料</w:t>
      </w:r>
      <w:r>
        <w:rPr>
          <w:sz w:val="32"/>
          <w:szCs w:val="32"/>
        </w:rPr>
        <w:br w:type="textWrapping"/>
      </w:r>
      <w:r>
        <w:rPr>
          <w:sz w:val="32"/>
          <w:szCs w:val="32"/>
        </w:rPr>
        <w:br w:type="textWrapping"/>
      </w:r>
      <w:r>
        <w:rPr>
          <w:sz w:val="32"/>
          <w:szCs w:val="32"/>
        </w:rPr>
        <w:t>C.    水库特性资料</w:t>
      </w:r>
      <w:r>
        <w:rPr>
          <w:sz w:val="32"/>
          <w:szCs w:val="32"/>
        </w:rPr>
        <w:br w:type="textWrapping"/>
      </w:r>
      <w:r>
        <w:rPr>
          <w:sz w:val="32"/>
          <w:szCs w:val="32"/>
        </w:rPr>
        <w:br w:type="textWrapping"/>
      </w:r>
      <w:r>
        <w:rPr>
          <w:sz w:val="32"/>
          <w:szCs w:val="32"/>
        </w:rPr>
        <w:t>D.    上述各项资料均需具备</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5E7265A3">
      <w:pPr>
        <w:spacing w:before="400" w:after="0" w:line="240" w:lineRule="auto"/>
        <w:jc w:val="left"/>
        <w:rPr>
          <w:sz w:val="32"/>
          <w:szCs w:val="32"/>
        </w:rPr>
      </w:pPr>
      <w:r>
        <w:rPr>
          <w:sz w:val="32"/>
          <w:szCs w:val="32"/>
        </w:rPr>
        <w:t>18.    溢洪道无闸门情况下，水库的防洪限制水位与正常蓄水位间的位置关系为[   ]。</w:t>
      </w:r>
      <w:r>
        <w:rPr>
          <w:sz w:val="32"/>
          <w:szCs w:val="32"/>
        </w:rPr>
        <w:br w:type="textWrapping"/>
      </w:r>
    </w:p>
    <w:p w14:paraId="2F0A697C">
      <w:pPr>
        <w:spacing w:line="240" w:lineRule="auto"/>
        <w:jc w:val="left"/>
        <w:rPr>
          <w:sz w:val="32"/>
          <w:szCs w:val="32"/>
        </w:rPr>
      </w:pPr>
      <w:r>
        <w:rPr>
          <w:color w:val="494949"/>
          <w:sz w:val="32"/>
          <w:szCs w:val="32"/>
        </w:rPr>
        <w:t>单选题(1.5分)（难易度:中）</w:t>
      </w:r>
    </w:p>
    <w:p w14:paraId="30964AFD">
      <w:pPr>
        <w:spacing w:line="240" w:lineRule="auto"/>
        <w:jc w:val="left"/>
        <w:rPr>
          <w:sz w:val="32"/>
          <w:szCs w:val="32"/>
        </w:rPr>
      </w:pPr>
      <w:r>
        <w:rPr>
          <w:sz w:val="32"/>
          <w:szCs w:val="32"/>
        </w:rPr>
        <w:t>A.    2者齐平；</w:t>
      </w:r>
      <w:r>
        <w:rPr>
          <w:sz w:val="32"/>
          <w:szCs w:val="32"/>
        </w:rPr>
        <w:br w:type="textWrapping"/>
      </w:r>
      <w:r>
        <w:rPr>
          <w:sz w:val="32"/>
          <w:szCs w:val="32"/>
        </w:rPr>
        <w:br w:type="textWrapping"/>
      </w:r>
      <w:r>
        <w:rPr>
          <w:sz w:val="32"/>
          <w:szCs w:val="32"/>
        </w:rPr>
        <w:t>B.    前者高于后者</w:t>
      </w:r>
      <w:r>
        <w:rPr>
          <w:sz w:val="32"/>
          <w:szCs w:val="32"/>
        </w:rPr>
        <w:br w:type="textWrapping"/>
      </w:r>
      <w:r>
        <w:rPr>
          <w:sz w:val="32"/>
          <w:szCs w:val="32"/>
        </w:rPr>
        <w:br w:type="textWrapping"/>
      </w:r>
      <w:r>
        <w:rPr>
          <w:sz w:val="32"/>
          <w:szCs w:val="32"/>
        </w:rPr>
        <w:t>C.    后者高于前者；</w:t>
      </w:r>
      <w:r>
        <w:rPr>
          <w:sz w:val="32"/>
          <w:szCs w:val="32"/>
        </w:rPr>
        <w:br w:type="textWrapping"/>
      </w:r>
      <w:r>
        <w:rPr>
          <w:sz w:val="32"/>
          <w:szCs w:val="32"/>
        </w:rPr>
        <w:br w:type="textWrapping"/>
      </w:r>
      <w:r>
        <w:rPr>
          <w:sz w:val="32"/>
          <w:szCs w:val="32"/>
        </w:rPr>
        <w:t>D.    以上各种情况。</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287A679D">
      <w:pPr>
        <w:spacing w:before="400" w:after="0" w:line="240" w:lineRule="auto"/>
        <w:jc w:val="left"/>
        <w:rPr>
          <w:sz w:val="32"/>
          <w:szCs w:val="32"/>
        </w:rPr>
      </w:pPr>
      <w:r>
        <w:rPr>
          <w:sz w:val="32"/>
          <w:szCs w:val="32"/>
        </w:rPr>
        <w:t>19.    水库的调洪作用是(   )</w:t>
      </w:r>
      <w:r>
        <w:rPr>
          <w:sz w:val="32"/>
          <w:szCs w:val="32"/>
        </w:rPr>
        <w:br w:type="textWrapping"/>
      </w:r>
    </w:p>
    <w:p w14:paraId="3A958BA8">
      <w:pPr>
        <w:spacing w:line="240" w:lineRule="auto"/>
        <w:jc w:val="left"/>
        <w:rPr>
          <w:sz w:val="32"/>
          <w:szCs w:val="32"/>
        </w:rPr>
      </w:pPr>
      <w:r>
        <w:rPr>
          <w:color w:val="494949"/>
          <w:sz w:val="32"/>
          <w:szCs w:val="32"/>
        </w:rPr>
        <w:t>单选题(1.5分)（难易度:中）</w:t>
      </w:r>
    </w:p>
    <w:p w14:paraId="3E72432E">
      <w:pPr>
        <w:spacing w:line="240" w:lineRule="auto"/>
        <w:jc w:val="left"/>
        <w:rPr>
          <w:sz w:val="32"/>
          <w:szCs w:val="32"/>
        </w:rPr>
      </w:pPr>
      <w:r>
        <w:rPr>
          <w:sz w:val="32"/>
          <w:szCs w:val="32"/>
        </w:rPr>
        <w:t>A.    临时拦蓄洪水于水库中</w:t>
      </w:r>
      <w:r>
        <w:rPr>
          <w:sz w:val="32"/>
          <w:szCs w:val="32"/>
        </w:rPr>
        <w:br w:type="textWrapping"/>
      </w:r>
      <w:r>
        <w:rPr>
          <w:sz w:val="32"/>
          <w:szCs w:val="32"/>
        </w:rPr>
        <w:br w:type="textWrapping"/>
      </w:r>
      <w:r>
        <w:rPr>
          <w:sz w:val="32"/>
          <w:szCs w:val="32"/>
        </w:rPr>
        <w:t>B.    滞后洪峰出现时间;</w:t>
      </w:r>
      <w:r>
        <w:rPr>
          <w:sz w:val="32"/>
          <w:szCs w:val="32"/>
        </w:rPr>
        <w:br w:type="textWrapping"/>
      </w:r>
      <w:r>
        <w:rPr>
          <w:sz w:val="32"/>
          <w:szCs w:val="32"/>
        </w:rPr>
        <w:br w:type="textWrapping"/>
      </w:r>
      <w:r>
        <w:rPr>
          <w:sz w:val="32"/>
          <w:szCs w:val="32"/>
        </w:rPr>
        <w:t>C.    削减洪峰;</w:t>
      </w:r>
      <w:r>
        <w:rPr>
          <w:sz w:val="32"/>
          <w:szCs w:val="32"/>
        </w:rPr>
        <w:br w:type="textWrapping"/>
      </w:r>
      <w:r>
        <w:rPr>
          <w:sz w:val="32"/>
          <w:szCs w:val="32"/>
        </w:rPr>
        <w:br w:type="textWrapping"/>
      </w:r>
      <w:r>
        <w:rPr>
          <w:sz w:val="32"/>
          <w:szCs w:val="32"/>
        </w:rPr>
        <w:t>D.    上述三点均具备.</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2BDF4B7D">
      <w:pPr>
        <w:spacing w:before="400" w:after="0" w:line="240" w:lineRule="auto"/>
        <w:jc w:val="left"/>
        <w:rPr>
          <w:sz w:val="32"/>
          <w:szCs w:val="32"/>
        </w:rPr>
      </w:pPr>
      <w:r>
        <w:rPr>
          <w:sz w:val="32"/>
          <w:szCs w:val="32"/>
        </w:rPr>
        <w:t>20.    水库兴建以后，为保证水库安全和防止下游免受洪水灾害而调节称(     )</w:t>
      </w:r>
      <w:r>
        <w:rPr>
          <w:sz w:val="32"/>
          <w:szCs w:val="32"/>
        </w:rPr>
        <w:br w:type="textWrapping"/>
      </w:r>
    </w:p>
    <w:p w14:paraId="238994BF">
      <w:pPr>
        <w:spacing w:line="240" w:lineRule="auto"/>
        <w:jc w:val="left"/>
        <w:rPr>
          <w:sz w:val="32"/>
          <w:szCs w:val="32"/>
        </w:rPr>
      </w:pPr>
      <w:r>
        <w:rPr>
          <w:color w:val="494949"/>
          <w:sz w:val="32"/>
          <w:szCs w:val="32"/>
        </w:rPr>
        <w:t>单选题(1.5分)（难易度:中）</w:t>
      </w:r>
    </w:p>
    <w:p w14:paraId="7A3BB046">
      <w:pPr>
        <w:spacing w:line="240" w:lineRule="auto"/>
        <w:jc w:val="left"/>
        <w:rPr>
          <w:sz w:val="32"/>
          <w:szCs w:val="32"/>
        </w:rPr>
      </w:pPr>
      <w:r>
        <w:rPr>
          <w:sz w:val="32"/>
          <w:szCs w:val="32"/>
        </w:rPr>
        <w:t>A.    兴利调节</w:t>
      </w:r>
      <w:r>
        <w:rPr>
          <w:sz w:val="32"/>
          <w:szCs w:val="32"/>
        </w:rPr>
        <w:br w:type="textWrapping"/>
      </w:r>
      <w:r>
        <w:rPr>
          <w:sz w:val="32"/>
          <w:szCs w:val="32"/>
        </w:rPr>
        <w:br w:type="textWrapping"/>
      </w:r>
      <w:r>
        <w:rPr>
          <w:sz w:val="32"/>
          <w:szCs w:val="32"/>
        </w:rPr>
        <w:t>B.    防洪调节</w:t>
      </w:r>
      <w:r>
        <w:rPr>
          <w:sz w:val="32"/>
          <w:szCs w:val="32"/>
        </w:rPr>
        <w:br w:type="textWrapping"/>
      </w:r>
      <w:r>
        <w:rPr>
          <w:sz w:val="32"/>
          <w:szCs w:val="32"/>
        </w:rPr>
        <w:br w:type="textWrapping"/>
      </w:r>
      <w:r>
        <w:rPr>
          <w:sz w:val="32"/>
          <w:szCs w:val="32"/>
        </w:rPr>
        <w:t>C.    年调节</w:t>
      </w:r>
      <w:r>
        <w:rPr>
          <w:sz w:val="32"/>
          <w:szCs w:val="32"/>
        </w:rPr>
        <w:br w:type="textWrapping"/>
      </w:r>
      <w:r>
        <w:rPr>
          <w:sz w:val="32"/>
          <w:szCs w:val="32"/>
        </w:rPr>
        <w:br w:type="textWrapping"/>
      </w:r>
      <w:r>
        <w:rPr>
          <w:sz w:val="32"/>
          <w:szCs w:val="32"/>
        </w:rPr>
        <w:t>D.    多年调节</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2DF0BD55">
      <w:pPr>
        <w:spacing w:before="400" w:after="0" w:line="240" w:lineRule="auto"/>
        <w:jc w:val="left"/>
        <w:rPr>
          <w:sz w:val="32"/>
          <w:szCs w:val="32"/>
        </w:rPr>
      </w:pPr>
      <w:r>
        <w:rPr>
          <w:sz w:val="32"/>
          <w:szCs w:val="32"/>
        </w:rPr>
        <w:t>21.    一次洪水经水库调节后，无闸控制时，水库最高水位出现在(     )</w:t>
      </w:r>
      <w:r>
        <w:rPr>
          <w:sz w:val="32"/>
          <w:szCs w:val="32"/>
        </w:rPr>
        <w:br w:type="textWrapping"/>
      </w:r>
    </w:p>
    <w:p w14:paraId="0B2FEAC6">
      <w:pPr>
        <w:spacing w:line="240" w:lineRule="auto"/>
        <w:jc w:val="left"/>
        <w:rPr>
          <w:sz w:val="32"/>
          <w:szCs w:val="32"/>
        </w:rPr>
      </w:pPr>
      <w:r>
        <w:rPr>
          <w:color w:val="494949"/>
          <w:sz w:val="32"/>
          <w:szCs w:val="32"/>
        </w:rPr>
        <w:t>单选题(1.5分)（难易度:中）</w:t>
      </w:r>
    </w:p>
    <w:p w14:paraId="6798008A">
      <w:pPr>
        <w:spacing w:line="240" w:lineRule="auto"/>
        <w:jc w:val="left"/>
        <w:rPr>
          <w:sz w:val="32"/>
          <w:szCs w:val="32"/>
        </w:rPr>
      </w:pPr>
      <w:r>
        <w:rPr>
          <w:sz w:val="32"/>
          <w:szCs w:val="32"/>
        </w:rPr>
        <w:t>A.    入库洪水涨洪段时间时, </w:t>
      </w:r>
      <w:r>
        <w:rPr>
          <w:sz w:val="32"/>
          <w:szCs w:val="32"/>
        </w:rPr>
        <w:br w:type="textWrapping"/>
      </w:r>
      <w:r>
        <w:rPr>
          <w:sz w:val="32"/>
          <w:szCs w:val="32"/>
        </w:rPr>
        <w:br w:type="textWrapping"/>
      </w:r>
      <w:r>
        <w:rPr>
          <w:sz w:val="32"/>
          <w:szCs w:val="32"/>
        </w:rPr>
        <w:t>B.    入库洪水的洪峰时间里;</w:t>
      </w:r>
      <w:r>
        <w:rPr>
          <w:sz w:val="32"/>
          <w:szCs w:val="32"/>
        </w:rPr>
        <w:br w:type="textWrapping"/>
      </w:r>
      <w:r>
        <w:rPr>
          <w:sz w:val="32"/>
          <w:szCs w:val="32"/>
        </w:rPr>
        <w:br w:type="textWrapping"/>
      </w:r>
      <w:r>
        <w:rPr>
          <w:sz w:val="32"/>
          <w:szCs w:val="32"/>
        </w:rPr>
        <w:t>C.    入库洪水落水段的某时刻.</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54043B73">
      <w:pPr>
        <w:spacing w:before="400" w:after="0" w:line="240" w:lineRule="auto"/>
        <w:jc w:val="left"/>
        <w:rPr>
          <w:sz w:val="32"/>
          <w:szCs w:val="32"/>
        </w:rPr>
      </w:pPr>
      <w:r>
        <w:rPr>
          <w:sz w:val="32"/>
          <w:szCs w:val="32"/>
        </w:rPr>
        <w:t>22.    水库防洪调节计算的基本原理是（    ）。</w:t>
      </w:r>
      <w:r>
        <w:rPr>
          <w:sz w:val="32"/>
          <w:szCs w:val="32"/>
        </w:rPr>
        <w:br w:type="textWrapping"/>
      </w:r>
    </w:p>
    <w:p w14:paraId="1259CA79">
      <w:pPr>
        <w:spacing w:line="240" w:lineRule="auto"/>
        <w:jc w:val="left"/>
        <w:rPr>
          <w:sz w:val="32"/>
          <w:szCs w:val="32"/>
        </w:rPr>
      </w:pPr>
      <w:r>
        <w:rPr>
          <w:color w:val="494949"/>
          <w:sz w:val="32"/>
          <w:szCs w:val="32"/>
        </w:rPr>
        <w:t>单选题(1.5分)（难易度:中）</w:t>
      </w:r>
    </w:p>
    <w:p w14:paraId="59C71BDD">
      <w:pPr>
        <w:spacing w:line="240" w:lineRule="auto"/>
        <w:jc w:val="left"/>
        <w:rPr>
          <w:sz w:val="32"/>
          <w:szCs w:val="32"/>
        </w:rPr>
      </w:pPr>
      <w:r>
        <w:rPr>
          <w:sz w:val="32"/>
          <w:szCs w:val="32"/>
        </w:rPr>
        <w:t>A.    水量平衡方程</w:t>
      </w:r>
      <w:r>
        <w:rPr>
          <w:sz w:val="32"/>
          <w:szCs w:val="32"/>
        </w:rPr>
        <w:br w:type="textWrapping"/>
      </w:r>
      <w:r>
        <w:rPr>
          <w:sz w:val="32"/>
          <w:szCs w:val="32"/>
        </w:rPr>
        <w:br w:type="textWrapping"/>
      </w:r>
      <w:r>
        <w:rPr>
          <w:sz w:val="32"/>
          <w:szCs w:val="32"/>
        </w:rPr>
        <w:t>B.    蓄泄方程</w:t>
      </w:r>
      <w:r>
        <w:rPr>
          <w:sz w:val="32"/>
          <w:szCs w:val="32"/>
        </w:rPr>
        <w:br w:type="textWrapping"/>
      </w:r>
      <w:r>
        <w:rPr>
          <w:sz w:val="32"/>
          <w:szCs w:val="32"/>
        </w:rPr>
        <w:br w:type="textWrapping"/>
      </w:r>
      <w:r>
        <w:rPr>
          <w:sz w:val="32"/>
          <w:szCs w:val="32"/>
        </w:rPr>
        <w:t>C.    能量方程</w:t>
      </w:r>
      <w:r>
        <w:rPr>
          <w:sz w:val="32"/>
          <w:szCs w:val="32"/>
        </w:rPr>
        <w:br w:type="textWrapping"/>
      </w:r>
      <w:r>
        <w:rPr>
          <w:sz w:val="32"/>
          <w:szCs w:val="32"/>
        </w:rPr>
        <w:br w:type="textWrapping"/>
      </w:r>
      <w:r>
        <w:rPr>
          <w:sz w:val="32"/>
          <w:szCs w:val="32"/>
        </w:rPr>
        <w:t>D.    联立求解水量平衡方程和蓄泄方程。</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20850D6D">
      <w:pPr>
        <w:spacing w:before="400" w:after="0" w:line="240" w:lineRule="auto"/>
        <w:jc w:val="left"/>
        <w:rPr>
          <w:sz w:val="32"/>
          <w:szCs w:val="32"/>
        </w:rPr>
      </w:pPr>
      <w:r>
        <w:rPr>
          <w:sz w:val="32"/>
          <w:szCs w:val="32"/>
        </w:rPr>
        <w:t>23.    在水库的设计中，水库的防洪标准一般比下游保护对象的防洪标准要（  ）</w:t>
      </w:r>
      <w:r>
        <w:rPr>
          <w:sz w:val="32"/>
          <w:szCs w:val="32"/>
        </w:rPr>
        <w:br w:type="textWrapping"/>
      </w:r>
    </w:p>
    <w:p w14:paraId="206E6F28">
      <w:pPr>
        <w:spacing w:line="240" w:lineRule="auto"/>
        <w:jc w:val="left"/>
        <w:rPr>
          <w:sz w:val="32"/>
          <w:szCs w:val="32"/>
        </w:rPr>
      </w:pPr>
      <w:r>
        <w:rPr>
          <w:color w:val="494949"/>
          <w:sz w:val="32"/>
          <w:szCs w:val="32"/>
        </w:rPr>
        <w:t>单选题(1.5分)（难易度:中）</w:t>
      </w:r>
    </w:p>
    <w:p w14:paraId="32DD7C5E">
      <w:pPr>
        <w:spacing w:line="240" w:lineRule="auto"/>
        <w:jc w:val="left"/>
        <w:rPr>
          <w:sz w:val="32"/>
          <w:szCs w:val="32"/>
        </w:rPr>
      </w:pPr>
      <w:r>
        <w:rPr>
          <w:sz w:val="32"/>
          <w:szCs w:val="32"/>
        </w:rPr>
        <w:t>A.    低</w:t>
      </w:r>
      <w:r>
        <w:rPr>
          <w:sz w:val="32"/>
          <w:szCs w:val="32"/>
        </w:rPr>
        <w:br w:type="textWrapping"/>
      </w:r>
      <w:r>
        <w:rPr>
          <w:sz w:val="32"/>
          <w:szCs w:val="32"/>
        </w:rPr>
        <w:br w:type="textWrapping"/>
      </w:r>
      <w:r>
        <w:rPr>
          <w:sz w:val="32"/>
          <w:szCs w:val="32"/>
        </w:rPr>
        <w:t>B.    高</w:t>
      </w:r>
      <w:r>
        <w:rPr>
          <w:sz w:val="32"/>
          <w:szCs w:val="32"/>
        </w:rPr>
        <w:br w:type="textWrapping"/>
      </w:r>
      <w:r>
        <w:rPr>
          <w:sz w:val="32"/>
          <w:szCs w:val="32"/>
        </w:rPr>
        <w:br w:type="textWrapping"/>
      </w:r>
      <w:r>
        <w:rPr>
          <w:sz w:val="32"/>
          <w:szCs w:val="32"/>
        </w:rPr>
        <w:t>C.    相等</w:t>
      </w:r>
      <w:r>
        <w:rPr>
          <w:sz w:val="32"/>
          <w:szCs w:val="32"/>
        </w:rPr>
        <w:br w:type="textWrapping"/>
      </w:r>
      <w:r>
        <w:rPr>
          <w:sz w:val="32"/>
          <w:szCs w:val="32"/>
        </w:rPr>
        <w:br w:type="textWrapping"/>
      </w:r>
      <w:r>
        <w:rPr>
          <w:sz w:val="32"/>
          <w:szCs w:val="32"/>
        </w:rPr>
        <w:t>D.    略低</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1269643C">
      <w:pPr>
        <w:spacing w:before="400" w:after="0" w:line="240" w:lineRule="auto"/>
        <w:jc w:val="left"/>
        <w:rPr>
          <w:sz w:val="32"/>
          <w:szCs w:val="32"/>
        </w:rPr>
      </w:pPr>
      <w:r>
        <w:rPr>
          <w:sz w:val="32"/>
          <w:szCs w:val="32"/>
        </w:rPr>
        <w:t>24.    关于水库防洪调节计算的列表试算法和半图解法的适用情况说法正确的是（  ）。</w:t>
      </w:r>
      <w:r>
        <w:rPr>
          <w:sz w:val="32"/>
          <w:szCs w:val="32"/>
        </w:rPr>
        <w:br w:type="textWrapping"/>
      </w:r>
    </w:p>
    <w:p w14:paraId="00DCD313">
      <w:pPr>
        <w:spacing w:line="240" w:lineRule="auto"/>
        <w:jc w:val="left"/>
        <w:rPr>
          <w:sz w:val="32"/>
          <w:szCs w:val="32"/>
        </w:rPr>
      </w:pPr>
      <w:r>
        <w:rPr>
          <w:color w:val="494949"/>
          <w:sz w:val="32"/>
          <w:szCs w:val="32"/>
        </w:rPr>
        <w:t>单选题(1.5分)（难易度:中）</w:t>
      </w:r>
    </w:p>
    <w:p w14:paraId="324BE385">
      <w:pPr>
        <w:spacing w:line="240" w:lineRule="auto"/>
        <w:jc w:val="left"/>
        <w:rPr>
          <w:sz w:val="32"/>
          <w:szCs w:val="32"/>
        </w:rPr>
      </w:pPr>
      <w:r>
        <w:rPr>
          <w:sz w:val="32"/>
          <w:szCs w:val="32"/>
        </w:rPr>
        <w:t>A.    列表试算法计算结果不太准确</w:t>
      </w:r>
      <w:r>
        <w:rPr>
          <w:sz w:val="32"/>
          <w:szCs w:val="32"/>
        </w:rPr>
        <w:br w:type="textWrapping"/>
      </w:r>
      <w:r>
        <w:rPr>
          <w:sz w:val="32"/>
          <w:szCs w:val="32"/>
        </w:rPr>
        <w:br w:type="textWrapping"/>
      </w:r>
      <w:r>
        <w:rPr>
          <w:sz w:val="32"/>
          <w:szCs w:val="32"/>
        </w:rPr>
        <w:t>B.    列表试算法比较简便，手算时计算工作量很小</w:t>
      </w:r>
      <w:r>
        <w:rPr>
          <w:sz w:val="32"/>
          <w:szCs w:val="32"/>
        </w:rPr>
        <w:br w:type="textWrapping"/>
      </w:r>
      <w:r>
        <w:rPr>
          <w:sz w:val="32"/>
          <w:szCs w:val="32"/>
        </w:rPr>
        <w:br w:type="textWrapping"/>
      </w:r>
      <w:r>
        <w:rPr>
          <w:sz w:val="32"/>
          <w:szCs w:val="32"/>
        </w:rPr>
        <w:t>C.    半图解法适用于计算时段不同，以及泄流规律不同的情况</w:t>
      </w:r>
      <w:r>
        <w:rPr>
          <w:sz w:val="32"/>
          <w:szCs w:val="32"/>
        </w:rPr>
        <w:br w:type="textWrapping"/>
      </w:r>
      <w:r>
        <w:rPr>
          <w:sz w:val="32"/>
          <w:szCs w:val="32"/>
        </w:rPr>
        <w:br w:type="textWrapping"/>
      </w:r>
      <w:r>
        <w:rPr>
          <w:sz w:val="32"/>
          <w:szCs w:val="32"/>
        </w:rPr>
        <w:t>D.    列表试算法适用于计算时段改变、泄流规律改变的情况</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21DFAA3F">
      <w:pPr>
        <w:spacing w:before="400" w:after="0" w:line="240" w:lineRule="auto"/>
        <w:jc w:val="left"/>
        <w:rPr>
          <w:sz w:val="32"/>
          <w:szCs w:val="32"/>
        </w:rPr>
      </w:pPr>
      <w:r>
        <w:rPr>
          <w:sz w:val="32"/>
          <w:szCs w:val="32"/>
        </w:rPr>
        <w:t>25.     关于水库防洪调节计算的列表试算法和半图解法的适用情况说法正确的是（  ）。</w:t>
      </w:r>
      <w:r>
        <w:rPr>
          <w:sz w:val="32"/>
          <w:szCs w:val="32"/>
        </w:rPr>
        <w:br w:type="textWrapping"/>
      </w:r>
    </w:p>
    <w:p w14:paraId="1727A522">
      <w:pPr>
        <w:spacing w:line="240" w:lineRule="auto"/>
        <w:jc w:val="left"/>
        <w:rPr>
          <w:sz w:val="32"/>
          <w:szCs w:val="32"/>
        </w:rPr>
      </w:pPr>
      <w:r>
        <w:rPr>
          <w:color w:val="494949"/>
          <w:sz w:val="32"/>
          <w:szCs w:val="32"/>
        </w:rPr>
        <w:t>单选题(1.5分)（难易度:中）</w:t>
      </w:r>
    </w:p>
    <w:p w14:paraId="215F4F34">
      <w:pPr>
        <w:spacing w:line="240" w:lineRule="auto"/>
        <w:jc w:val="left"/>
        <w:rPr>
          <w:sz w:val="32"/>
          <w:szCs w:val="32"/>
        </w:rPr>
      </w:pPr>
      <w:r>
        <w:rPr>
          <w:sz w:val="32"/>
          <w:szCs w:val="32"/>
        </w:rPr>
        <w:t>A.    列表试算法计算结果不太准确</w:t>
      </w:r>
      <w:r>
        <w:rPr>
          <w:sz w:val="32"/>
          <w:szCs w:val="32"/>
        </w:rPr>
        <w:br w:type="textWrapping"/>
      </w:r>
      <w:r>
        <w:rPr>
          <w:sz w:val="32"/>
          <w:szCs w:val="32"/>
        </w:rPr>
        <w:br w:type="textWrapping"/>
      </w:r>
      <w:r>
        <w:rPr>
          <w:sz w:val="32"/>
          <w:szCs w:val="32"/>
        </w:rPr>
        <w:t>B.    列表试算法比较简便，手算时计算工作量很小</w:t>
      </w:r>
      <w:r>
        <w:rPr>
          <w:sz w:val="32"/>
          <w:szCs w:val="32"/>
        </w:rPr>
        <w:br w:type="textWrapping"/>
      </w:r>
      <w:r>
        <w:rPr>
          <w:sz w:val="32"/>
          <w:szCs w:val="32"/>
        </w:rPr>
        <w:br w:type="textWrapping"/>
      </w:r>
      <w:r>
        <w:rPr>
          <w:sz w:val="32"/>
          <w:szCs w:val="32"/>
        </w:rPr>
        <w:t>C.    半图解法不适用于计算时段不同，以及泄流规律不同的情况</w:t>
      </w:r>
      <w:r>
        <w:rPr>
          <w:sz w:val="32"/>
          <w:szCs w:val="32"/>
        </w:rPr>
        <w:br w:type="textWrapping"/>
      </w:r>
      <w:r>
        <w:rPr>
          <w:sz w:val="32"/>
          <w:szCs w:val="32"/>
        </w:rPr>
        <w:br w:type="textWrapping"/>
      </w:r>
      <w:r>
        <w:rPr>
          <w:sz w:val="32"/>
          <w:szCs w:val="32"/>
        </w:rPr>
        <w:t>D.    列表试算法不适用于计算时段改变、泄流规律改变的情况</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35457B7B">
      <w:pPr>
        <w:spacing w:before="400" w:after="0" w:line="240" w:lineRule="auto"/>
        <w:jc w:val="left"/>
        <w:rPr>
          <w:sz w:val="32"/>
          <w:szCs w:val="32"/>
        </w:rPr>
      </w:pPr>
      <w:r>
        <w:rPr>
          <w:sz w:val="32"/>
          <w:szCs w:val="32"/>
        </w:rPr>
        <w:t>26.     当正常高水位一定时，兴利和防洪结合库容的大小取决于（ ）。</w:t>
      </w:r>
      <w:r>
        <w:rPr>
          <w:sz w:val="32"/>
          <w:szCs w:val="32"/>
        </w:rPr>
        <w:br w:type="textWrapping"/>
      </w:r>
    </w:p>
    <w:p w14:paraId="42EA12DA">
      <w:pPr>
        <w:spacing w:line="240" w:lineRule="auto"/>
        <w:jc w:val="left"/>
        <w:rPr>
          <w:sz w:val="32"/>
          <w:szCs w:val="32"/>
        </w:rPr>
      </w:pPr>
      <w:r>
        <w:rPr>
          <w:color w:val="494949"/>
          <w:sz w:val="32"/>
          <w:szCs w:val="32"/>
        </w:rPr>
        <w:t>单选题(1.5分)（难易度:中）</w:t>
      </w:r>
    </w:p>
    <w:p w14:paraId="567DEEFE">
      <w:pPr>
        <w:spacing w:line="240" w:lineRule="auto"/>
        <w:jc w:val="left"/>
        <w:rPr>
          <w:sz w:val="32"/>
          <w:szCs w:val="32"/>
        </w:rPr>
      </w:pPr>
      <w:r>
        <w:rPr>
          <w:sz w:val="32"/>
          <w:szCs w:val="32"/>
        </w:rPr>
        <w:t>A.    死水位</w:t>
      </w:r>
      <w:r>
        <w:rPr>
          <w:sz w:val="32"/>
          <w:szCs w:val="32"/>
        </w:rPr>
        <w:br w:type="textWrapping"/>
      </w:r>
      <w:r>
        <w:rPr>
          <w:sz w:val="32"/>
          <w:szCs w:val="32"/>
        </w:rPr>
        <w:br w:type="textWrapping"/>
      </w:r>
      <w:r>
        <w:rPr>
          <w:sz w:val="32"/>
          <w:szCs w:val="32"/>
        </w:rPr>
        <w:t>B.    防洪限制水位</w:t>
      </w:r>
      <w:r>
        <w:rPr>
          <w:sz w:val="32"/>
          <w:szCs w:val="32"/>
        </w:rPr>
        <w:br w:type="textWrapping"/>
      </w:r>
      <w:r>
        <w:rPr>
          <w:sz w:val="32"/>
          <w:szCs w:val="32"/>
        </w:rPr>
        <w:br w:type="textWrapping"/>
      </w:r>
      <w:r>
        <w:rPr>
          <w:sz w:val="32"/>
          <w:szCs w:val="32"/>
        </w:rPr>
        <w:t>C.    溢洪道堰顶高程</w:t>
      </w:r>
      <w:r>
        <w:rPr>
          <w:sz w:val="32"/>
          <w:szCs w:val="32"/>
        </w:rPr>
        <w:br w:type="textWrapping"/>
      </w:r>
      <w:r>
        <w:rPr>
          <w:sz w:val="32"/>
          <w:szCs w:val="32"/>
        </w:rPr>
        <w:br w:type="textWrapping"/>
      </w:r>
      <w:r>
        <w:rPr>
          <w:sz w:val="32"/>
          <w:szCs w:val="32"/>
        </w:rPr>
        <w:t>D.    闸门高程</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611B6354">
      <w:pPr>
        <w:spacing w:before="400" w:after="0" w:line="240" w:lineRule="auto"/>
        <w:jc w:val="left"/>
        <w:rPr>
          <w:sz w:val="32"/>
          <w:szCs w:val="32"/>
        </w:rPr>
      </w:pPr>
      <w:r>
        <w:rPr>
          <w:sz w:val="32"/>
          <w:szCs w:val="32"/>
        </w:rPr>
        <w:t>27.    26．按照规划设计观点，水电站的装机容量包括（  ）两大部分。  </w:t>
      </w:r>
      <w:r>
        <w:rPr>
          <w:sz w:val="32"/>
          <w:szCs w:val="32"/>
        </w:rPr>
        <w:br w:type="textWrapping"/>
      </w:r>
    </w:p>
    <w:p w14:paraId="5F349A41">
      <w:pPr>
        <w:spacing w:line="240" w:lineRule="auto"/>
        <w:jc w:val="left"/>
        <w:rPr>
          <w:sz w:val="32"/>
          <w:szCs w:val="32"/>
        </w:rPr>
      </w:pPr>
      <w:r>
        <w:rPr>
          <w:color w:val="494949"/>
          <w:sz w:val="32"/>
          <w:szCs w:val="32"/>
        </w:rPr>
        <w:t>单选题(1.5分)（难易度:中）</w:t>
      </w:r>
    </w:p>
    <w:p w14:paraId="2B4DCC39">
      <w:pPr>
        <w:spacing w:line="240" w:lineRule="auto"/>
        <w:jc w:val="left"/>
        <w:rPr>
          <w:sz w:val="32"/>
          <w:szCs w:val="32"/>
        </w:rPr>
      </w:pPr>
      <w:r>
        <w:rPr>
          <w:sz w:val="32"/>
          <w:szCs w:val="32"/>
        </w:rPr>
        <w:t>A.    必需容量和重复容量</w:t>
      </w:r>
      <w:r>
        <w:rPr>
          <w:sz w:val="32"/>
          <w:szCs w:val="32"/>
        </w:rPr>
        <w:br w:type="textWrapping"/>
      </w:r>
      <w:r>
        <w:rPr>
          <w:sz w:val="32"/>
          <w:szCs w:val="32"/>
        </w:rPr>
        <w:br w:type="textWrapping"/>
      </w:r>
      <w:r>
        <w:rPr>
          <w:sz w:val="32"/>
          <w:szCs w:val="32"/>
        </w:rPr>
        <w:t>B.    最大工作容量和备用容量</w:t>
      </w:r>
      <w:r>
        <w:rPr>
          <w:sz w:val="32"/>
          <w:szCs w:val="32"/>
        </w:rPr>
        <w:br w:type="textWrapping"/>
      </w:r>
      <w:r>
        <w:rPr>
          <w:sz w:val="32"/>
          <w:szCs w:val="32"/>
        </w:rPr>
        <w:br w:type="textWrapping"/>
      </w:r>
      <w:r>
        <w:rPr>
          <w:sz w:val="32"/>
          <w:szCs w:val="32"/>
        </w:rPr>
        <w:t>C.    工作容量和空闲容量</w:t>
      </w:r>
      <w:r>
        <w:rPr>
          <w:sz w:val="32"/>
          <w:szCs w:val="32"/>
        </w:rPr>
        <w:br w:type="textWrapping"/>
      </w:r>
      <w:r>
        <w:rPr>
          <w:sz w:val="32"/>
          <w:szCs w:val="32"/>
        </w:rPr>
        <w:br w:type="textWrapping"/>
      </w:r>
      <w:r>
        <w:rPr>
          <w:sz w:val="32"/>
          <w:szCs w:val="32"/>
        </w:rPr>
        <w:t>D.    工作容量和受阻容量</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7F74BD08">
      <w:pPr>
        <w:spacing w:before="400" w:after="0" w:line="240" w:lineRule="auto"/>
        <w:jc w:val="left"/>
        <w:rPr>
          <w:sz w:val="32"/>
          <w:szCs w:val="32"/>
        </w:rPr>
      </w:pPr>
      <w:r>
        <w:rPr>
          <w:sz w:val="32"/>
          <w:szCs w:val="32"/>
        </w:rPr>
        <w:t>28.    27．水电站重复容量（   ）。  </w:t>
      </w:r>
      <w:r>
        <w:rPr>
          <w:sz w:val="32"/>
          <w:szCs w:val="32"/>
        </w:rPr>
        <w:br w:type="textWrapping"/>
      </w:r>
    </w:p>
    <w:p w14:paraId="78B54147">
      <w:pPr>
        <w:spacing w:line="240" w:lineRule="auto"/>
        <w:jc w:val="left"/>
        <w:rPr>
          <w:sz w:val="32"/>
          <w:szCs w:val="32"/>
        </w:rPr>
      </w:pPr>
      <w:r>
        <w:rPr>
          <w:color w:val="494949"/>
          <w:sz w:val="32"/>
          <w:szCs w:val="32"/>
        </w:rPr>
        <w:t>单选题(1.5分)（难易度:中）</w:t>
      </w:r>
    </w:p>
    <w:p w14:paraId="32464B22">
      <w:pPr>
        <w:spacing w:line="240" w:lineRule="auto"/>
        <w:jc w:val="left"/>
        <w:rPr>
          <w:sz w:val="32"/>
          <w:szCs w:val="32"/>
        </w:rPr>
      </w:pPr>
      <w:r>
        <w:rPr>
          <w:sz w:val="32"/>
          <w:szCs w:val="32"/>
        </w:rPr>
        <w:t>A.    属于必需容量</w:t>
      </w:r>
      <w:r>
        <w:rPr>
          <w:sz w:val="32"/>
          <w:szCs w:val="32"/>
        </w:rPr>
        <w:br w:type="textWrapping"/>
      </w:r>
      <w:r>
        <w:rPr>
          <w:sz w:val="32"/>
          <w:szCs w:val="32"/>
        </w:rPr>
        <w:br w:type="textWrapping"/>
      </w:r>
      <w:r>
        <w:rPr>
          <w:sz w:val="32"/>
          <w:szCs w:val="32"/>
        </w:rPr>
        <w:t>B.    即为最大工作容量</w:t>
      </w:r>
      <w:r>
        <w:rPr>
          <w:sz w:val="32"/>
          <w:szCs w:val="32"/>
        </w:rPr>
        <w:br w:type="textWrapping"/>
      </w:r>
      <w:r>
        <w:rPr>
          <w:sz w:val="32"/>
          <w:szCs w:val="32"/>
        </w:rPr>
        <w:br w:type="textWrapping"/>
      </w:r>
      <w:r>
        <w:rPr>
          <w:sz w:val="32"/>
          <w:szCs w:val="32"/>
        </w:rPr>
        <w:t>C.    是在必需容量之外加设的装机容量</w:t>
      </w:r>
      <w:r>
        <w:rPr>
          <w:sz w:val="32"/>
          <w:szCs w:val="32"/>
        </w:rPr>
        <w:br w:type="textWrapping"/>
      </w:r>
      <w:r>
        <w:rPr>
          <w:sz w:val="32"/>
          <w:szCs w:val="32"/>
        </w:rPr>
        <w:br w:type="textWrapping"/>
      </w:r>
      <w:r>
        <w:rPr>
          <w:sz w:val="32"/>
          <w:szCs w:val="32"/>
        </w:rPr>
        <w:t>D.    属于备用容量</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66E5B8DA">
      <w:pPr>
        <w:spacing w:before="400" w:after="0" w:line="240" w:lineRule="auto"/>
        <w:jc w:val="left"/>
        <w:rPr>
          <w:sz w:val="32"/>
          <w:szCs w:val="32"/>
        </w:rPr>
      </w:pPr>
      <w:r>
        <w:rPr>
          <w:sz w:val="32"/>
          <w:szCs w:val="32"/>
        </w:rPr>
        <w:t>29.    28．一般情况下，计算年调节水电站保证出力的时段是（ ）。</w:t>
      </w:r>
      <w:r>
        <w:rPr>
          <w:sz w:val="32"/>
          <w:szCs w:val="32"/>
        </w:rPr>
        <w:br w:type="textWrapping"/>
      </w:r>
    </w:p>
    <w:p w14:paraId="5C49DD6E">
      <w:pPr>
        <w:spacing w:line="240" w:lineRule="auto"/>
        <w:jc w:val="left"/>
        <w:rPr>
          <w:sz w:val="32"/>
          <w:szCs w:val="32"/>
        </w:rPr>
      </w:pPr>
      <w:r>
        <w:rPr>
          <w:color w:val="494949"/>
          <w:sz w:val="32"/>
          <w:szCs w:val="32"/>
        </w:rPr>
        <w:t>单选题(1.5分)（难易度:中）</w:t>
      </w:r>
    </w:p>
    <w:p w14:paraId="3F73A425">
      <w:pPr>
        <w:spacing w:line="240" w:lineRule="auto"/>
        <w:jc w:val="left"/>
        <w:rPr>
          <w:sz w:val="32"/>
          <w:szCs w:val="32"/>
        </w:rPr>
      </w:pPr>
      <w:r>
        <w:rPr>
          <w:sz w:val="32"/>
          <w:szCs w:val="32"/>
        </w:rPr>
        <w:t>A.    一年</w:t>
      </w:r>
      <w:r>
        <w:rPr>
          <w:sz w:val="32"/>
          <w:szCs w:val="32"/>
        </w:rPr>
        <w:br w:type="textWrapping"/>
      </w:r>
      <w:r>
        <w:rPr>
          <w:sz w:val="32"/>
          <w:szCs w:val="32"/>
        </w:rPr>
        <w:br w:type="textWrapping"/>
      </w:r>
      <w:r>
        <w:rPr>
          <w:sz w:val="32"/>
          <w:szCs w:val="32"/>
        </w:rPr>
        <w:t>B.    供水期</w:t>
      </w:r>
      <w:r>
        <w:rPr>
          <w:sz w:val="32"/>
          <w:szCs w:val="32"/>
        </w:rPr>
        <w:br w:type="textWrapping"/>
      </w:r>
      <w:r>
        <w:rPr>
          <w:sz w:val="32"/>
          <w:szCs w:val="32"/>
        </w:rPr>
        <w:br w:type="textWrapping"/>
      </w:r>
      <w:r>
        <w:rPr>
          <w:sz w:val="32"/>
          <w:szCs w:val="32"/>
        </w:rPr>
        <w:t>C.    设计枯水年</w:t>
      </w:r>
      <w:r>
        <w:rPr>
          <w:sz w:val="32"/>
          <w:szCs w:val="32"/>
        </w:rPr>
        <w:br w:type="textWrapping"/>
      </w:r>
      <w:r>
        <w:rPr>
          <w:sz w:val="32"/>
          <w:szCs w:val="32"/>
        </w:rPr>
        <w:br w:type="textWrapping"/>
      </w:r>
      <w:r>
        <w:rPr>
          <w:sz w:val="32"/>
          <w:szCs w:val="32"/>
        </w:rPr>
        <w:t>D.    若干枯水年</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6F74D9DF">
      <w:pPr>
        <w:spacing w:before="400" w:after="0" w:line="240" w:lineRule="auto"/>
        <w:jc w:val="left"/>
        <w:rPr>
          <w:sz w:val="32"/>
          <w:szCs w:val="32"/>
        </w:rPr>
      </w:pPr>
      <w:r>
        <w:rPr>
          <w:sz w:val="32"/>
          <w:szCs w:val="32"/>
        </w:rPr>
        <w:t>30.    29．日调节水电站在日负荷图上的工作位置若向上移，其最大工作容量（  ）。 </w:t>
      </w:r>
      <w:r>
        <w:rPr>
          <w:sz w:val="32"/>
          <w:szCs w:val="32"/>
        </w:rPr>
        <w:br w:type="textWrapping"/>
      </w:r>
    </w:p>
    <w:p w14:paraId="288BC389">
      <w:pPr>
        <w:spacing w:line="240" w:lineRule="auto"/>
        <w:jc w:val="left"/>
        <w:rPr>
          <w:sz w:val="32"/>
          <w:szCs w:val="32"/>
        </w:rPr>
      </w:pPr>
      <w:r>
        <w:rPr>
          <w:color w:val="494949"/>
          <w:sz w:val="32"/>
          <w:szCs w:val="32"/>
        </w:rPr>
        <w:t>单选题(1.5分)（难易度:中）</w:t>
      </w:r>
    </w:p>
    <w:p w14:paraId="777B01D9">
      <w:pPr>
        <w:spacing w:line="240" w:lineRule="auto"/>
        <w:jc w:val="left"/>
        <w:rPr>
          <w:sz w:val="32"/>
          <w:szCs w:val="32"/>
        </w:rPr>
      </w:pPr>
      <w:r>
        <w:rPr>
          <w:sz w:val="32"/>
          <w:szCs w:val="32"/>
        </w:rPr>
        <w:t>A.    变小</w:t>
      </w:r>
      <w:r>
        <w:rPr>
          <w:sz w:val="32"/>
          <w:szCs w:val="32"/>
        </w:rPr>
        <w:br w:type="textWrapping"/>
      </w:r>
      <w:r>
        <w:rPr>
          <w:sz w:val="32"/>
          <w:szCs w:val="32"/>
        </w:rPr>
        <w:br w:type="textWrapping"/>
      </w:r>
      <w:r>
        <w:rPr>
          <w:sz w:val="32"/>
          <w:szCs w:val="32"/>
        </w:rPr>
        <w:t>B.    变大</w:t>
      </w:r>
      <w:r>
        <w:rPr>
          <w:sz w:val="32"/>
          <w:szCs w:val="32"/>
        </w:rPr>
        <w:br w:type="textWrapping"/>
      </w:r>
      <w:r>
        <w:rPr>
          <w:sz w:val="32"/>
          <w:szCs w:val="32"/>
        </w:rPr>
        <w:br w:type="textWrapping"/>
      </w:r>
      <w:r>
        <w:rPr>
          <w:sz w:val="32"/>
          <w:szCs w:val="32"/>
        </w:rPr>
        <w:t>C.    不变</w:t>
      </w:r>
      <w:r>
        <w:rPr>
          <w:sz w:val="32"/>
          <w:szCs w:val="32"/>
        </w:rPr>
        <w:br w:type="textWrapping"/>
      </w:r>
      <w:r>
        <w:rPr>
          <w:sz w:val="32"/>
          <w:szCs w:val="32"/>
        </w:rPr>
        <w:br w:type="textWrapping"/>
      </w:r>
      <w:r>
        <w:rPr>
          <w:sz w:val="32"/>
          <w:szCs w:val="32"/>
        </w:rPr>
        <w:t>D.    变化不确定</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34421C30">
      <w:pPr>
        <w:spacing w:before="400" w:after="0" w:line="240" w:lineRule="auto"/>
        <w:jc w:val="left"/>
        <w:rPr>
          <w:sz w:val="32"/>
          <w:szCs w:val="32"/>
        </w:rPr>
      </w:pPr>
      <w:r>
        <w:rPr>
          <w:sz w:val="32"/>
          <w:szCs w:val="32"/>
        </w:rPr>
        <w:t>31.    30．水电站装机容量年利用小时数（  ）。</w:t>
      </w:r>
      <w:r>
        <w:rPr>
          <w:sz w:val="32"/>
          <w:szCs w:val="32"/>
        </w:rPr>
        <w:br w:type="textWrapping"/>
      </w:r>
    </w:p>
    <w:p w14:paraId="37107430">
      <w:pPr>
        <w:spacing w:line="240" w:lineRule="auto"/>
        <w:jc w:val="left"/>
        <w:rPr>
          <w:sz w:val="32"/>
          <w:szCs w:val="32"/>
        </w:rPr>
      </w:pPr>
      <w:r>
        <w:rPr>
          <w:color w:val="494949"/>
          <w:sz w:val="32"/>
          <w:szCs w:val="32"/>
        </w:rPr>
        <w:t>单选题(1.5分)（难易度:中）</w:t>
      </w:r>
    </w:p>
    <w:p w14:paraId="5A52456D">
      <w:pPr>
        <w:spacing w:line="240" w:lineRule="auto"/>
        <w:jc w:val="left"/>
        <w:rPr>
          <w:sz w:val="32"/>
          <w:szCs w:val="32"/>
        </w:rPr>
      </w:pPr>
      <w:r>
        <w:rPr>
          <w:sz w:val="32"/>
          <w:szCs w:val="32"/>
        </w:rPr>
        <w:t>A.    等于水电站机组年多平均实际工作的小时数</w:t>
      </w:r>
      <w:r>
        <w:rPr>
          <w:sz w:val="32"/>
          <w:szCs w:val="32"/>
        </w:rPr>
        <w:br w:type="textWrapping"/>
      </w:r>
      <w:r>
        <w:rPr>
          <w:sz w:val="32"/>
          <w:szCs w:val="32"/>
        </w:rPr>
        <w:br w:type="textWrapping"/>
      </w:r>
      <w:r>
        <w:rPr>
          <w:sz w:val="32"/>
          <w:szCs w:val="32"/>
        </w:rPr>
        <w:t>B.    等于水电站机组在枯水时段的多年平均工作小时数</w:t>
      </w:r>
      <w:r>
        <w:rPr>
          <w:sz w:val="32"/>
          <w:szCs w:val="32"/>
        </w:rPr>
        <w:br w:type="textWrapping"/>
      </w:r>
      <w:r>
        <w:rPr>
          <w:sz w:val="32"/>
          <w:szCs w:val="32"/>
        </w:rPr>
        <w:br w:type="textWrapping"/>
      </w:r>
      <w:r>
        <w:rPr>
          <w:sz w:val="32"/>
          <w:szCs w:val="32"/>
        </w:rPr>
        <w:t>C.    等于水电站机组多年平均按装机容量工作的小时数</w:t>
      </w:r>
      <w:r>
        <w:rPr>
          <w:sz w:val="32"/>
          <w:szCs w:val="32"/>
        </w:rPr>
        <w:br w:type="textWrapping"/>
      </w:r>
      <w:r>
        <w:rPr>
          <w:sz w:val="32"/>
          <w:szCs w:val="32"/>
        </w:rPr>
        <w:br w:type="textWrapping"/>
      </w:r>
      <w:r>
        <w:rPr>
          <w:sz w:val="32"/>
          <w:szCs w:val="32"/>
        </w:rPr>
        <w:t>D.    是水电站的一项动能经济指标</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11CA53C4">
      <w:pPr>
        <w:spacing w:before="400" w:after="0" w:line="240" w:lineRule="auto"/>
        <w:jc w:val="left"/>
        <w:rPr>
          <w:sz w:val="32"/>
          <w:szCs w:val="32"/>
        </w:rPr>
      </w:pPr>
      <w:r>
        <w:rPr>
          <w:sz w:val="32"/>
          <w:szCs w:val="32"/>
        </w:rPr>
        <w:t>32.    某日调节水电站下游有航运要求，且在系统中起调峰作用，其在日负荷图中的工作位置应为（  ）。</w:t>
      </w:r>
      <w:r>
        <w:rPr>
          <w:sz w:val="32"/>
          <w:szCs w:val="32"/>
        </w:rPr>
        <w:br w:type="textWrapping"/>
      </w:r>
    </w:p>
    <w:p w14:paraId="3E478D02">
      <w:pPr>
        <w:spacing w:line="240" w:lineRule="auto"/>
        <w:jc w:val="left"/>
        <w:rPr>
          <w:sz w:val="32"/>
          <w:szCs w:val="32"/>
        </w:rPr>
      </w:pPr>
      <w:r>
        <w:rPr>
          <w:color w:val="494949"/>
          <w:sz w:val="32"/>
          <w:szCs w:val="32"/>
        </w:rPr>
        <w:t>单选题(1.5分)（难易度:中）</w:t>
      </w:r>
    </w:p>
    <w:p w14:paraId="61860281">
      <w:pPr>
        <w:spacing w:line="240" w:lineRule="auto"/>
        <w:jc w:val="left"/>
        <w:rPr>
          <w:sz w:val="32"/>
          <w:szCs w:val="32"/>
        </w:rPr>
      </w:pPr>
      <w:r>
        <w:rPr>
          <w:sz w:val="32"/>
          <w:szCs w:val="32"/>
        </w:rPr>
        <w:t>A.    峰荷</w:t>
      </w:r>
      <w:r>
        <w:rPr>
          <w:sz w:val="32"/>
          <w:szCs w:val="32"/>
        </w:rPr>
        <w:br w:type="textWrapping"/>
      </w:r>
      <w:r>
        <w:rPr>
          <w:sz w:val="32"/>
          <w:szCs w:val="32"/>
        </w:rPr>
        <w:br w:type="textWrapping"/>
      </w:r>
      <w:r>
        <w:rPr>
          <w:sz w:val="32"/>
          <w:szCs w:val="32"/>
        </w:rPr>
        <w:t>B.    基荷</w:t>
      </w:r>
      <w:r>
        <w:rPr>
          <w:sz w:val="32"/>
          <w:szCs w:val="32"/>
        </w:rPr>
        <w:br w:type="textWrapping"/>
      </w:r>
      <w:r>
        <w:rPr>
          <w:sz w:val="32"/>
          <w:szCs w:val="32"/>
        </w:rPr>
        <w:br w:type="textWrapping"/>
      </w:r>
      <w:r>
        <w:rPr>
          <w:sz w:val="32"/>
          <w:szCs w:val="32"/>
        </w:rPr>
        <w:t>C.    基荷和峰荷</w:t>
      </w:r>
      <w:r>
        <w:rPr>
          <w:sz w:val="32"/>
          <w:szCs w:val="32"/>
        </w:rPr>
        <w:br w:type="textWrapping"/>
      </w:r>
      <w:r>
        <w:rPr>
          <w:sz w:val="32"/>
          <w:szCs w:val="32"/>
        </w:rPr>
        <w:br w:type="textWrapping"/>
      </w:r>
      <w:r>
        <w:rPr>
          <w:sz w:val="32"/>
          <w:szCs w:val="32"/>
        </w:rPr>
        <w:t>D.    谷荷</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71C694BD">
      <w:pPr>
        <w:spacing w:before="400" w:after="0" w:line="240" w:lineRule="auto"/>
        <w:jc w:val="left"/>
        <w:rPr>
          <w:sz w:val="32"/>
          <w:szCs w:val="32"/>
        </w:rPr>
      </w:pPr>
      <w:r>
        <w:rPr>
          <w:sz w:val="32"/>
          <w:szCs w:val="32"/>
        </w:rPr>
        <w:t>33.    32．年调节水电站保证出力的计算时段为（  ）。</w:t>
      </w:r>
      <w:r>
        <w:rPr>
          <w:sz w:val="32"/>
          <w:szCs w:val="32"/>
        </w:rPr>
        <w:br w:type="textWrapping"/>
      </w:r>
    </w:p>
    <w:p w14:paraId="1107DB17">
      <w:pPr>
        <w:spacing w:line="240" w:lineRule="auto"/>
        <w:jc w:val="left"/>
        <w:rPr>
          <w:sz w:val="32"/>
          <w:szCs w:val="32"/>
        </w:rPr>
      </w:pPr>
      <w:r>
        <w:rPr>
          <w:color w:val="494949"/>
          <w:sz w:val="32"/>
          <w:szCs w:val="32"/>
        </w:rPr>
        <w:t>单选题(1.5分)（难易度:中）</w:t>
      </w:r>
    </w:p>
    <w:p w14:paraId="6EDB5048">
      <w:pPr>
        <w:spacing w:line="240" w:lineRule="auto"/>
        <w:jc w:val="left"/>
        <w:rPr>
          <w:sz w:val="32"/>
          <w:szCs w:val="32"/>
        </w:rPr>
      </w:pPr>
      <w:r>
        <w:rPr>
          <w:sz w:val="32"/>
          <w:szCs w:val="32"/>
        </w:rPr>
        <w:t>A.    年</w:t>
      </w:r>
      <w:r>
        <w:rPr>
          <w:sz w:val="32"/>
          <w:szCs w:val="32"/>
        </w:rPr>
        <w:br w:type="textWrapping"/>
      </w:r>
      <w:r>
        <w:rPr>
          <w:sz w:val="32"/>
          <w:szCs w:val="32"/>
        </w:rPr>
        <w:br w:type="textWrapping"/>
      </w:r>
      <w:r>
        <w:rPr>
          <w:sz w:val="32"/>
          <w:szCs w:val="32"/>
        </w:rPr>
        <w:t>B.    供水期</w:t>
      </w:r>
      <w:r>
        <w:rPr>
          <w:sz w:val="32"/>
          <w:szCs w:val="32"/>
        </w:rPr>
        <w:br w:type="textWrapping"/>
      </w:r>
      <w:r>
        <w:rPr>
          <w:sz w:val="32"/>
          <w:szCs w:val="32"/>
        </w:rPr>
        <w:br w:type="textWrapping"/>
      </w:r>
      <w:r>
        <w:rPr>
          <w:sz w:val="32"/>
          <w:szCs w:val="32"/>
        </w:rPr>
        <w:t>C.    月</w:t>
      </w:r>
      <w:r>
        <w:rPr>
          <w:sz w:val="32"/>
          <w:szCs w:val="32"/>
        </w:rPr>
        <w:br w:type="textWrapping"/>
      </w:r>
      <w:r>
        <w:rPr>
          <w:sz w:val="32"/>
          <w:szCs w:val="32"/>
        </w:rPr>
        <w:br w:type="textWrapping"/>
      </w:r>
      <w:r>
        <w:rPr>
          <w:sz w:val="32"/>
          <w:szCs w:val="32"/>
        </w:rPr>
        <w:t>D.    秒</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1623D1D3">
      <w:pPr>
        <w:spacing w:before="400" w:after="0" w:line="240" w:lineRule="auto"/>
        <w:jc w:val="left"/>
        <w:rPr>
          <w:sz w:val="32"/>
          <w:szCs w:val="32"/>
        </w:rPr>
      </w:pPr>
      <w:r>
        <w:rPr>
          <w:sz w:val="32"/>
          <w:szCs w:val="32"/>
        </w:rPr>
        <w:t>34.    33．年平均负荷图反映（   ）。</w:t>
      </w:r>
      <w:r>
        <w:rPr>
          <w:sz w:val="32"/>
          <w:szCs w:val="32"/>
        </w:rPr>
        <w:br w:type="textWrapping"/>
      </w:r>
    </w:p>
    <w:p w14:paraId="732A2268">
      <w:pPr>
        <w:spacing w:line="240" w:lineRule="auto"/>
        <w:jc w:val="left"/>
        <w:rPr>
          <w:sz w:val="32"/>
          <w:szCs w:val="32"/>
        </w:rPr>
      </w:pPr>
      <w:r>
        <w:rPr>
          <w:color w:val="494949"/>
          <w:sz w:val="32"/>
          <w:szCs w:val="32"/>
        </w:rPr>
        <w:t>单选题(1.5分)（难易度:中）</w:t>
      </w:r>
    </w:p>
    <w:p w14:paraId="573FB13F">
      <w:pPr>
        <w:spacing w:line="240" w:lineRule="auto"/>
        <w:jc w:val="left"/>
        <w:rPr>
          <w:sz w:val="32"/>
          <w:szCs w:val="32"/>
        </w:rPr>
      </w:pPr>
      <w:r>
        <w:rPr>
          <w:sz w:val="32"/>
          <w:szCs w:val="32"/>
        </w:rPr>
        <w:t>A.    电量要求</w:t>
      </w:r>
      <w:r>
        <w:rPr>
          <w:sz w:val="32"/>
          <w:szCs w:val="32"/>
        </w:rPr>
        <w:br w:type="textWrapping"/>
      </w:r>
      <w:r>
        <w:rPr>
          <w:sz w:val="32"/>
          <w:szCs w:val="32"/>
        </w:rPr>
        <w:br w:type="textWrapping"/>
      </w:r>
      <w:r>
        <w:rPr>
          <w:sz w:val="32"/>
          <w:szCs w:val="32"/>
        </w:rPr>
        <w:t>B.    出力要求</w:t>
      </w:r>
      <w:r>
        <w:rPr>
          <w:sz w:val="32"/>
          <w:szCs w:val="32"/>
        </w:rPr>
        <w:br w:type="textWrapping"/>
      </w:r>
      <w:r>
        <w:rPr>
          <w:sz w:val="32"/>
          <w:szCs w:val="32"/>
        </w:rPr>
        <w:br w:type="textWrapping"/>
      </w:r>
      <w:r>
        <w:rPr>
          <w:sz w:val="32"/>
          <w:szCs w:val="32"/>
        </w:rPr>
        <w:t>C.    出力和电能要求</w:t>
      </w:r>
      <w:r>
        <w:rPr>
          <w:sz w:val="32"/>
          <w:szCs w:val="32"/>
        </w:rPr>
        <w:br w:type="textWrapping"/>
      </w:r>
      <w:r>
        <w:rPr>
          <w:sz w:val="32"/>
          <w:szCs w:val="32"/>
        </w:rPr>
        <w:br w:type="textWrapping"/>
      </w:r>
      <w:r>
        <w:rPr>
          <w:sz w:val="32"/>
          <w:szCs w:val="32"/>
        </w:rPr>
        <w:t>D.    水位要求</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74ADD76F">
      <w:pPr>
        <w:spacing w:before="400" w:after="0" w:line="240" w:lineRule="auto"/>
        <w:jc w:val="left"/>
        <w:rPr>
          <w:sz w:val="32"/>
          <w:szCs w:val="32"/>
        </w:rPr>
      </w:pPr>
      <w:r>
        <w:rPr>
          <w:sz w:val="32"/>
          <w:szCs w:val="32"/>
        </w:rPr>
        <w:t>35.    关于装机容量年利用小时数说法错误的是（    ）</w:t>
      </w:r>
      <w:r>
        <w:rPr>
          <w:sz w:val="32"/>
          <w:szCs w:val="32"/>
        </w:rPr>
        <w:br w:type="textWrapping"/>
      </w:r>
    </w:p>
    <w:p w14:paraId="7EA409FC">
      <w:pPr>
        <w:spacing w:line="240" w:lineRule="auto"/>
        <w:jc w:val="left"/>
        <w:rPr>
          <w:sz w:val="32"/>
          <w:szCs w:val="32"/>
        </w:rPr>
      </w:pPr>
      <w:r>
        <w:rPr>
          <w:color w:val="494949"/>
          <w:sz w:val="32"/>
          <w:szCs w:val="32"/>
        </w:rPr>
        <w:t>单选题(1.5分)（难易度:中）</w:t>
      </w:r>
    </w:p>
    <w:p w14:paraId="547277B3">
      <w:pPr>
        <w:spacing w:line="240" w:lineRule="auto"/>
        <w:jc w:val="left"/>
        <w:rPr>
          <w:sz w:val="32"/>
          <w:szCs w:val="32"/>
        </w:rPr>
      </w:pPr>
      <w:r>
        <w:rPr>
          <w:sz w:val="32"/>
          <w:szCs w:val="32"/>
        </w:rPr>
        <w:t>A.    装机容量年利用小时数是水电站多年平均年发电量与水电站装机容量的比值</w:t>
      </w:r>
      <w:r>
        <w:rPr>
          <w:sz w:val="32"/>
          <w:szCs w:val="32"/>
        </w:rPr>
        <w:br w:type="textWrapping"/>
      </w:r>
      <w:r>
        <w:rPr>
          <w:sz w:val="32"/>
          <w:szCs w:val="32"/>
        </w:rPr>
        <w:br w:type="textWrapping"/>
      </w:r>
      <w:r>
        <w:rPr>
          <w:sz w:val="32"/>
          <w:szCs w:val="32"/>
        </w:rPr>
        <w:t>B.    装机容量年利用小时数反映了水电站设备的利用程度，也反映了水能利用的程度</w:t>
      </w:r>
      <w:r>
        <w:rPr>
          <w:sz w:val="32"/>
          <w:szCs w:val="32"/>
        </w:rPr>
        <w:br w:type="textWrapping"/>
      </w:r>
      <w:r>
        <w:rPr>
          <w:sz w:val="32"/>
          <w:szCs w:val="32"/>
        </w:rPr>
        <w:br w:type="textWrapping"/>
      </w:r>
      <w:r>
        <w:rPr>
          <w:sz w:val="32"/>
          <w:szCs w:val="32"/>
        </w:rPr>
        <w:t>C.    装机容量年利用小时数过小，说明设备利用率过低，装机容量偏大，水能利用较充分</w:t>
      </w:r>
      <w:r>
        <w:rPr>
          <w:sz w:val="32"/>
          <w:szCs w:val="32"/>
        </w:rPr>
        <w:br w:type="textWrapping"/>
      </w:r>
      <w:r>
        <w:rPr>
          <w:sz w:val="32"/>
          <w:szCs w:val="32"/>
        </w:rPr>
        <w:br w:type="textWrapping"/>
      </w:r>
      <w:r>
        <w:rPr>
          <w:sz w:val="32"/>
          <w:szCs w:val="32"/>
        </w:rPr>
        <w:t>D.     装机容量年利用小时数过大，说明设备利用率高，装机容量适中</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6AD083F7">
      <w:pPr>
        <w:spacing w:before="400" w:after="0" w:line="240" w:lineRule="auto"/>
        <w:jc w:val="left"/>
        <w:rPr>
          <w:sz w:val="32"/>
          <w:szCs w:val="32"/>
        </w:rPr>
      </w:pPr>
      <w:r>
        <w:rPr>
          <w:sz w:val="32"/>
          <w:szCs w:val="32"/>
        </w:rPr>
        <w:t>36.     在实际运行中，电力系统的负荷处于不断变动中，为保证供电质量，平衡跳动负荷而设置的备用容量为（   ）</w:t>
      </w:r>
      <w:r>
        <w:rPr>
          <w:sz w:val="32"/>
          <w:szCs w:val="32"/>
        </w:rPr>
        <w:br w:type="textWrapping"/>
      </w:r>
    </w:p>
    <w:p w14:paraId="3F5799A3">
      <w:pPr>
        <w:spacing w:line="240" w:lineRule="auto"/>
        <w:jc w:val="left"/>
        <w:rPr>
          <w:sz w:val="32"/>
          <w:szCs w:val="32"/>
        </w:rPr>
      </w:pPr>
      <w:r>
        <w:rPr>
          <w:color w:val="494949"/>
          <w:sz w:val="32"/>
          <w:szCs w:val="32"/>
        </w:rPr>
        <w:t>单选题(1.5分)（难易度:中）</w:t>
      </w:r>
    </w:p>
    <w:p w14:paraId="6406D342">
      <w:pPr>
        <w:spacing w:line="240" w:lineRule="auto"/>
        <w:jc w:val="left"/>
        <w:rPr>
          <w:sz w:val="32"/>
          <w:szCs w:val="32"/>
        </w:rPr>
      </w:pPr>
      <w:r>
        <w:rPr>
          <w:sz w:val="32"/>
          <w:szCs w:val="32"/>
        </w:rPr>
        <w:t>A.    负荷备用容量</w:t>
      </w:r>
      <w:r>
        <w:rPr>
          <w:sz w:val="32"/>
          <w:szCs w:val="32"/>
        </w:rPr>
        <w:br w:type="textWrapping"/>
      </w:r>
      <w:r>
        <w:rPr>
          <w:sz w:val="32"/>
          <w:szCs w:val="32"/>
        </w:rPr>
        <w:br w:type="textWrapping"/>
      </w:r>
      <w:r>
        <w:rPr>
          <w:sz w:val="32"/>
          <w:szCs w:val="32"/>
        </w:rPr>
        <w:t>B.    事故备用容量</w:t>
      </w:r>
      <w:r>
        <w:rPr>
          <w:sz w:val="32"/>
          <w:szCs w:val="32"/>
        </w:rPr>
        <w:br w:type="textWrapping"/>
      </w:r>
      <w:r>
        <w:rPr>
          <w:sz w:val="32"/>
          <w:szCs w:val="32"/>
        </w:rPr>
        <w:br w:type="textWrapping"/>
      </w:r>
      <w:r>
        <w:rPr>
          <w:sz w:val="32"/>
          <w:szCs w:val="32"/>
        </w:rPr>
        <w:t>C.    检修备用容量</w:t>
      </w:r>
      <w:r>
        <w:rPr>
          <w:sz w:val="32"/>
          <w:szCs w:val="32"/>
        </w:rPr>
        <w:br w:type="textWrapping"/>
      </w:r>
      <w:r>
        <w:rPr>
          <w:sz w:val="32"/>
          <w:szCs w:val="32"/>
        </w:rPr>
        <w:br w:type="textWrapping"/>
      </w:r>
      <w:r>
        <w:rPr>
          <w:sz w:val="32"/>
          <w:szCs w:val="32"/>
        </w:rPr>
        <w:t>D.    经济备用容量</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3FE614F7">
      <w:pPr>
        <w:spacing w:before="400" w:after="0" w:line="240" w:lineRule="auto"/>
        <w:jc w:val="left"/>
        <w:rPr>
          <w:sz w:val="32"/>
          <w:szCs w:val="32"/>
        </w:rPr>
      </w:pPr>
      <w:r>
        <w:rPr>
          <w:sz w:val="32"/>
          <w:szCs w:val="32"/>
        </w:rPr>
        <w:t>37.    为满足电力系统最大负荷的要求所设置的容量称为（    ）</w:t>
      </w:r>
      <w:r>
        <w:rPr>
          <w:sz w:val="32"/>
          <w:szCs w:val="32"/>
        </w:rPr>
        <w:br w:type="textWrapping"/>
      </w:r>
    </w:p>
    <w:p w14:paraId="76E30ABE">
      <w:pPr>
        <w:spacing w:line="240" w:lineRule="auto"/>
        <w:jc w:val="left"/>
        <w:rPr>
          <w:sz w:val="32"/>
          <w:szCs w:val="32"/>
        </w:rPr>
      </w:pPr>
      <w:r>
        <w:rPr>
          <w:color w:val="494949"/>
          <w:sz w:val="32"/>
          <w:szCs w:val="32"/>
        </w:rPr>
        <w:t>单选题(1.5分)（难易度:中）</w:t>
      </w:r>
    </w:p>
    <w:p w14:paraId="0AC55A71">
      <w:pPr>
        <w:spacing w:line="240" w:lineRule="auto"/>
        <w:jc w:val="left"/>
        <w:rPr>
          <w:sz w:val="32"/>
          <w:szCs w:val="32"/>
        </w:rPr>
      </w:pPr>
      <w:r>
        <w:rPr>
          <w:sz w:val="32"/>
          <w:szCs w:val="32"/>
        </w:rPr>
        <w:t>A.    备用容量</w:t>
      </w:r>
      <w:r>
        <w:rPr>
          <w:sz w:val="32"/>
          <w:szCs w:val="32"/>
        </w:rPr>
        <w:br w:type="textWrapping"/>
      </w:r>
      <w:r>
        <w:rPr>
          <w:sz w:val="32"/>
          <w:szCs w:val="32"/>
        </w:rPr>
        <w:br w:type="textWrapping"/>
      </w:r>
      <w:r>
        <w:rPr>
          <w:sz w:val="32"/>
          <w:szCs w:val="32"/>
        </w:rPr>
        <w:t>B.    最大工作容量</w:t>
      </w:r>
      <w:r>
        <w:rPr>
          <w:sz w:val="32"/>
          <w:szCs w:val="32"/>
        </w:rPr>
        <w:br w:type="textWrapping"/>
      </w:r>
      <w:r>
        <w:rPr>
          <w:sz w:val="32"/>
          <w:szCs w:val="32"/>
        </w:rPr>
        <w:br w:type="textWrapping"/>
      </w:r>
      <w:r>
        <w:rPr>
          <w:sz w:val="32"/>
          <w:szCs w:val="32"/>
        </w:rPr>
        <w:t>C.    必须容量</w:t>
      </w:r>
      <w:r>
        <w:rPr>
          <w:sz w:val="32"/>
          <w:szCs w:val="32"/>
        </w:rPr>
        <w:br w:type="textWrapping"/>
      </w:r>
      <w:r>
        <w:rPr>
          <w:sz w:val="32"/>
          <w:szCs w:val="32"/>
        </w:rPr>
        <w:br w:type="textWrapping"/>
      </w:r>
      <w:r>
        <w:rPr>
          <w:sz w:val="32"/>
          <w:szCs w:val="32"/>
        </w:rPr>
        <w:t>D.    重复容量</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13141368">
      <w:pPr>
        <w:spacing w:before="400" w:after="0" w:line="240" w:lineRule="auto"/>
        <w:jc w:val="left"/>
        <w:rPr>
          <w:sz w:val="32"/>
          <w:szCs w:val="32"/>
        </w:rPr>
      </w:pPr>
      <w:r>
        <w:rPr>
          <w:sz w:val="32"/>
          <w:szCs w:val="32"/>
        </w:rPr>
        <w:t>38.    水电站装机容量年利用小时数过小，说明（  ）。</w:t>
      </w:r>
      <w:r>
        <w:rPr>
          <w:sz w:val="32"/>
          <w:szCs w:val="32"/>
        </w:rPr>
        <w:br w:type="textWrapping"/>
      </w:r>
    </w:p>
    <w:p w14:paraId="113A4AE4">
      <w:pPr>
        <w:spacing w:line="240" w:lineRule="auto"/>
        <w:jc w:val="left"/>
        <w:rPr>
          <w:sz w:val="32"/>
          <w:szCs w:val="32"/>
        </w:rPr>
      </w:pPr>
      <w:r>
        <w:rPr>
          <w:color w:val="494949"/>
          <w:sz w:val="32"/>
          <w:szCs w:val="32"/>
        </w:rPr>
        <w:t>单选题(1.5分)（难易度:中）</w:t>
      </w:r>
    </w:p>
    <w:p w14:paraId="3621BFBB">
      <w:pPr>
        <w:spacing w:line="240" w:lineRule="auto"/>
        <w:jc w:val="left"/>
        <w:rPr>
          <w:sz w:val="32"/>
          <w:szCs w:val="32"/>
        </w:rPr>
      </w:pPr>
      <w:r>
        <w:rPr>
          <w:sz w:val="32"/>
          <w:szCs w:val="32"/>
        </w:rPr>
        <w:t>A.    设备利用率低，装机容量可能偏大</w:t>
      </w:r>
      <w:r>
        <w:rPr>
          <w:sz w:val="32"/>
          <w:szCs w:val="32"/>
        </w:rPr>
        <w:br w:type="textWrapping"/>
      </w:r>
      <w:r>
        <w:rPr>
          <w:sz w:val="32"/>
          <w:szCs w:val="32"/>
        </w:rPr>
        <w:br w:type="textWrapping"/>
      </w:r>
      <w:r>
        <w:rPr>
          <w:sz w:val="32"/>
          <w:szCs w:val="32"/>
        </w:rPr>
        <w:t>B.    设备利用率高，装机容量可能偏小</w:t>
      </w:r>
      <w:r>
        <w:rPr>
          <w:sz w:val="32"/>
          <w:szCs w:val="32"/>
        </w:rPr>
        <w:br w:type="textWrapping"/>
      </w:r>
      <w:r>
        <w:rPr>
          <w:sz w:val="32"/>
          <w:szCs w:val="32"/>
        </w:rPr>
        <w:br w:type="textWrapping"/>
      </w:r>
      <w:r>
        <w:rPr>
          <w:sz w:val="32"/>
          <w:szCs w:val="32"/>
        </w:rPr>
        <w:t>C.    水力资源利用率低，装机容量可能偏大</w:t>
      </w:r>
      <w:r>
        <w:rPr>
          <w:sz w:val="32"/>
          <w:szCs w:val="32"/>
        </w:rPr>
        <w:br w:type="textWrapping"/>
      </w:r>
      <w:r>
        <w:rPr>
          <w:sz w:val="32"/>
          <w:szCs w:val="32"/>
        </w:rPr>
        <w:br w:type="textWrapping"/>
      </w:r>
      <w:r>
        <w:rPr>
          <w:sz w:val="32"/>
          <w:szCs w:val="32"/>
        </w:rPr>
        <w:t>D.    水力资源利用率高，装机容量可能偏小</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7B495DFF">
      <w:pPr>
        <w:spacing w:before="400" w:after="0" w:line="240" w:lineRule="auto"/>
        <w:jc w:val="left"/>
        <w:rPr>
          <w:sz w:val="32"/>
          <w:szCs w:val="32"/>
        </w:rPr>
      </w:pPr>
      <w:r>
        <w:rPr>
          <w:sz w:val="32"/>
          <w:szCs w:val="32"/>
        </w:rPr>
        <w:t>39.    河道上游修筑低坝，由坡度平缓的引水建筑物引取流量和集中落差的水电站，称(     )</w:t>
      </w:r>
      <w:r>
        <w:rPr>
          <w:sz w:val="32"/>
          <w:szCs w:val="32"/>
        </w:rPr>
        <w:br w:type="textWrapping"/>
      </w:r>
    </w:p>
    <w:p w14:paraId="4801EA6E">
      <w:pPr>
        <w:spacing w:line="240" w:lineRule="auto"/>
        <w:jc w:val="left"/>
        <w:rPr>
          <w:sz w:val="32"/>
          <w:szCs w:val="32"/>
        </w:rPr>
      </w:pPr>
      <w:r>
        <w:rPr>
          <w:color w:val="494949"/>
          <w:sz w:val="32"/>
          <w:szCs w:val="32"/>
        </w:rPr>
        <w:t>单选题(1.5分)（难易度:中）</w:t>
      </w:r>
    </w:p>
    <w:p w14:paraId="406448D4">
      <w:pPr>
        <w:spacing w:line="240" w:lineRule="auto"/>
        <w:jc w:val="left"/>
        <w:rPr>
          <w:sz w:val="32"/>
          <w:szCs w:val="32"/>
        </w:rPr>
      </w:pPr>
      <w:r>
        <w:rPr>
          <w:sz w:val="32"/>
          <w:szCs w:val="32"/>
        </w:rPr>
        <w:t>A.    引水式水电站</w:t>
      </w:r>
      <w:r>
        <w:rPr>
          <w:sz w:val="32"/>
          <w:szCs w:val="32"/>
        </w:rPr>
        <w:br w:type="textWrapping"/>
      </w:r>
      <w:r>
        <w:rPr>
          <w:sz w:val="32"/>
          <w:szCs w:val="32"/>
        </w:rPr>
        <w:br w:type="textWrapping"/>
      </w:r>
      <w:r>
        <w:rPr>
          <w:sz w:val="32"/>
          <w:szCs w:val="32"/>
        </w:rPr>
        <w:t>B.    坝后式水电站</w:t>
      </w:r>
      <w:r>
        <w:rPr>
          <w:sz w:val="32"/>
          <w:szCs w:val="32"/>
        </w:rPr>
        <w:br w:type="textWrapping"/>
      </w:r>
      <w:r>
        <w:rPr>
          <w:sz w:val="32"/>
          <w:szCs w:val="32"/>
        </w:rPr>
        <w:br w:type="textWrapping"/>
      </w:r>
      <w:r>
        <w:rPr>
          <w:sz w:val="32"/>
          <w:szCs w:val="32"/>
        </w:rPr>
        <w:t>C.    混合式水电站</w:t>
      </w:r>
      <w:r>
        <w:rPr>
          <w:sz w:val="32"/>
          <w:szCs w:val="32"/>
        </w:rPr>
        <w:br w:type="textWrapping"/>
      </w:r>
      <w:r>
        <w:rPr>
          <w:sz w:val="32"/>
          <w:szCs w:val="32"/>
        </w:rPr>
        <w:br w:type="textWrapping"/>
      </w:r>
      <w:r>
        <w:rPr>
          <w:sz w:val="32"/>
          <w:szCs w:val="32"/>
        </w:rPr>
        <w:t>D.    抽水蓄能水电站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3B7CCEDB">
      <w:pPr>
        <w:spacing w:before="400" w:after="0" w:line="240" w:lineRule="auto"/>
        <w:jc w:val="left"/>
        <w:rPr>
          <w:sz w:val="32"/>
          <w:szCs w:val="32"/>
        </w:rPr>
      </w:pPr>
      <w:r>
        <w:rPr>
          <w:sz w:val="32"/>
          <w:szCs w:val="32"/>
        </w:rPr>
        <w:t>40.    既有筑坝集中落差，又有引水建筑物集中落差的水电站称为(    )</w:t>
      </w:r>
      <w:r>
        <w:rPr>
          <w:sz w:val="32"/>
          <w:szCs w:val="32"/>
        </w:rPr>
        <w:br w:type="textWrapping"/>
      </w:r>
    </w:p>
    <w:p w14:paraId="2C0922B7">
      <w:pPr>
        <w:spacing w:line="240" w:lineRule="auto"/>
        <w:jc w:val="left"/>
        <w:rPr>
          <w:sz w:val="32"/>
          <w:szCs w:val="32"/>
        </w:rPr>
      </w:pPr>
      <w:r>
        <w:rPr>
          <w:color w:val="494949"/>
          <w:sz w:val="32"/>
          <w:szCs w:val="32"/>
        </w:rPr>
        <w:t>单选题(1.5分)（难易度:中）</w:t>
      </w:r>
    </w:p>
    <w:p w14:paraId="1A91A2D7">
      <w:pPr>
        <w:spacing w:line="240" w:lineRule="auto"/>
        <w:jc w:val="left"/>
        <w:rPr>
          <w:sz w:val="32"/>
          <w:szCs w:val="32"/>
        </w:rPr>
      </w:pPr>
      <w:r>
        <w:rPr>
          <w:sz w:val="32"/>
          <w:szCs w:val="32"/>
        </w:rPr>
        <w:t>A.    引水式水电站</w:t>
      </w:r>
      <w:r>
        <w:rPr>
          <w:sz w:val="32"/>
          <w:szCs w:val="32"/>
        </w:rPr>
        <w:br w:type="textWrapping"/>
      </w:r>
      <w:r>
        <w:rPr>
          <w:sz w:val="32"/>
          <w:szCs w:val="32"/>
        </w:rPr>
        <w:br w:type="textWrapping"/>
      </w:r>
      <w:r>
        <w:rPr>
          <w:sz w:val="32"/>
          <w:szCs w:val="32"/>
        </w:rPr>
        <w:t>B.    坝后式水电站</w:t>
      </w:r>
      <w:r>
        <w:rPr>
          <w:sz w:val="32"/>
          <w:szCs w:val="32"/>
        </w:rPr>
        <w:br w:type="textWrapping"/>
      </w:r>
      <w:r>
        <w:rPr>
          <w:sz w:val="32"/>
          <w:szCs w:val="32"/>
        </w:rPr>
        <w:br w:type="textWrapping"/>
      </w:r>
      <w:r>
        <w:rPr>
          <w:sz w:val="32"/>
          <w:szCs w:val="32"/>
        </w:rPr>
        <w:t>C.    混合式水电站</w:t>
      </w:r>
      <w:r>
        <w:rPr>
          <w:sz w:val="32"/>
          <w:szCs w:val="32"/>
        </w:rPr>
        <w:br w:type="textWrapping"/>
      </w:r>
      <w:r>
        <w:rPr>
          <w:sz w:val="32"/>
          <w:szCs w:val="32"/>
        </w:rPr>
        <w:br w:type="textWrapping"/>
      </w:r>
      <w:r>
        <w:rPr>
          <w:sz w:val="32"/>
          <w:szCs w:val="32"/>
        </w:rPr>
        <w:t>D.    抽水蓄能水电站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32E8B385">
      <w:pPr>
        <w:spacing w:before="400" w:after="0" w:line="240" w:lineRule="auto"/>
        <w:jc w:val="left"/>
        <w:rPr>
          <w:sz w:val="32"/>
          <w:szCs w:val="32"/>
        </w:rPr>
      </w:pPr>
      <w:r>
        <w:rPr>
          <w:sz w:val="32"/>
          <w:szCs w:val="32"/>
        </w:rPr>
        <w:t>41.    40．（  ）不能承担事故备用容量。</w:t>
      </w:r>
      <w:r>
        <w:rPr>
          <w:sz w:val="32"/>
          <w:szCs w:val="32"/>
        </w:rPr>
        <w:br w:type="textWrapping"/>
      </w:r>
    </w:p>
    <w:p w14:paraId="64D8F5C2">
      <w:pPr>
        <w:spacing w:line="240" w:lineRule="auto"/>
        <w:jc w:val="left"/>
        <w:rPr>
          <w:sz w:val="32"/>
          <w:szCs w:val="32"/>
        </w:rPr>
      </w:pPr>
      <w:r>
        <w:rPr>
          <w:color w:val="494949"/>
          <w:sz w:val="32"/>
          <w:szCs w:val="32"/>
        </w:rPr>
        <w:t>单选题(1.5分)（难易度:中）</w:t>
      </w:r>
    </w:p>
    <w:p w14:paraId="3E2ECC71">
      <w:pPr>
        <w:spacing w:line="240" w:lineRule="auto"/>
        <w:jc w:val="left"/>
        <w:rPr>
          <w:sz w:val="32"/>
          <w:szCs w:val="32"/>
        </w:rPr>
      </w:pPr>
      <w:r>
        <w:rPr>
          <w:sz w:val="32"/>
          <w:szCs w:val="32"/>
        </w:rPr>
        <w:t>A.    日调节水电站；</w:t>
      </w:r>
      <w:r>
        <w:rPr>
          <w:sz w:val="32"/>
          <w:szCs w:val="32"/>
        </w:rPr>
        <w:br w:type="textWrapping"/>
      </w:r>
      <w:r>
        <w:rPr>
          <w:sz w:val="32"/>
          <w:szCs w:val="32"/>
        </w:rPr>
        <w:br w:type="textWrapping"/>
      </w:r>
      <w:r>
        <w:rPr>
          <w:sz w:val="32"/>
          <w:szCs w:val="32"/>
        </w:rPr>
        <w:t>B.    无调节水电站；</w:t>
      </w:r>
      <w:r>
        <w:rPr>
          <w:sz w:val="32"/>
          <w:szCs w:val="32"/>
        </w:rPr>
        <w:br w:type="textWrapping"/>
      </w:r>
      <w:r>
        <w:rPr>
          <w:sz w:val="32"/>
          <w:szCs w:val="32"/>
        </w:rPr>
        <w:br w:type="textWrapping"/>
      </w:r>
      <w:r>
        <w:rPr>
          <w:sz w:val="32"/>
          <w:szCs w:val="32"/>
        </w:rPr>
        <w:t>C.    年调节水电站。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5BBDDB52">
      <w:pPr>
        <w:spacing w:before="400" w:after="0" w:line="240" w:lineRule="auto"/>
        <w:jc w:val="left"/>
        <w:rPr>
          <w:sz w:val="32"/>
          <w:szCs w:val="32"/>
        </w:rPr>
      </w:pPr>
      <w:r>
        <w:rPr>
          <w:sz w:val="32"/>
          <w:szCs w:val="32"/>
        </w:rPr>
        <w:t xml:space="preserve">    二、判断题（每题1分，共20分）</w:t>
      </w:r>
      <w:r>
        <w:rPr>
          <w:sz w:val="32"/>
          <w:szCs w:val="32"/>
        </w:rPr>
        <w:br w:type="textWrapping"/>
      </w:r>
    </w:p>
    <w:p w14:paraId="69DAB8BD">
      <w:pPr>
        <w:spacing w:line="240" w:lineRule="auto"/>
        <w:jc w:val="left"/>
        <w:rPr>
          <w:sz w:val="32"/>
          <w:szCs w:val="32"/>
        </w:rPr>
      </w:pPr>
      <w:r>
        <w:rPr>
          <w:color w:val="494949"/>
          <w:sz w:val="32"/>
          <w:szCs w:val="32"/>
        </w:rPr>
        <w:t>（难易度:中）</w:t>
      </w:r>
    </w:p>
    <w:p w14:paraId="19110DA7">
      <w:pPr>
        <w:spacing w:line="240" w:lineRule="auto"/>
        <w:jc w:val="left"/>
        <w:rPr>
          <w:sz w:val="32"/>
          <w:szCs w:val="32"/>
        </w:rPr>
      </w:pPr>
    </w:p>
    <w:p w14:paraId="7EB204AD">
      <w:pPr>
        <w:spacing w:before="400" w:after="0" w:line="240" w:lineRule="auto"/>
        <w:jc w:val="left"/>
        <w:rPr>
          <w:sz w:val="32"/>
          <w:szCs w:val="32"/>
        </w:rPr>
      </w:pPr>
      <w:r>
        <w:rPr>
          <w:sz w:val="32"/>
          <w:szCs w:val="32"/>
        </w:rPr>
        <w:t>43.    1．采用相同比例尺绘制水库容积曲线，水库库区窄深的较库区宽浅的曲线陡峭。</w:t>
      </w:r>
      <w:r>
        <w:rPr>
          <w:sz w:val="32"/>
          <w:szCs w:val="32"/>
        </w:rPr>
        <w:br w:type="textWrapping"/>
      </w:r>
    </w:p>
    <w:p w14:paraId="7F39D17F">
      <w:pPr>
        <w:spacing w:line="240" w:lineRule="auto"/>
        <w:jc w:val="left"/>
        <w:rPr>
          <w:sz w:val="32"/>
          <w:szCs w:val="32"/>
        </w:rPr>
      </w:pPr>
      <w:r>
        <w:rPr>
          <w:color w:val="494949"/>
          <w:sz w:val="32"/>
          <w:szCs w:val="32"/>
        </w:rPr>
        <w:t>判断题(1.0分)（难易度:中）</w:t>
      </w:r>
    </w:p>
    <w:p w14:paraId="31C7EAFA">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08A7F1A2">
      <w:pPr>
        <w:spacing w:before="400" w:after="0" w:line="240" w:lineRule="auto"/>
        <w:jc w:val="left"/>
        <w:rPr>
          <w:sz w:val="32"/>
          <w:szCs w:val="32"/>
        </w:rPr>
      </w:pPr>
      <w:r>
        <w:rPr>
          <w:sz w:val="32"/>
          <w:szCs w:val="32"/>
        </w:rPr>
        <w:t>44.    反映水库地形特性的曲线称为水库特性曲线。</w:t>
      </w:r>
      <w:r>
        <w:rPr>
          <w:sz w:val="32"/>
          <w:szCs w:val="32"/>
        </w:rPr>
        <w:br w:type="textWrapping"/>
      </w:r>
    </w:p>
    <w:p w14:paraId="55DED82C">
      <w:pPr>
        <w:spacing w:line="240" w:lineRule="auto"/>
        <w:jc w:val="left"/>
        <w:rPr>
          <w:sz w:val="32"/>
          <w:szCs w:val="32"/>
        </w:rPr>
      </w:pPr>
      <w:r>
        <w:rPr>
          <w:color w:val="494949"/>
          <w:sz w:val="32"/>
          <w:szCs w:val="32"/>
        </w:rPr>
        <w:t>判断题(1.0分)（难易度:中）</w:t>
      </w:r>
    </w:p>
    <w:p w14:paraId="4343DA13">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0964CC3D">
      <w:pPr>
        <w:spacing w:before="400" w:after="0" w:line="240" w:lineRule="auto"/>
        <w:jc w:val="left"/>
        <w:rPr>
          <w:sz w:val="32"/>
          <w:szCs w:val="32"/>
        </w:rPr>
      </w:pPr>
      <w:r>
        <w:rPr>
          <w:sz w:val="32"/>
          <w:szCs w:val="32"/>
        </w:rPr>
        <w:t>45.    3．水库防洪限制水位可高于正常蓄水位。</w:t>
      </w:r>
      <w:r>
        <w:rPr>
          <w:sz w:val="32"/>
          <w:szCs w:val="32"/>
        </w:rPr>
        <w:br w:type="textWrapping"/>
      </w:r>
    </w:p>
    <w:p w14:paraId="08681A4A">
      <w:pPr>
        <w:spacing w:line="240" w:lineRule="auto"/>
        <w:jc w:val="left"/>
        <w:rPr>
          <w:sz w:val="32"/>
          <w:szCs w:val="32"/>
        </w:rPr>
      </w:pPr>
      <w:r>
        <w:rPr>
          <w:color w:val="494949"/>
          <w:sz w:val="32"/>
          <w:szCs w:val="32"/>
        </w:rPr>
        <w:t>判断题(1.0分)（难易度:中）</w:t>
      </w:r>
    </w:p>
    <w:p w14:paraId="2D35CC30">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280E5D27">
      <w:pPr>
        <w:spacing w:before="400" w:after="0" w:line="240" w:lineRule="auto"/>
        <w:jc w:val="left"/>
        <w:rPr>
          <w:sz w:val="32"/>
          <w:szCs w:val="32"/>
        </w:rPr>
      </w:pPr>
      <w:r>
        <w:rPr>
          <w:sz w:val="32"/>
          <w:szCs w:val="32"/>
        </w:rPr>
        <w:t>46.    4．水库防洪高水位不应高于设计洪水位。</w:t>
      </w:r>
      <w:r>
        <w:rPr>
          <w:sz w:val="32"/>
          <w:szCs w:val="32"/>
        </w:rPr>
        <w:br w:type="textWrapping"/>
      </w:r>
    </w:p>
    <w:p w14:paraId="2EDC3124">
      <w:pPr>
        <w:spacing w:line="240" w:lineRule="auto"/>
        <w:jc w:val="left"/>
        <w:rPr>
          <w:sz w:val="32"/>
          <w:szCs w:val="32"/>
        </w:rPr>
      </w:pPr>
      <w:r>
        <w:rPr>
          <w:color w:val="494949"/>
          <w:sz w:val="32"/>
          <w:szCs w:val="32"/>
        </w:rPr>
        <w:t>判断题(1.0分)（难易度:中）</w:t>
      </w:r>
    </w:p>
    <w:p w14:paraId="3282EF94">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639CB911">
      <w:pPr>
        <w:spacing w:before="400" w:after="0" w:line="240" w:lineRule="auto"/>
        <w:jc w:val="left"/>
        <w:rPr>
          <w:sz w:val="32"/>
          <w:szCs w:val="32"/>
        </w:rPr>
      </w:pPr>
      <w:r>
        <w:rPr>
          <w:sz w:val="32"/>
          <w:szCs w:val="32"/>
        </w:rPr>
        <w:t>47.    5．水库的设计洪水位高于校核洪水位。</w:t>
      </w:r>
      <w:r>
        <w:rPr>
          <w:sz w:val="32"/>
          <w:szCs w:val="32"/>
        </w:rPr>
        <w:br w:type="textWrapping"/>
      </w:r>
    </w:p>
    <w:p w14:paraId="3537DECE">
      <w:pPr>
        <w:spacing w:line="240" w:lineRule="auto"/>
        <w:jc w:val="left"/>
        <w:rPr>
          <w:sz w:val="32"/>
          <w:szCs w:val="32"/>
        </w:rPr>
      </w:pPr>
      <w:r>
        <w:rPr>
          <w:color w:val="494949"/>
          <w:sz w:val="32"/>
          <w:szCs w:val="32"/>
        </w:rPr>
        <w:t>判断题(1.0分)（难易度:中）</w:t>
      </w:r>
    </w:p>
    <w:p w14:paraId="3E58679C">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1AE91BC1">
      <w:pPr>
        <w:spacing w:before="400" w:after="0" w:line="240" w:lineRule="auto"/>
        <w:jc w:val="left"/>
        <w:rPr>
          <w:sz w:val="32"/>
          <w:szCs w:val="32"/>
        </w:rPr>
      </w:pPr>
      <w:r>
        <w:rPr>
          <w:sz w:val="32"/>
          <w:szCs w:val="32"/>
        </w:rPr>
        <w:t>48.    用来反映水库工作状况的水位称为水库特征水位。</w:t>
      </w:r>
      <w:r>
        <w:rPr>
          <w:sz w:val="32"/>
          <w:szCs w:val="32"/>
        </w:rPr>
        <w:br w:type="textWrapping"/>
      </w:r>
    </w:p>
    <w:p w14:paraId="4D47012B">
      <w:pPr>
        <w:spacing w:line="240" w:lineRule="auto"/>
        <w:jc w:val="left"/>
        <w:rPr>
          <w:sz w:val="32"/>
          <w:szCs w:val="32"/>
        </w:rPr>
      </w:pPr>
      <w:r>
        <w:rPr>
          <w:color w:val="494949"/>
          <w:sz w:val="32"/>
          <w:szCs w:val="32"/>
        </w:rPr>
        <w:t>判断题(1.0分)（难易度:中）</w:t>
      </w:r>
    </w:p>
    <w:p w14:paraId="1DC09462">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049B2A4D">
      <w:pPr>
        <w:spacing w:before="400" w:after="0" w:line="240" w:lineRule="auto"/>
        <w:jc w:val="left"/>
        <w:rPr>
          <w:sz w:val="32"/>
          <w:szCs w:val="32"/>
        </w:rPr>
      </w:pPr>
      <w:r>
        <w:rPr>
          <w:sz w:val="32"/>
          <w:szCs w:val="32"/>
        </w:rPr>
        <w:t>49.    死库容为调节库容，在正常运用情况下，死库容中的蓄水量可以动用。</w:t>
      </w:r>
      <w:r>
        <w:rPr>
          <w:sz w:val="32"/>
          <w:szCs w:val="32"/>
        </w:rPr>
        <w:br w:type="textWrapping"/>
      </w:r>
    </w:p>
    <w:p w14:paraId="4163CBB3">
      <w:pPr>
        <w:spacing w:line="240" w:lineRule="auto"/>
        <w:jc w:val="left"/>
        <w:rPr>
          <w:sz w:val="32"/>
          <w:szCs w:val="32"/>
        </w:rPr>
      </w:pPr>
      <w:r>
        <w:rPr>
          <w:color w:val="494949"/>
          <w:sz w:val="32"/>
          <w:szCs w:val="32"/>
        </w:rPr>
        <w:t>判断题(1.0分)（难易度:中）</w:t>
      </w:r>
    </w:p>
    <w:p w14:paraId="11C84CF6">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51DB7A91">
      <w:pPr>
        <w:spacing w:before="400" w:after="0" w:line="240" w:lineRule="auto"/>
        <w:jc w:val="left"/>
        <w:rPr>
          <w:sz w:val="32"/>
          <w:szCs w:val="32"/>
        </w:rPr>
      </w:pPr>
      <w:r>
        <w:rPr>
          <w:sz w:val="32"/>
          <w:szCs w:val="32"/>
        </w:rPr>
        <w:t>50.     正常蓄水位至死水位之间的水库容积称为兴利库容或调节库容。</w:t>
      </w:r>
      <w:r>
        <w:rPr>
          <w:sz w:val="32"/>
          <w:szCs w:val="32"/>
        </w:rPr>
        <w:br w:type="textWrapping"/>
      </w:r>
    </w:p>
    <w:p w14:paraId="3E509B07">
      <w:pPr>
        <w:spacing w:line="240" w:lineRule="auto"/>
        <w:jc w:val="left"/>
        <w:rPr>
          <w:sz w:val="32"/>
          <w:szCs w:val="32"/>
        </w:rPr>
      </w:pPr>
      <w:r>
        <w:rPr>
          <w:color w:val="494949"/>
          <w:sz w:val="32"/>
          <w:szCs w:val="32"/>
        </w:rPr>
        <w:t>判断题(1.0分)（难易度:中）</w:t>
      </w:r>
    </w:p>
    <w:p w14:paraId="46A523F8">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0B74D224">
      <w:pPr>
        <w:spacing w:before="400" w:after="0" w:line="240" w:lineRule="auto"/>
        <w:jc w:val="left"/>
        <w:rPr>
          <w:sz w:val="32"/>
          <w:szCs w:val="32"/>
        </w:rPr>
      </w:pPr>
      <w:r>
        <w:rPr>
          <w:sz w:val="32"/>
          <w:szCs w:val="32"/>
        </w:rPr>
        <w:t>51.    总库容是反映水库规模的代表性指标，可作为划分水库等级、确定工程安全标准的重要依据。</w:t>
      </w:r>
      <w:r>
        <w:rPr>
          <w:sz w:val="32"/>
          <w:szCs w:val="32"/>
        </w:rPr>
        <w:br w:type="textWrapping"/>
      </w:r>
    </w:p>
    <w:p w14:paraId="02C7BFF0">
      <w:pPr>
        <w:spacing w:line="240" w:lineRule="auto"/>
        <w:jc w:val="left"/>
        <w:rPr>
          <w:sz w:val="32"/>
          <w:szCs w:val="32"/>
        </w:rPr>
      </w:pPr>
      <w:r>
        <w:rPr>
          <w:color w:val="494949"/>
          <w:sz w:val="32"/>
          <w:szCs w:val="32"/>
        </w:rPr>
        <w:t>判断题(1.0分)（难易度:中）</w:t>
      </w:r>
    </w:p>
    <w:p w14:paraId="28772934">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46C75F70">
      <w:pPr>
        <w:spacing w:before="400" w:after="0" w:line="240" w:lineRule="auto"/>
        <w:jc w:val="left"/>
        <w:rPr>
          <w:sz w:val="32"/>
          <w:szCs w:val="32"/>
        </w:rPr>
      </w:pPr>
      <w:r>
        <w:rPr>
          <w:sz w:val="32"/>
          <w:szCs w:val="32"/>
        </w:rPr>
        <w:t>52.     设计洪水位以下的库容称总库容。</w:t>
      </w:r>
      <w:r>
        <w:rPr>
          <w:sz w:val="32"/>
          <w:szCs w:val="32"/>
        </w:rPr>
        <w:br w:type="textWrapping"/>
      </w:r>
    </w:p>
    <w:p w14:paraId="0B1C870C">
      <w:pPr>
        <w:spacing w:line="240" w:lineRule="auto"/>
        <w:jc w:val="left"/>
        <w:rPr>
          <w:sz w:val="32"/>
          <w:szCs w:val="32"/>
        </w:rPr>
      </w:pPr>
      <w:r>
        <w:rPr>
          <w:color w:val="494949"/>
          <w:sz w:val="32"/>
          <w:szCs w:val="32"/>
        </w:rPr>
        <w:t>判断题(1.0分)（难易度:中）</w:t>
      </w:r>
    </w:p>
    <w:p w14:paraId="794629C5">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6C16EDB9">
      <w:pPr>
        <w:spacing w:before="400" w:after="0" w:line="240" w:lineRule="auto"/>
        <w:jc w:val="left"/>
        <w:rPr>
          <w:sz w:val="32"/>
          <w:szCs w:val="32"/>
        </w:rPr>
      </w:pPr>
      <w:r>
        <w:rPr>
          <w:sz w:val="32"/>
          <w:szCs w:val="32"/>
        </w:rPr>
        <w:t>53.     水库水量平衡方程式的含义是在一个计算时段内，入库水量与出库水量之差，等于该时段内水库蓄水量的变化量。</w:t>
      </w:r>
      <w:r>
        <w:rPr>
          <w:sz w:val="32"/>
          <w:szCs w:val="32"/>
        </w:rPr>
        <w:br w:type="textWrapping"/>
      </w:r>
    </w:p>
    <w:p w14:paraId="1E996FCA">
      <w:pPr>
        <w:spacing w:line="240" w:lineRule="auto"/>
        <w:jc w:val="left"/>
        <w:rPr>
          <w:sz w:val="32"/>
          <w:szCs w:val="32"/>
        </w:rPr>
      </w:pPr>
      <w:r>
        <w:rPr>
          <w:color w:val="494949"/>
          <w:sz w:val="32"/>
          <w:szCs w:val="32"/>
        </w:rPr>
        <w:t>判断题(1.0分)（难易度:中）</w:t>
      </w:r>
    </w:p>
    <w:p w14:paraId="3ACDBDB8">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4F583294">
      <w:pPr>
        <w:spacing w:before="400" w:after="0" w:line="240" w:lineRule="auto"/>
        <w:jc w:val="left"/>
        <w:rPr>
          <w:sz w:val="32"/>
          <w:szCs w:val="32"/>
        </w:rPr>
      </w:pPr>
      <w:r>
        <w:rPr>
          <w:sz w:val="32"/>
          <w:szCs w:val="32"/>
        </w:rPr>
        <w:t>54.    库容系数等于水库兴利库容与多年平均年径流总量的比值。</w:t>
      </w:r>
      <w:r>
        <w:rPr>
          <w:sz w:val="32"/>
          <w:szCs w:val="32"/>
        </w:rPr>
        <w:br w:type="textWrapping"/>
      </w:r>
    </w:p>
    <w:p w14:paraId="1083CA16">
      <w:pPr>
        <w:spacing w:line="240" w:lineRule="auto"/>
        <w:jc w:val="left"/>
        <w:rPr>
          <w:sz w:val="32"/>
          <w:szCs w:val="32"/>
        </w:rPr>
      </w:pPr>
      <w:r>
        <w:rPr>
          <w:color w:val="494949"/>
          <w:sz w:val="32"/>
          <w:szCs w:val="32"/>
        </w:rPr>
        <w:t>判断题(1.0分)（难易度:中）</w:t>
      </w:r>
    </w:p>
    <w:p w14:paraId="24536DC9">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5687CC04">
      <w:pPr>
        <w:spacing w:before="400" w:after="0" w:line="240" w:lineRule="auto"/>
        <w:jc w:val="left"/>
        <w:rPr>
          <w:sz w:val="32"/>
          <w:szCs w:val="32"/>
        </w:rPr>
      </w:pPr>
      <w:r>
        <w:rPr>
          <w:sz w:val="32"/>
          <w:szCs w:val="32"/>
        </w:rPr>
        <w:t>55.    13．水库调洪计算是根据设计洪水过程、拟定的泄洪设施形式、尺寸及调洪运用方式推求水库下泄流量过程线、最高洪水位及最大下泄流量。</w:t>
      </w:r>
      <w:r>
        <w:rPr>
          <w:sz w:val="32"/>
          <w:szCs w:val="32"/>
        </w:rPr>
        <w:br w:type="textWrapping"/>
      </w:r>
    </w:p>
    <w:p w14:paraId="64CA96D9">
      <w:pPr>
        <w:spacing w:line="240" w:lineRule="auto"/>
        <w:jc w:val="left"/>
        <w:rPr>
          <w:sz w:val="32"/>
          <w:szCs w:val="32"/>
        </w:rPr>
      </w:pPr>
      <w:r>
        <w:rPr>
          <w:color w:val="494949"/>
          <w:sz w:val="32"/>
          <w:szCs w:val="32"/>
        </w:rPr>
        <w:t>判断题(1.0分)（难易度:中）</w:t>
      </w:r>
    </w:p>
    <w:p w14:paraId="221502DC">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37BA9119">
      <w:pPr>
        <w:spacing w:before="400" w:after="0" w:line="240" w:lineRule="auto"/>
        <w:jc w:val="left"/>
        <w:rPr>
          <w:sz w:val="32"/>
          <w:szCs w:val="32"/>
        </w:rPr>
      </w:pPr>
      <w:r>
        <w:rPr>
          <w:sz w:val="32"/>
          <w:szCs w:val="32"/>
        </w:rPr>
        <w:t>56.     泄洪建筑物在某水位的泄流能力，是指该水位下泄洪建筑物可能通过的平均流量。</w:t>
      </w:r>
      <w:r>
        <w:rPr>
          <w:sz w:val="32"/>
          <w:szCs w:val="32"/>
        </w:rPr>
        <w:br w:type="textWrapping"/>
      </w:r>
    </w:p>
    <w:p w14:paraId="7B9B3F2F">
      <w:pPr>
        <w:spacing w:line="240" w:lineRule="auto"/>
        <w:jc w:val="left"/>
        <w:rPr>
          <w:sz w:val="32"/>
          <w:szCs w:val="32"/>
        </w:rPr>
      </w:pPr>
      <w:r>
        <w:rPr>
          <w:color w:val="494949"/>
          <w:sz w:val="32"/>
          <w:szCs w:val="32"/>
        </w:rPr>
        <w:t>判断题(1.0分)（难易度:中）</w:t>
      </w:r>
    </w:p>
    <w:p w14:paraId="052D5640">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39EABB34">
      <w:pPr>
        <w:spacing w:before="400" w:after="0" w:line="240" w:lineRule="auto"/>
        <w:jc w:val="left"/>
        <w:rPr>
          <w:sz w:val="32"/>
          <w:szCs w:val="32"/>
        </w:rPr>
      </w:pPr>
      <w:r>
        <w:rPr>
          <w:sz w:val="32"/>
          <w:szCs w:val="32"/>
        </w:rPr>
        <w:t>57.    有闸门的泄洪建筑物，当闸门全开时为自由泄流。</w:t>
      </w:r>
      <w:r>
        <w:rPr>
          <w:sz w:val="32"/>
          <w:szCs w:val="32"/>
        </w:rPr>
        <w:br w:type="textWrapping"/>
      </w:r>
    </w:p>
    <w:p w14:paraId="38A246CE">
      <w:pPr>
        <w:spacing w:line="240" w:lineRule="auto"/>
        <w:jc w:val="left"/>
        <w:rPr>
          <w:sz w:val="32"/>
          <w:szCs w:val="32"/>
        </w:rPr>
      </w:pPr>
      <w:r>
        <w:rPr>
          <w:color w:val="494949"/>
          <w:sz w:val="32"/>
          <w:szCs w:val="32"/>
        </w:rPr>
        <w:t>判断题(1.0分)（难易度:中）</w:t>
      </w:r>
    </w:p>
    <w:p w14:paraId="5A523CCE">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563E871B">
      <w:pPr>
        <w:spacing w:before="400" w:after="0" w:line="240" w:lineRule="auto"/>
        <w:jc w:val="left"/>
        <w:rPr>
          <w:sz w:val="32"/>
          <w:szCs w:val="32"/>
        </w:rPr>
      </w:pPr>
      <w:r>
        <w:rPr>
          <w:sz w:val="32"/>
          <w:szCs w:val="32"/>
        </w:rPr>
        <w:t>58.    对于拟定的某一具体泄洪建筑物而言，无论是有闸门还是无闸门，其下泄流量和泄洪能力仅随水位升降而变化。</w:t>
      </w:r>
      <w:r>
        <w:rPr>
          <w:sz w:val="32"/>
          <w:szCs w:val="32"/>
        </w:rPr>
        <w:br w:type="textWrapping"/>
      </w:r>
    </w:p>
    <w:p w14:paraId="731D0545">
      <w:pPr>
        <w:spacing w:line="240" w:lineRule="auto"/>
        <w:jc w:val="left"/>
        <w:rPr>
          <w:sz w:val="32"/>
          <w:szCs w:val="32"/>
        </w:rPr>
      </w:pPr>
      <w:r>
        <w:rPr>
          <w:color w:val="494949"/>
          <w:sz w:val="32"/>
          <w:szCs w:val="32"/>
        </w:rPr>
        <w:t>判断题(1.0分)（难易度:中）</w:t>
      </w:r>
    </w:p>
    <w:p w14:paraId="590FAD80">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13986D04">
      <w:pPr>
        <w:spacing w:before="400" w:after="0" w:line="240" w:lineRule="auto"/>
        <w:jc w:val="left"/>
        <w:rPr>
          <w:sz w:val="32"/>
          <w:szCs w:val="32"/>
        </w:rPr>
      </w:pPr>
      <w:r>
        <w:rPr>
          <w:sz w:val="32"/>
          <w:szCs w:val="32"/>
        </w:rPr>
        <w:t>59.    17．年调节水电站在电力系统负荷图中的工作位置应随来水情况变化，一般在设计枯水年供水期担任系统峰荷，丰水期工作位置下移。</w:t>
      </w:r>
      <w:r>
        <w:rPr>
          <w:sz w:val="32"/>
          <w:szCs w:val="32"/>
        </w:rPr>
        <w:br w:type="textWrapping"/>
      </w:r>
    </w:p>
    <w:p w14:paraId="21AB420E">
      <w:pPr>
        <w:spacing w:line="240" w:lineRule="auto"/>
        <w:jc w:val="left"/>
        <w:rPr>
          <w:sz w:val="32"/>
          <w:szCs w:val="32"/>
        </w:rPr>
      </w:pPr>
      <w:r>
        <w:rPr>
          <w:color w:val="494949"/>
          <w:sz w:val="32"/>
          <w:szCs w:val="32"/>
        </w:rPr>
        <w:t>判断题(1.0分)（难易度:中）</w:t>
      </w:r>
    </w:p>
    <w:p w14:paraId="0819AFFD">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41E52810">
      <w:pPr>
        <w:spacing w:before="400" w:after="0" w:line="240" w:lineRule="auto"/>
        <w:jc w:val="left"/>
        <w:rPr>
          <w:sz w:val="32"/>
          <w:szCs w:val="32"/>
        </w:rPr>
      </w:pPr>
      <w:r>
        <w:rPr>
          <w:sz w:val="32"/>
          <w:szCs w:val="32"/>
        </w:rPr>
        <w:t>60.    日平均负荷率日是日最小负荷与日最大负荷的比值。</w:t>
      </w:r>
      <w:r>
        <w:rPr>
          <w:sz w:val="32"/>
          <w:szCs w:val="32"/>
        </w:rPr>
        <w:br w:type="textWrapping"/>
      </w:r>
    </w:p>
    <w:p w14:paraId="0A0CD089">
      <w:pPr>
        <w:spacing w:line="240" w:lineRule="auto"/>
        <w:jc w:val="left"/>
        <w:rPr>
          <w:sz w:val="32"/>
          <w:szCs w:val="32"/>
        </w:rPr>
      </w:pPr>
      <w:r>
        <w:rPr>
          <w:color w:val="494949"/>
          <w:sz w:val="32"/>
          <w:szCs w:val="32"/>
        </w:rPr>
        <w:t>判断题(1.0分)（难易度:中）</w:t>
      </w:r>
    </w:p>
    <w:p w14:paraId="2032CDBC">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720FCE63">
      <w:pPr>
        <w:spacing w:before="400" w:after="0" w:line="240" w:lineRule="auto"/>
        <w:jc w:val="left"/>
        <w:rPr>
          <w:sz w:val="32"/>
          <w:szCs w:val="32"/>
        </w:rPr>
      </w:pPr>
      <w:r>
        <w:rPr>
          <w:sz w:val="32"/>
          <w:szCs w:val="32"/>
        </w:rPr>
        <w:t>61.    年最大负荷图反映了电力系统各月的最大出力要求。</w:t>
      </w:r>
      <w:r>
        <w:rPr>
          <w:sz w:val="32"/>
          <w:szCs w:val="32"/>
        </w:rPr>
        <w:br w:type="textWrapping"/>
      </w:r>
    </w:p>
    <w:p w14:paraId="0EE77F7C">
      <w:pPr>
        <w:spacing w:line="240" w:lineRule="auto"/>
        <w:jc w:val="left"/>
        <w:rPr>
          <w:sz w:val="32"/>
          <w:szCs w:val="32"/>
        </w:rPr>
      </w:pPr>
      <w:r>
        <w:rPr>
          <w:color w:val="494949"/>
          <w:sz w:val="32"/>
          <w:szCs w:val="32"/>
        </w:rPr>
        <w:t>判断题(1.0分)（难易度:中）</w:t>
      </w:r>
    </w:p>
    <w:p w14:paraId="388A754D">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17908E47">
      <w:pPr>
        <w:spacing w:before="400" w:after="0" w:line="240" w:lineRule="auto"/>
        <w:jc w:val="left"/>
        <w:rPr>
          <w:sz w:val="32"/>
          <w:szCs w:val="32"/>
        </w:rPr>
      </w:pPr>
      <w:r>
        <w:rPr>
          <w:sz w:val="32"/>
          <w:szCs w:val="32"/>
        </w:rPr>
        <w:t>62.    水电站相应于设计保证率的枯水时段的最大出力称为保证出力。</w:t>
      </w:r>
      <w:r>
        <w:rPr>
          <w:sz w:val="32"/>
          <w:szCs w:val="32"/>
        </w:rPr>
        <w:br w:type="textWrapping"/>
      </w:r>
    </w:p>
    <w:p w14:paraId="777427BA">
      <w:pPr>
        <w:spacing w:line="240" w:lineRule="auto"/>
        <w:jc w:val="left"/>
        <w:rPr>
          <w:sz w:val="32"/>
          <w:szCs w:val="32"/>
        </w:rPr>
      </w:pPr>
      <w:r>
        <w:rPr>
          <w:color w:val="494949"/>
          <w:sz w:val="32"/>
          <w:szCs w:val="32"/>
        </w:rPr>
        <w:t>判断题(1.0分)（难易度:中）</w:t>
      </w:r>
    </w:p>
    <w:p w14:paraId="1760536C">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002B3CF9">
      <w:pPr>
        <w:spacing w:before="400" w:after="0" w:line="240" w:lineRule="auto"/>
        <w:jc w:val="left"/>
        <w:rPr>
          <w:sz w:val="32"/>
          <w:szCs w:val="32"/>
        </w:rPr>
      </w:pPr>
      <w:r>
        <w:rPr>
          <w:sz w:val="32"/>
          <w:szCs w:val="32"/>
        </w:rPr>
        <w:t xml:space="preserve">    三、计算题（每题10分，共20分）</w:t>
      </w:r>
      <w:r>
        <w:rPr>
          <w:sz w:val="32"/>
          <w:szCs w:val="32"/>
        </w:rPr>
        <w:br w:type="textWrapping"/>
      </w:r>
    </w:p>
    <w:p w14:paraId="61A57F73">
      <w:pPr>
        <w:spacing w:line="240" w:lineRule="auto"/>
        <w:jc w:val="left"/>
        <w:rPr>
          <w:sz w:val="32"/>
          <w:szCs w:val="32"/>
        </w:rPr>
      </w:pPr>
      <w:r>
        <w:rPr>
          <w:color w:val="494949"/>
          <w:sz w:val="32"/>
          <w:szCs w:val="32"/>
        </w:rPr>
        <w:t>（难易度:中）</w:t>
      </w:r>
    </w:p>
    <w:p w14:paraId="4709ABBC">
      <w:pPr>
        <w:spacing w:line="240" w:lineRule="auto"/>
        <w:jc w:val="left"/>
        <w:rPr>
          <w:sz w:val="32"/>
          <w:szCs w:val="32"/>
        </w:rPr>
      </w:pPr>
    </w:p>
    <w:p w14:paraId="39C1DBD2">
      <w:pPr>
        <w:spacing w:before="400" w:after="0" w:line="240" w:lineRule="auto"/>
        <w:jc w:val="left"/>
        <w:rPr>
          <w:sz w:val="32"/>
          <w:szCs w:val="32"/>
        </w:rPr>
      </w:pPr>
      <w:r>
        <w:rPr>
          <w:sz w:val="32"/>
          <w:szCs w:val="32"/>
        </w:rPr>
        <w:t>64.    1．拟建某引水式水电站，无水库进行径流调节，按照有关条件取设计保证率为80%。水电站所在河流断面日平均流量频率分析计算结果见下表，水电站上下游水位差受流量影响不大，发电净水头可取为20.0m，水电站效率系数η可取为0.70。</w:t>
      </w:r>
      <w:r>
        <w:rPr>
          <w:sz w:val="32"/>
          <w:szCs w:val="32"/>
        </w:rPr>
        <w:br w:type="textWrapping"/>
      </w:r>
      <w:r>
        <w:rPr>
          <w:sz w:val="32"/>
          <w:szCs w:val="32"/>
        </w:rPr>
        <w:t>（1）计算水电站的保证出力（N保=9.81ηQ电H净）；（5分）</w:t>
      </w:r>
      <w:r>
        <w:rPr>
          <w:sz w:val="32"/>
          <w:szCs w:val="32"/>
        </w:rPr>
        <w:br w:type="textWrapping"/>
      </w:r>
      <w:r>
        <w:rPr>
          <w:sz w:val="32"/>
          <w:szCs w:val="32"/>
        </w:rPr>
        <w:t>（2）初步确定水电站的最大工作容量和必需容量。（5分）</w:t>
      </w:r>
      <w:r>
        <w:rPr>
          <w:sz w:val="32"/>
          <w:szCs w:val="32"/>
        </w:rPr>
        <w:br w:type="textWrapping"/>
      </w:r>
      <w:r>
        <w:rPr>
          <w:sz w:val="32"/>
          <w:szCs w:val="32"/>
        </w:rPr>
        <w:t>某水电站所在河流断面日平均流量频率表</w:t>
      </w:r>
      <w:r>
        <w:rPr>
          <w:sz w:val="32"/>
          <w:szCs w:val="32"/>
        </w:rPr>
        <w:br w:type="textWrapping"/>
      </w:r>
      <w:r>
        <w:rPr>
          <w:sz w:val="32"/>
          <w:szCs w:val="32"/>
        </w:rPr>
        <w:t>频率（%）</w:t>
      </w:r>
      <w:r>
        <w:rPr>
          <w:sz w:val="32"/>
          <w:szCs w:val="32"/>
        </w:rPr>
        <w:br w:type="textWrapping"/>
      </w:r>
      <w:r>
        <w:rPr>
          <w:sz w:val="32"/>
          <w:szCs w:val="32"/>
        </w:rPr>
        <w:t>10</w:t>
      </w:r>
      <w:r>
        <w:rPr>
          <w:sz w:val="32"/>
          <w:szCs w:val="32"/>
        </w:rPr>
        <w:br w:type="textWrapping"/>
      </w:r>
      <w:r>
        <w:rPr>
          <w:sz w:val="32"/>
          <w:szCs w:val="32"/>
        </w:rPr>
        <w:t>20</w:t>
      </w:r>
      <w:r>
        <w:rPr>
          <w:sz w:val="32"/>
          <w:szCs w:val="32"/>
        </w:rPr>
        <w:br w:type="textWrapping"/>
      </w:r>
      <w:r>
        <w:rPr>
          <w:sz w:val="32"/>
          <w:szCs w:val="32"/>
        </w:rPr>
        <w:t>30</w:t>
      </w:r>
      <w:r>
        <w:rPr>
          <w:sz w:val="32"/>
          <w:szCs w:val="32"/>
        </w:rPr>
        <w:br w:type="textWrapping"/>
      </w:r>
      <w:r>
        <w:rPr>
          <w:sz w:val="32"/>
          <w:szCs w:val="32"/>
        </w:rPr>
        <w:t>50</w:t>
      </w:r>
      <w:r>
        <w:rPr>
          <w:sz w:val="32"/>
          <w:szCs w:val="32"/>
        </w:rPr>
        <w:br w:type="textWrapping"/>
      </w:r>
      <w:r>
        <w:rPr>
          <w:sz w:val="32"/>
          <w:szCs w:val="32"/>
        </w:rPr>
        <w:t>70</w:t>
      </w:r>
      <w:r>
        <w:rPr>
          <w:sz w:val="32"/>
          <w:szCs w:val="32"/>
        </w:rPr>
        <w:br w:type="textWrapping"/>
      </w:r>
      <w:r>
        <w:rPr>
          <w:sz w:val="32"/>
          <w:szCs w:val="32"/>
        </w:rPr>
        <w:t>80</w:t>
      </w:r>
      <w:r>
        <w:rPr>
          <w:sz w:val="32"/>
          <w:szCs w:val="32"/>
        </w:rPr>
        <w:br w:type="textWrapping"/>
      </w:r>
      <w:r>
        <w:rPr>
          <w:sz w:val="32"/>
          <w:szCs w:val="32"/>
        </w:rPr>
        <w:t>90</w:t>
      </w:r>
      <w:r>
        <w:rPr>
          <w:sz w:val="32"/>
          <w:szCs w:val="32"/>
        </w:rPr>
        <w:br w:type="textWrapping"/>
      </w:r>
      <w:r>
        <w:rPr>
          <w:sz w:val="32"/>
          <w:szCs w:val="32"/>
        </w:rPr>
        <w:t>流量Q/（m3/s）</w:t>
      </w:r>
      <w:r>
        <w:rPr>
          <w:sz w:val="32"/>
          <w:szCs w:val="32"/>
        </w:rPr>
        <w:br w:type="textWrapping"/>
      </w:r>
      <w:r>
        <w:rPr>
          <w:sz w:val="32"/>
          <w:szCs w:val="32"/>
        </w:rPr>
        <w:t> </w:t>
      </w:r>
      <w:r>
        <w:rPr>
          <w:sz w:val="32"/>
          <w:szCs w:val="32"/>
        </w:rPr>
        <w:br w:type="textWrapping"/>
      </w:r>
      <w:r>
        <w:rPr>
          <w:sz w:val="32"/>
          <w:szCs w:val="32"/>
        </w:rPr>
        <w:t>5</w:t>
      </w:r>
      <w:r>
        <w:rPr>
          <w:sz w:val="32"/>
          <w:szCs w:val="32"/>
        </w:rPr>
        <w:br w:type="textWrapping"/>
      </w:r>
      <w:r>
        <w:rPr>
          <w:sz w:val="32"/>
          <w:szCs w:val="32"/>
        </w:rPr>
        <w:t> </w:t>
      </w:r>
      <w:r>
        <w:rPr>
          <w:sz w:val="32"/>
          <w:szCs w:val="32"/>
        </w:rPr>
        <w:br w:type="textWrapping"/>
      </w:r>
      <w:r>
        <w:rPr>
          <w:sz w:val="32"/>
          <w:szCs w:val="32"/>
        </w:rPr>
        <w:t>158.2</w:t>
      </w:r>
      <w:r>
        <w:rPr>
          <w:sz w:val="32"/>
          <w:szCs w:val="32"/>
        </w:rPr>
        <w:br w:type="textWrapping"/>
      </w:r>
      <w:r>
        <w:rPr>
          <w:sz w:val="32"/>
          <w:szCs w:val="32"/>
        </w:rPr>
        <w:t> </w:t>
      </w:r>
      <w:r>
        <w:rPr>
          <w:sz w:val="32"/>
          <w:szCs w:val="32"/>
        </w:rPr>
        <w:br w:type="textWrapping"/>
      </w:r>
      <w:r>
        <w:rPr>
          <w:sz w:val="32"/>
          <w:szCs w:val="32"/>
        </w:rPr>
        <w:t>65.3</w:t>
      </w:r>
      <w:r>
        <w:rPr>
          <w:sz w:val="32"/>
          <w:szCs w:val="32"/>
        </w:rPr>
        <w:br w:type="textWrapping"/>
      </w:r>
      <w:r>
        <w:rPr>
          <w:sz w:val="32"/>
          <w:szCs w:val="32"/>
        </w:rPr>
        <w:t> </w:t>
      </w:r>
      <w:r>
        <w:rPr>
          <w:sz w:val="32"/>
          <w:szCs w:val="32"/>
        </w:rPr>
        <w:br w:type="textWrapping"/>
      </w:r>
      <w:r>
        <w:rPr>
          <w:sz w:val="32"/>
          <w:szCs w:val="32"/>
        </w:rPr>
        <w:t>30.2</w:t>
      </w:r>
      <w:r>
        <w:rPr>
          <w:sz w:val="32"/>
          <w:szCs w:val="32"/>
        </w:rPr>
        <w:br w:type="textWrapping"/>
      </w:r>
      <w:r>
        <w:rPr>
          <w:sz w:val="32"/>
          <w:szCs w:val="32"/>
        </w:rPr>
        <w:t> </w:t>
      </w:r>
      <w:r>
        <w:rPr>
          <w:sz w:val="32"/>
          <w:szCs w:val="32"/>
        </w:rPr>
        <w:br w:type="textWrapping"/>
      </w:r>
      <w:r>
        <w:rPr>
          <w:sz w:val="32"/>
          <w:szCs w:val="32"/>
        </w:rPr>
        <w:t>11.2</w:t>
      </w:r>
      <w:r>
        <w:rPr>
          <w:sz w:val="32"/>
          <w:szCs w:val="32"/>
        </w:rPr>
        <w:br w:type="textWrapping"/>
      </w:r>
      <w:r>
        <w:rPr>
          <w:sz w:val="32"/>
          <w:szCs w:val="32"/>
        </w:rPr>
        <w:t> </w:t>
      </w:r>
      <w:r>
        <w:rPr>
          <w:sz w:val="32"/>
          <w:szCs w:val="32"/>
        </w:rPr>
        <w:br w:type="textWrapping"/>
      </w:r>
      <w:r>
        <w:rPr>
          <w:sz w:val="32"/>
          <w:szCs w:val="32"/>
        </w:rPr>
        <w:t>8.1</w:t>
      </w:r>
      <w:r>
        <w:rPr>
          <w:sz w:val="32"/>
          <w:szCs w:val="32"/>
        </w:rPr>
        <w:br w:type="textWrapping"/>
      </w:r>
      <w:r>
        <w:rPr>
          <w:sz w:val="32"/>
          <w:szCs w:val="32"/>
        </w:rPr>
        <w:t> </w:t>
      </w:r>
      <w:r>
        <w:rPr>
          <w:sz w:val="32"/>
          <w:szCs w:val="32"/>
        </w:rPr>
        <w:br w:type="textWrapping"/>
      </w:r>
      <w:r>
        <w:rPr>
          <w:sz w:val="32"/>
          <w:szCs w:val="32"/>
        </w:rPr>
        <w:t>3.2</w:t>
      </w:r>
      <w:r>
        <w:rPr>
          <w:sz w:val="32"/>
          <w:szCs w:val="32"/>
        </w:rPr>
        <w:br w:type="textWrapping"/>
      </w:r>
      <w:r>
        <w:rPr>
          <w:sz w:val="32"/>
          <w:szCs w:val="32"/>
        </w:rPr>
        <w:t>（1）水电站的保证出力为（   ）kW </w:t>
      </w:r>
      <w:r>
        <w:rPr>
          <w:sz w:val="32"/>
          <w:szCs w:val="32"/>
        </w:rPr>
        <w:br w:type="textWrapping"/>
      </w:r>
      <w:r>
        <w:rPr>
          <w:sz w:val="32"/>
          <w:szCs w:val="32"/>
        </w:rPr>
        <w:t> </w:t>
      </w:r>
      <w:r>
        <w:rPr>
          <w:sz w:val="32"/>
          <w:szCs w:val="32"/>
        </w:rPr>
        <w:br w:type="textWrapping"/>
      </w:r>
    </w:p>
    <w:p w14:paraId="7BD4C33A">
      <w:pPr>
        <w:spacing w:line="240" w:lineRule="auto"/>
        <w:jc w:val="left"/>
        <w:rPr>
          <w:sz w:val="32"/>
          <w:szCs w:val="32"/>
        </w:rPr>
      </w:pPr>
      <w:r>
        <w:rPr>
          <w:color w:val="494949"/>
          <w:sz w:val="32"/>
          <w:szCs w:val="32"/>
        </w:rPr>
        <w:t>单选题(5.0分)（难易度:中）</w:t>
      </w:r>
    </w:p>
    <w:p w14:paraId="4720F4FC">
      <w:pPr>
        <w:spacing w:line="240" w:lineRule="auto"/>
        <w:jc w:val="left"/>
        <w:rPr>
          <w:sz w:val="32"/>
          <w:szCs w:val="32"/>
        </w:rPr>
      </w:pPr>
      <w:r>
        <w:rPr>
          <w:sz w:val="32"/>
          <w:szCs w:val="32"/>
        </w:rPr>
        <w:t>A.    435.6</w:t>
      </w:r>
      <w:r>
        <w:rPr>
          <w:sz w:val="32"/>
          <w:szCs w:val="32"/>
        </w:rPr>
        <w:br w:type="textWrapping"/>
      </w:r>
      <w:r>
        <w:rPr>
          <w:sz w:val="32"/>
          <w:szCs w:val="32"/>
        </w:rPr>
        <w:br w:type="textWrapping"/>
      </w:r>
      <w:r>
        <w:rPr>
          <w:sz w:val="32"/>
          <w:szCs w:val="32"/>
        </w:rPr>
        <w:t>B.    1112.5 </w:t>
      </w:r>
      <w:r>
        <w:rPr>
          <w:sz w:val="32"/>
          <w:szCs w:val="32"/>
        </w:rPr>
        <w:br w:type="textWrapping"/>
      </w:r>
      <w:r>
        <w:rPr>
          <w:sz w:val="32"/>
          <w:szCs w:val="32"/>
        </w:rPr>
        <w:br w:type="textWrapping"/>
      </w:r>
      <w:r>
        <w:rPr>
          <w:sz w:val="32"/>
          <w:szCs w:val="32"/>
        </w:rPr>
        <w:t>C.    1524.4</w:t>
      </w:r>
      <w:r>
        <w:rPr>
          <w:sz w:val="32"/>
          <w:szCs w:val="32"/>
        </w:rPr>
        <w:br w:type="textWrapping"/>
      </w:r>
      <w:r>
        <w:rPr>
          <w:sz w:val="32"/>
          <w:szCs w:val="32"/>
        </w:rPr>
        <w:br w:type="textWrapping"/>
      </w:r>
      <w:r>
        <w:rPr>
          <w:sz w:val="32"/>
          <w:szCs w:val="32"/>
        </w:rPr>
        <w:t>D.    4110.6</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61706AC5">
      <w:pPr>
        <w:spacing w:before="400" w:after="0" w:line="240" w:lineRule="auto"/>
        <w:jc w:val="left"/>
        <w:rPr>
          <w:sz w:val="32"/>
          <w:szCs w:val="32"/>
        </w:rPr>
      </w:pPr>
      <w:r>
        <w:rPr>
          <w:sz w:val="32"/>
          <w:szCs w:val="32"/>
        </w:rPr>
        <w:t>65.    1．拟建某引水式水电站，无水库进行径流调节，按照有关条件取设计保证率为80%。水电站所在河流断面日平均流量频率分析计算结果见下表，水电站上下游水位差受流量影响不大，发电净水头可取为20.0m，水电站效率系数η可取为0.70。</w:t>
      </w:r>
      <w:r>
        <w:rPr>
          <w:sz w:val="32"/>
          <w:szCs w:val="32"/>
        </w:rPr>
        <w:br w:type="textWrapping"/>
      </w:r>
      <w:r>
        <w:rPr>
          <w:sz w:val="32"/>
          <w:szCs w:val="32"/>
        </w:rPr>
        <w:t>（1）计算水电站的保证出力（N保=9.81ηQ电H净）；（5分）</w:t>
      </w:r>
      <w:r>
        <w:rPr>
          <w:sz w:val="32"/>
          <w:szCs w:val="32"/>
        </w:rPr>
        <w:br w:type="textWrapping"/>
      </w:r>
      <w:r>
        <w:rPr>
          <w:sz w:val="32"/>
          <w:szCs w:val="32"/>
        </w:rPr>
        <w:t>（2）初步确定水电站的最大工作容量和必需容量。（5分）</w:t>
      </w:r>
      <w:r>
        <w:rPr>
          <w:sz w:val="32"/>
          <w:szCs w:val="32"/>
        </w:rPr>
        <w:br w:type="textWrapping"/>
      </w:r>
      <w:r>
        <w:rPr>
          <w:sz w:val="32"/>
          <w:szCs w:val="32"/>
        </w:rPr>
        <w:t>某水电站所在河流断面日平均流量频率表</w:t>
      </w:r>
      <w:r>
        <w:rPr>
          <w:sz w:val="32"/>
          <w:szCs w:val="32"/>
        </w:rPr>
        <w:br w:type="textWrapping"/>
      </w:r>
      <w:r>
        <w:rPr>
          <w:sz w:val="32"/>
          <w:szCs w:val="32"/>
        </w:rPr>
        <w:t>频率（%）</w:t>
      </w:r>
      <w:r>
        <w:rPr>
          <w:sz w:val="32"/>
          <w:szCs w:val="32"/>
        </w:rPr>
        <w:br w:type="textWrapping"/>
      </w:r>
      <w:r>
        <w:rPr>
          <w:sz w:val="32"/>
          <w:szCs w:val="32"/>
        </w:rPr>
        <w:t>10</w:t>
      </w:r>
      <w:r>
        <w:rPr>
          <w:sz w:val="32"/>
          <w:szCs w:val="32"/>
        </w:rPr>
        <w:br w:type="textWrapping"/>
      </w:r>
      <w:r>
        <w:rPr>
          <w:sz w:val="32"/>
          <w:szCs w:val="32"/>
        </w:rPr>
        <w:t>20</w:t>
      </w:r>
      <w:r>
        <w:rPr>
          <w:sz w:val="32"/>
          <w:szCs w:val="32"/>
        </w:rPr>
        <w:br w:type="textWrapping"/>
      </w:r>
      <w:r>
        <w:rPr>
          <w:sz w:val="32"/>
          <w:szCs w:val="32"/>
        </w:rPr>
        <w:t>30</w:t>
      </w:r>
      <w:r>
        <w:rPr>
          <w:sz w:val="32"/>
          <w:szCs w:val="32"/>
        </w:rPr>
        <w:br w:type="textWrapping"/>
      </w:r>
      <w:r>
        <w:rPr>
          <w:sz w:val="32"/>
          <w:szCs w:val="32"/>
        </w:rPr>
        <w:t>50</w:t>
      </w:r>
      <w:r>
        <w:rPr>
          <w:sz w:val="32"/>
          <w:szCs w:val="32"/>
        </w:rPr>
        <w:br w:type="textWrapping"/>
      </w:r>
      <w:r>
        <w:rPr>
          <w:sz w:val="32"/>
          <w:szCs w:val="32"/>
        </w:rPr>
        <w:t>70</w:t>
      </w:r>
      <w:r>
        <w:rPr>
          <w:sz w:val="32"/>
          <w:szCs w:val="32"/>
        </w:rPr>
        <w:br w:type="textWrapping"/>
      </w:r>
      <w:r>
        <w:rPr>
          <w:sz w:val="32"/>
          <w:szCs w:val="32"/>
        </w:rPr>
        <w:t>80</w:t>
      </w:r>
      <w:r>
        <w:rPr>
          <w:sz w:val="32"/>
          <w:szCs w:val="32"/>
        </w:rPr>
        <w:br w:type="textWrapping"/>
      </w:r>
      <w:r>
        <w:rPr>
          <w:sz w:val="32"/>
          <w:szCs w:val="32"/>
        </w:rPr>
        <w:t>90</w:t>
      </w:r>
      <w:r>
        <w:rPr>
          <w:sz w:val="32"/>
          <w:szCs w:val="32"/>
        </w:rPr>
        <w:br w:type="textWrapping"/>
      </w:r>
      <w:r>
        <w:rPr>
          <w:sz w:val="32"/>
          <w:szCs w:val="32"/>
        </w:rPr>
        <w:t>流量Q/（m3/s）</w:t>
      </w:r>
      <w:r>
        <w:rPr>
          <w:sz w:val="32"/>
          <w:szCs w:val="32"/>
        </w:rPr>
        <w:br w:type="textWrapping"/>
      </w:r>
      <w:r>
        <w:rPr>
          <w:sz w:val="32"/>
          <w:szCs w:val="32"/>
        </w:rPr>
        <w:t> </w:t>
      </w:r>
      <w:r>
        <w:rPr>
          <w:sz w:val="32"/>
          <w:szCs w:val="32"/>
        </w:rPr>
        <w:br w:type="textWrapping"/>
      </w:r>
      <w:r>
        <w:rPr>
          <w:sz w:val="32"/>
          <w:szCs w:val="32"/>
        </w:rPr>
        <w:t>5</w:t>
      </w:r>
      <w:r>
        <w:rPr>
          <w:sz w:val="32"/>
          <w:szCs w:val="32"/>
        </w:rPr>
        <w:br w:type="textWrapping"/>
      </w:r>
      <w:r>
        <w:rPr>
          <w:sz w:val="32"/>
          <w:szCs w:val="32"/>
        </w:rPr>
        <w:t> </w:t>
      </w:r>
      <w:r>
        <w:rPr>
          <w:sz w:val="32"/>
          <w:szCs w:val="32"/>
        </w:rPr>
        <w:br w:type="textWrapping"/>
      </w:r>
      <w:r>
        <w:rPr>
          <w:sz w:val="32"/>
          <w:szCs w:val="32"/>
        </w:rPr>
        <w:t>158.2</w:t>
      </w:r>
      <w:r>
        <w:rPr>
          <w:sz w:val="32"/>
          <w:szCs w:val="32"/>
        </w:rPr>
        <w:br w:type="textWrapping"/>
      </w:r>
      <w:r>
        <w:rPr>
          <w:sz w:val="32"/>
          <w:szCs w:val="32"/>
        </w:rPr>
        <w:t> </w:t>
      </w:r>
      <w:r>
        <w:rPr>
          <w:sz w:val="32"/>
          <w:szCs w:val="32"/>
        </w:rPr>
        <w:br w:type="textWrapping"/>
      </w:r>
      <w:r>
        <w:rPr>
          <w:sz w:val="32"/>
          <w:szCs w:val="32"/>
        </w:rPr>
        <w:t>65.3</w:t>
      </w:r>
      <w:r>
        <w:rPr>
          <w:sz w:val="32"/>
          <w:szCs w:val="32"/>
        </w:rPr>
        <w:br w:type="textWrapping"/>
      </w:r>
      <w:r>
        <w:rPr>
          <w:sz w:val="32"/>
          <w:szCs w:val="32"/>
        </w:rPr>
        <w:t> </w:t>
      </w:r>
      <w:r>
        <w:rPr>
          <w:sz w:val="32"/>
          <w:szCs w:val="32"/>
        </w:rPr>
        <w:br w:type="textWrapping"/>
      </w:r>
      <w:r>
        <w:rPr>
          <w:sz w:val="32"/>
          <w:szCs w:val="32"/>
        </w:rPr>
        <w:t>30.2</w:t>
      </w:r>
      <w:r>
        <w:rPr>
          <w:sz w:val="32"/>
          <w:szCs w:val="32"/>
        </w:rPr>
        <w:br w:type="textWrapping"/>
      </w:r>
      <w:r>
        <w:rPr>
          <w:sz w:val="32"/>
          <w:szCs w:val="32"/>
        </w:rPr>
        <w:t> </w:t>
      </w:r>
      <w:r>
        <w:rPr>
          <w:sz w:val="32"/>
          <w:szCs w:val="32"/>
        </w:rPr>
        <w:br w:type="textWrapping"/>
      </w:r>
      <w:r>
        <w:rPr>
          <w:sz w:val="32"/>
          <w:szCs w:val="32"/>
        </w:rPr>
        <w:t>11.2</w:t>
      </w:r>
      <w:r>
        <w:rPr>
          <w:sz w:val="32"/>
          <w:szCs w:val="32"/>
        </w:rPr>
        <w:br w:type="textWrapping"/>
      </w:r>
      <w:r>
        <w:rPr>
          <w:sz w:val="32"/>
          <w:szCs w:val="32"/>
        </w:rPr>
        <w:t> </w:t>
      </w:r>
      <w:r>
        <w:rPr>
          <w:sz w:val="32"/>
          <w:szCs w:val="32"/>
        </w:rPr>
        <w:br w:type="textWrapping"/>
      </w:r>
      <w:r>
        <w:rPr>
          <w:sz w:val="32"/>
          <w:szCs w:val="32"/>
        </w:rPr>
        <w:t>8.1</w:t>
      </w:r>
      <w:r>
        <w:rPr>
          <w:sz w:val="32"/>
          <w:szCs w:val="32"/>
        </w:rPr>
        <w:br w:type="textWrapping"/>
      </w:r>
      <w:r>
        <w:rPr>
          <w:sz w:val="32"/>
          <w:szCs w:val="32"/>
        </w:rPr>
        <w:t> </w:t>
      </w:r>
      <w:r>
        <w:rPr>
          <w:sz w:val="32"/>
          <w:szCs w:val="32"/>
        </w:rPr>
        <w:br w:type="textWrapping"/>
      </w:r>
      <w:r>
        <w:rPr>
          <w:sz w:val="32"/>
          <w:szCs w:val="32"/>
        </w:rPr>
        <w:t>3.2</w:t>
      </w:r>
      <w:r>
        <w:rPr>
          <w:sz w:val="32"/>
          <w:szCs w:val="32"/>
        </w:rPr>
        <w:br w:type="textWrapping"/>
      </w:r>
      <w:r>
        <w:rPr>
          <w:sz w:val="32"/>
          <w:szCs w:val="32"/>
        </w:rPr>
        <w:t>（2）该水电站为无调节水电站，最大工作容量即为保证出力，且无调节水电站不适于承担备用容量，故可初步确定水电站最大工作容量和必需容量均为（   ）kW。</w:t>
      </w:r>
      <w:r>
        <w:rPr>
          <w:sz w:val="32"/>
          <w:szCs w:val="32"/>
        </w:rPr>
        <w:br w:type="textWrapping"/>
      </w:r>
    </w:p>
    <w:p w14:paraId="2FF47D45">
      <w:pPr>
        <w:spacing w:line="240" w:lineRule="auto"/>
        <w:jc w:val="left"/>
        <w:rPr>
          <w:sz w:val="32"/>
          <w:szCs w:val="32"/>
        </w:rPr>
      </w:pPr>
      <w:r>
        <w:rPr>
          <w:color w:val="494949"/>
          <w:sz w:val="32"/>
          <w:szCs w:val="32"/>
        </w:rPr>
        <w:t>单选题(5.0分)（难易度:中）</w:t>
      </w:r>
    </w:p>
    <w:p w14:paraId="298971F3">
      <w:pPr>
        <w:spacing w:line="240" w:lineRule="auto"/>
        <w:jc w:val="left"/>
        <w:rPr>
          <w:sz w:val="32"/>
          <w:szCs w:val="32"/>
        </w:rPr>
      </w:pPr>
      <w:r>
        <w:rPr>
          <w:sz w:val="32"/>
          <w:szCs w:val="32"/>
        </w:rPr>
        <w:t>A.    1113</w:t>
      </w:r>
      <w:r>
        <w:rPr>
          <w:sz w:val="32"/>
          <w:szCs w:val="32"/>
        </w:rPr>
        <w:br w:type="textWrapping"/>
      </w:r>
      <w:r>
        <w:rPr>
          <w:sz w:val="32"/>
          <w:szCs w:val="32"/>
        </w:rPr>
        <w:br w:type="textWrapping"/>
      </w:r>
      <w:r>
        <w:rPr>
          <w:sz w:val="32"/>
          <w:szCs w:val="32"/>
        </w:rPr>
        <w:t>B.    436</w:t>
      </w:r>
      <w:r>
        <w:rPr>
          <w:sz w:val="32"/>
          <w:szCs w:val="32"/>
        </w:rPr>
        <w:br w:type="textWrapping"/>
      </w:r>
      <w:r>
        <w:rPr>
          <w:sz w:val="32"/>
          <w:szCs w:val="32"/>
        </w:rPr>
        <w:br w:type="textWrapping"/>
      </w:r>
      <w:r>
        <w:rPr>
          <w:sz w:val="32"/>
          <w:szCs w:val="32"/>
        </w:rPr>
        <w:t>C.    1525</w:t>
      </w:r>
      <w:r>
        <w:rPr>
          <w:sz w:val="32"/>
          <w:szCs w:val="32"/>
        </w:rPr>
        <w:br w:type="textWrapping"/>
      </w:r>
      <w:r>
        <w:rPr>
          <w:sz w:val="32"/>
          <w:szCs w:val="32"/>
        </w:rPr>
        <w:br w:type="textWrapping"/>
      </w:r>
      <w:r>
        <w:rPr>
          <w:sz w:val="32"/>
          <w:szCs w:val="32"/>
        </w:rPr>
        <w:t>D.    1000</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2FDED929">
      <w:pPr>
        <w:spacing w:before="400" w:after="0" w:line="240" w:lineRule="auto"/>
        <w:jc w:val="left"/>
        <w:rPr>
          <w:sz w:val="32"/>
          <w:szCs w:val="32"/>
        </w:rPr>
      </w:pPr>
      <w:r>
        <w:rPr>
          <w:sz w:val="32"/>
          <w:szCs w:val="32"/>
        </w:rPr>
        <w:t>66.     某北方地区拟建一座日调节水电站，该地区水电资源较少，日调节水电站装机容量年利用小时数经验合理数值为4500~6000h（小时）。现提出的初步方案装机容量为9000kW，相应多年平均发电量为2520万kW，试判断该方案是否合理。（10分）</w:t>
      </w:r>
      <w:r>
        <w:rPr>
          <w:sz w:val="32"/>
          <w:szCs w:val="32"/>
        </w:rPr>
        <w:br w:type="textWrapping"/>
      </w:r>
      <w:r>
        <w:rPr>
          <w:sz w:val="32"/>
          <w:szCs w:val="32"/>
        </w:rPr>
        <w:t>（1）计算该水电站年装机利用小时数为（    ）h</w:t>
      </w:r>
      <w:r>
        <w:rPr>
          <w:sz w:val="32"/>
          <w:szCs w:val="32"/>
        </w:rPr>
        <w:br w:type="textWrapping"/>
      </w:r>
    </w:p>
    <w:p w14:paraId="506B7353">
      <w:pPr>
        <w:spacing w:line="240" w:lineRule="auto"/>
        <w:jc w:val="left"/>
        <w:rPr>
          <w:sz w:val="32"/>
          <w:szCs w:val="32"/>
        </w:rPr>
      </w:pPr>
      <w:r>
        <w:rPr>
          <w:color w:val="494949"/>
          <w:sz w:val="32"/>
          <w:szCs w:val="32"/>
        </w:rPr>
        <w:t>单选题(5.0分)（难易度:中）</w:t>
      </w:r>
    </w:p>
    <w:p w14:paraId="47C4B15A">
      <w:pPr>
        <w:spacing w:line="240" w:lineRule="auto"/>
        <w:jc w:val="left"/>
        <w:rPr>
          <w:sz w:val="32"/>
          <w:szCs w:val="32"/>
        </w:rPr>
      </w:pPr>
      <w:r>
        <w:rPr>
          <w:sz w:val="32"/>
          <w:szCs w:val="32"/>
        </w:rPr>
        <w:t>A.    2800</w:t>
      </w:r>
      <w:r>
        <w:rPr>
          <w:sz w:val="32"/>
          <w:szCs w:val="32"/>
        </w:rPr>
        <w:br w:type="textWrapping"/>
      </w:r>
      <w:r>
        <w:rPr>
          <w:sz w:val="32"/>
          <w:szCs w:val="32"/>
        </w:rPr>
        <w:br w:type="textWrapping"/>
      </w:r>
      <w:r>
        <w:rPr>
          <w:sz w:val="32"/>
          <w:szCs w:val="32"/>
        </w:rPr>
        <w:t>B.    2520</w:t>
      </w:r>
      <w:r>
        <w:rPr>
          <w:sz w:val="32"/>
          <w:szCs w:val="32"/>
        </w:rPr>
        <w:br w:type="textWrapping"/>
      </w:r>
      <w:r>
        <w:rPr>
          <w:sz w:val="32"/>
          <w:szCs w:val="32"/>
        </w:rPr>
        <w:br w:type="textWrapping"/>
      </w:r>
      <w:r>
        <w:rPr>
          <w:sz w:val="32"/>
          <w:szCs w:val="32"/>
        </w:rPr>
        <w:t>C.    4500</w:t>
      </w:r>
      <w:r>
        <w:rPr>
          <w:sz w:val="32"/>
          <w:szCs w:val="32"/>
        </w:rPr>
        <w:br w:type="textWrapping"/>
      </w:r>
      <w:r>
        <w:rPr>
          <w:sz w:val="32"/>
          <w:szCs w:val="32"/>
        </w:rPr>
        <w:br w:type="textWrapping"/>
      </w:r>
      <w:r>
        <w:rPr>
          <w:sz w:val="32"/>
          <w:szCs w:val="32"/>
        </w:rPr>
        <w:t>D.    4000</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62BC7351">
      <w:pPr>
        <w:spacing w:before="400" w:after="0" w:line="240" w:lineRule="auto"/>
        <w:jc w:val="left"/>
        <w:rPr>
          <w:sz w:val="32"/>
          <w:szCs w:val="32"/>
        </w:rPr>
      </w:pPr>
      <w:r>
        <w:rPr>
          <w:sz w:val="32"/>
          <w:szCs w:val="32"/>
        </w:rPr>
        <w:t>67.     某北方地区拟建一座日调节水电站，该地区水电资源较少，日调节水电站装机容量年利用小时数经验合理数值为4500~6000h（小时）。现提出的初步方案装机容量为9000kW，相应多年平均发电量为2520万kW，试判断该方案是否合理。（10分）</w:t>
      </w:r>
      <w:r>
        <w:rPr>
          <w:sz w:val="32"/>
          <w:szCs w:val="32"/>
        </w:rPr>
        <w:br w:type="textWrapping"/>
      </w:r>
      <w:r>
        <w:rPr>
          <w:sz w:val="32"/>
          <w:szCs w:val="32"/>
        </w:rPr>
        <w:t>（2）该方案是否合理？（ ）</w:t>
      </w:r>
      <w:r>
        <w:rPr>
          <w:sz w:val="32"/>
          <w:szCs w:val="32"/>
        </w:rPr>
        <w:br w:type="textWrapping"/>
      </w:r>
    </w:p>
    <w:p w14:paraId="2EB44C40">
      <w:pPr>
        <w:spacing w:line="240" w:lineRule="auto"/>
        <w:jc w:val="left"/>
        <w:rPr>
          <w:sz w:val="32"/>
          <w:szCs w:val="32"/>
        </w:rPr>
      </w:pPr>
      <w:r>
        <w:rPr>
          <w:color w:val="494949"/>
          <w:sz w:val="32"/>
          <w:szCs w:val="32"/>
        </w:rPr>
        <w:t>单选题(5.0分)（难易度:中）</w:t>
      </w:r>
    </w:p>
    <w:p w14:paraId="54908E66">
      <w:pPr>
        <w:spacing w:line="240" w:lineRule="auto"/>
        <w:jc w:val="left"/>
        <w:rPr>
          <w:sz w:val="32"/>
          <w:szCs w:val="32"/>
        </w:rPr>
      </w:pPr>
      <w:r>
        <w:rPr>
          <w:sz w:val="32"/>
          <w:szCs w:val="32"/>
        </w:rPr>
        <w:t>A.    与水电站装机容量年利用小时数经验合理数值比较，计算年利用小时数偏小，故可判断方案不够合理。</w:t>
      </w:r>
      <w:r>
        <w:rPr>
          <w:sz w:val="32"/>
          <w:szCs w:val="32"/>
        </w:rPr>
        <w:br w:type="textWrapping"/>
      </w:r>
      <w:r>
        <w:rPr>
          <w:sz w:val="32"/>
          <w:szCs w:val="32"/>
        </w:rPr>
        <w:br w:type="textWrapping"/>
      </w:r>
      <w:r>
        <w:rPr>
          <w:sz w:val="32"/>
          <w:szCs w:val="32"/>
        </w:rPr>
        <w:t>B.    与水电站装机容量年利用小时数经验合理数值比较，计算年利用小时数较大，故可判断方案是合理的。</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080D3682">
      <w:pPr>
        <w:jc w:val="center"/>
        <w:rPr>
          <w:b/>
          <w:bCs/>
          <w:color w:val="FF0000"/>
          <w:sz w:val="32"/>
          <w:szCs w:val="32"/>
        </w:rPr>
      </w:pPr>
      <w:r>
        <w:rPr>
          <w:b/>
          <w:sz w:val="32"/>
          <w:szCs w:val="32"/>
        </w:rPr>
        <w:br w:type="textWrapping"/>
      </w:r>
      <w:r>
        <w:rPr>
          <w:b/>
          <w:bCs/>
          <w:color w:val="FF0000"/>
          <w:sz w:val="32"/>
          <w:szCs w:val="32"/>
        </w:rPr>
        <w:t>水资源管理 · 形考任务四（15分）</w:t>
      </w:r>
    </w:p>
    <w:p w14:paraId="7E61D45A">
      <w:pPr>
        <w:spacing w:before="400" w:after="0" w:line="240" w:lineRule="auto"/>
        <w:jc w:val="left"/>
        <w:rPr>
          <w:sz w:val="32"/>
          <w:szCs w:val="32"/>
        </w:rPr>
      </w:pPr>
      <w:bookmarkStart w:id="0" w:name="_GoBack"/>
      <w:bookmarkEnd w:id="0"/>
      <w:r>
        <w:rPr>
          <w:sz w:val="32"/>
          <w:szCs w:val="32"/>
        </w:rPr>
        <w:t xml:space="preserve">    一、单项选择题（每题3分，共60分）</w:t>
      </w:r>
      <w:r>
        <w:rPr>
          <w:sz w:val="32"/>
          <w:szCs w:val="32"/>
        </w:rPr>
        <w:br w:type="textWrapping"/>
      </w:r>
    </w:p>
    <w:p w14:paraId="33F56105">
      <w:pPr>
        <w:spacing w:line="240" w:lineRule="auto"/>
        <w:jc w:val="left"/>
        <w:rPr>
          <w:sz w:val="32"/>
          <w:szCs w:val="32"/>
        </w:rPr>
      </w:pPr>
      <w:r>
        <w:rPr>
          <w:color w:val="494949"/>
          <w:sz w:val="32"/>
          <w:szCs w:val="32"/>
        </w:rPr>
        <w:t>（难易度:中）</w:t>
      </w:r>
    </w:p>
    <w:p w14:paraId="42C152FD">
      <w:pPr>
        <w:spacing w:line="240" w:lineRule="auto"/>
        <w:jc w:val="left"/>
        <w:rPr>
          <w:sz w:val="32"/>
          <w:szCs w:val="32"/>
        </w:rPr>
      </w:pPr>
    </w:p>
    <w:p w14:paraId="7E48C38A">
      <w:pPr>
        <w:spacing w:before="400" w:after="0" w:line="240" w:lineRule="auto"/>
        <w:jc w:val="left"/>
        <w:rPr>
          <w:sz w:val="32"/>
          <w:szCs w:val="32"/>
        </w:rPr>
      </w:pPr>
      <w:r>
        <w:rPr>
          <w:sz w:val="32"/>
          <w:szCs w:val="32"/>
        </w:rPr>
        <w:t>2.    水库调度图依据（ ）编制，是进行水库调度最为常用的工具。 </w:t>
      </w:r>
      <w:r>
        <w:rPr>
          <w:sz w:val="32"/>
          <w:szCs w:val="32"/>
        </w:rPr>
        <w:br w:type="textWrapping"/>
      </w:r>
    </w:p>
    <w:p w14:paraId="4C2EAC61">
      <w:pPr>
        <w:spacing w:line="240" w:lineRule="auto"/>
        <w:jc w:val="left"/>
        <w:rPr>
          <w:sz w:val="32"/>
          <w:szCs w:val="32"/>
        </w:rPr>
      </w:pPr>
      <w:r>
        <w:rPr>
          <w:color w:val="494949"/>
          <w:sz w:val="32"/>
          <w:szCs w:val="32"/>
        </w:rPr>
        <w:t>单选题(3.0分)（难易度:中）</w:t>
      </w:r>
    </w:p>
    <w:p w14:paraId="487DFC29">
      <w:pPr>
        <w:spacing w:line="240" w:lineRule="auto"/>
        <w:jc w:val="left"/>
        <w:rPr>
          <w:sz w:val="32"/>
          <w:szCs w:val="32"/>
        </w:rPr>
      </w:pPr>
      <w:r>
        <w:rPr>
          <w:sz w:val="32"/>
          <w:szCs w:val="32"/>
        </w:rPr>
        <w:t>A.    实测的径流时历过程</w:t>
      </w:r>
      <w:r>
        <w:rPr>
          <w:sz w:val="32"/>
          <w:szCs w:val="32"/>
        </w:rPr>
        <w:br w:type="textWrapping"/>
      </w:r>
      <w:r>
        <w:rPr>
          <w:sz w:val="32"/>
          <w:szCs w:val="32"/>
        </w:rPr>
        <w:br w:type="textWrapping"/>
      </w:r>
      <w:r>
        <w:rPr>
          <w:sz w:val="32"/>
          <w:szCs w:val="32"/>
        </w:rPr>
        <w:t>B.    枯水年资料</w:t>
      </w:r>
      <w:r>
        <w:rPr>
          <w:sz w:val="32"/>
          <w:szCs w:val="32"/>
        </w:rPr>
        <w:br w:type="textWrapping"/>
      </w:r>
      <w:r>
        <w:rPr>
          <w:sz w:val="32"/>
          <w:szCs w:val="32"/>
        </w:rPr>
        <w:br w:type="textWrapping"/>
      </w:r>
      <w:r>
        <w:rPr>
          <w:sz w:val="32"/>
          <w:szCs w:val="32"/>
        </w:rPr>
        <w:t>C.    中水年资料</w:t>
      </w:r>
      <w:r>
        <w:rPr>
          <w:sz w:val="32"/>
          <w:szCs w:val="32"/>
        </w:rPr>
        <w:br w:type="textWrapping"/>
      </w:r>
      <w:r>
        <w:rPr>
          <w:sz w:val="32"/>
          <w:szCs w:val="32"/>
        </w:rPr>
        <w:br w:type="textWrapping"/>
      </w:r>
      <w:r>
        <w:rPr>
          <w:sz w:val="32"/>
          <w:szCs w:val="32"/>
        </w:rPr>
        <w:t>D.    丰水年资料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7C1D30EC">
      <w:pPr>
        <w:spacing w:before="400" w:after="0" w:line="240" w:lineRule="auto"/>
        <w:jc w:val="left"/>
        <w:rPr>
          <w:sz w:val="32"/>
          <w:szCs w:val="32"/>
        </w:rPr>
      </w:pPr>
      <w:r>
        <w:rPr>
          <w:sz w:val="32"/>
          <w:szCs w:val="32"/>
        </w:rPr>
        <w:t>3.    按照允许的最高蓄水位反推实际的防洪限制水位，（  ）。</w:t>
      </w:r>
      <w:r>
        <w:rPr>
          <w:sz w:val="32"/>
          <w:szCs w:val="32"/>
        </w:rPr>
        <w:br w:type="textWrapping"/>
      </w:r>
    </w:p>
    <w:p w14:paraId="35DEBD9C">
      <w:pPr>
        <w:spacing w:line="240" w:lineRule="auto"/>
        <w:jc w:val="left"/>
        <w:rPr>
          <w:sz w:val="32"/>
          <w:szCs w:val="32"/>
        </w:rPr>
      </w:pPr>
      <w:r>
        <w:rPr>
          <w:color w:val="494949"/>
          <w:sz w:val="32"/>
          <w:szCs w:val="32"/>
        </w:rPr>
        <w:t>单选题(3.0分)（难易度:中）</w:t>
      </w:r>
    </w:p>
    <w:p w14:paraId="67A881F1">
      <w:pPr>
        <w:spacing w:line="240" w:lineRule="auto"/>
        <w:jc w:val="left"/>
        <w:rPr>
          <w:sz w:val="32"/>
          <w:szCs w:val="32"/>
        </w:rPr>
      </w:pPr>
      <w:r>
        <w:rPr>
          <w:sz w:val="32"/>
          <w:szCs w:val="32"/>
        </w:rPr>
        <w:t>A.    可一次算出结果</w:t>
      </w:r>
      <w:r>
        <w:rPr>
          <w:sz w:val="32"/>
          <w:szCs w:val="32"/>
        </w:rPr>
        <w:br w:type="textWrapping"/>
      </w:r>
      <w:r>
        <w:rPr>
          <w:sz w:val="32"/>
          <w:szCs w:val="32"/>
        </w:rPr>
        <w:br w:type="textWrapping"/>
      </w:r>
      <w:r>
        <w:rPr>
          <w:sz w:val="32"/>
          <w:szCs w:val="32"/>
        </w:rPr>
        <w:t>B.    应采用试算法</w:t>
      </w:r>
      <w:r>
        <w:rPr>
          <w:sz w:val="32"/>
          <w:szCs w:val="32"/>
        </w:rPr>
        <w:br w:type="textWrapping"/>
      </w:r>
      <w:r>
        <w:rPr>
          <w:sz w:val="32"/>
          <w:szCs w:val="32"/>
        </w:rPr>
        <w:br w:type="textWrapping"/>
      </w:r>
      <w:r>
        <w:rPr>
          <w:sz w:val="32"/>
          <w:szCs w:val="32"/>
        </w:rPr>
        <w:t>C.    应进行兴利调节计算</w:t>
      </w:r>
      <w:r>
        <w:rPr>
          <w:sz w:val="32"/>
          <w:szCs w:val="32"/>
        </w:rPr>
        <w:br w:type="textWrapping"/>
      </w:r>
      <w:r>
        <w:rPr>
          <w:sz w:val="32"/>
          <w:szCs w:val="32"/>
        </w:rPr>
        <w:br w:type="textWrapping"/>
      </w:r>
      <w:r>
        <w:rPr>
          <w:sz w:val="32"/>
          <w:szCs w:val="32"/>
        </w:rPr>
        <w:t>D.    与水库防洪调度运用方式无关</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793DE2B4">
      <w:pPr>
        <w:spacing w:before="400" w:after="0" w:line="240" w:lineRule="auto"/>
        <w:jc w:val="left"/>
        <w:rPr>
          <w:sz w:val="32"/>
          <w:szCs w:val="32"/>
        </w:rPr>
      </w:pPr>
      <w:r>
        <w:rPr>
          <w:sz w:val="32"/>
          <w:szCs w:val="32"/>
        </w:rPr>
        <w:t>4.     水库调度方法可以分为（  ）两大类。</w:t>
      </w:r>
      <w:r>
        <w:rPr>
          <w:sz w:val="32"/>
          <w:szCs w:val="32"/>
        </w:rPr>
        <w:br w:type="textWrapping"/>
      </w:r>
    </w:p>
    <w:p w14:paraId="5548EF24">
      <w:pPr>
        <w:spacing w:line="240" w:lineRule="auto"/>
        <w:jc w:val="left"/>
        <w:rPr>
          <w:sz w:val="32"/>
          <w:szCs w:val="32"/>
        </w:rPr>
      </w:pPr>
      <w:r>
        <w:rPr>
          <w:color w:val="494949"/>
          <w:sz w:val="32"/>
          <w:szCs w:val="32"/>
        </w:rPr>
        <w:t>单选题(3.0分)（难易度:中）</w:t>
      </w:r>
    </w:p>
    <w:p w14:paraId="013C5BA1">
      <w:pPr>
        <w:spacing w:line="240" w:lineRule="auto"/>
        <w:jc w:val="left"/>
        <w:rPr>
          <w:sz w:val="32"/>
          <w:szCs w:val="32"/>
        </w:rPr>
      </w:pPr>
      <w:r>
        <w:rPr>
          <w:sz w:val="32"/>
          <w:szCs w:val="32"/>
        </w:rPr>
        <w:t>A.    水库供水计划和水库调度图</w:t>
      </w:r>
      <w:r>
        <w:rPr>
          <w:sz w:val="32"/>
          <w:szCs w:val="32"/>
        </w:rPr>
        <w:br w:type="textWrapping"/>
      </w:r>
      <w:r>
        <w:rPr>
          <w:sz w:val="32"/>
          <w:szCs w:val="32"/>
        </w:rPr>
        <w:br w:type="textWrapping"/>
      </w:r>
      <w:r>
        <w:rPr>
          <w:sz w:val="32"/>
          <w:szCs w:val="32"/>
        </w:rPr>
        <w:t>B.    数据采集和数据计算</w:t>
      </w:r>
      <w:r>
        <w:rPr>
          <w:sz w:val="32"/>
          <w:szCs w:val="32"/>
        </w:rPr>
        <w:br w:type="textWrapping"/>
      </w:r>
      <w:r>
        <w:rPr>
          <w:sz w:val="32"/>
          <w:szCs w:val="32"/>
        </w:rPr>
        <w:br w:type="textWrapping"/>
      </w:r>
      <w:r>
        <w:rPr>
          <w:sz w:val="32"/>
          <w:szCs w:val="32"/>
        </w:rPr>
        <w:t>C.    单库发电调度和梯级联合发电调度</w:t>
      </w:r>
      <w:r>
        <w:rPr>
          <w:sz w:val="32"/>
          <w:szCs w:val="32"/>
        </w:rPr>
        <w:br w:type="textWrapping"/>
      </w:r>
      <w:r>
        <w:rPr>
          <w:sz w:val="32"/>
          <w:szCs w:val="32"/>
        </w:rPr>
        <w:br w:type="textWrapping"/>
      </w:r>
      <w:r>
        <w:rPr>
          <w:sz w:val="32"/>
          <w:szCs w:val="32"/>
        </w:rPr>
        <w:t>D.    常规调度和优化调度</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5F8E284B">
      <w:pPr>
        <w:spacing w:before="400" w:after="0" w:line="240" w:lineRule="auto"/>
        <w:jc w:val="left"/>
        <w:rPr>
          <w:sz w:val="32"/>
          <w:szCs w:val="32"/>
        </w:rPr>
      </w:pPr>
      <w:r>
        <w:rPr>
          <w:sz w:val="32"/>
          <w:szCs w:val="32"/>
        </w:rPr>
        <w:t>5.     水资源规划，（   ）。</w:t>
      </w:r>
      <w:r>
        <w:rPr>
          <w:sz w:val="32"/>
          <w:szCs w:val="32"/>
        </w:rPr>
        <w:br w:type="textWrapping"/>
      </w:r>
    </w:p>
    <w:p w14:paraId="77996546">
      <w:pPr>
        <w:spacing w:line="240" w:lineRule="auto"/>
        <w:jc w:val="left"/>
        <w:rPr>
          <w:sz w:val="32"/>
          <w:szCs w:val="32"/>
        </w:rPr>
      </w:pPr>
      <w:r>
        <w:rPr>
          <w:color w:val="494949"/>
          <w:sz w:val="32"/>
          <w:szCs w:val="32"/>
        </w:rPr>
        <w:t>单选题(3.0分)（难易度:中）</w:t>
      </w:r>
    </w:p>
    <w:p w14:paraId="3C4CD81D">
      <w:pPr>
        <w:spacing w:line="240" w:lineRule="auto"/>
        <w:jc w:val="left"/>
        <w:rPr>
          <w:sz w:val="32"/>
          <w:szCs w:val="32"/>
        </w:rPr>
      </w:pPr>
      <w:r>
        <w:rPr>
          <w:sz w:val="32"/>
          <w:szCs w:val="32"/>
        </w:rPr>
        <w:t>A.    专业规划服从综合规划</w:t>
      </w:r>
      <w:r>
        <w:rPr>
          <w:sz w:val="32"/>
          <w:szCs w:val="32"/>
        </w:rPr>
        <w:br w:type="textWrapping"/>
      </w:r>
      <w:r>
        <w:rPr>
          <w:sz w:val="32"/>
          <w:szCs w:val="32"/>
        </w:rPr>
        <w:br w:type="textWrapping"/>
      </w:r>
      <w:r>
        <w:rPr>
          <w:sz w:val="32"/>
          <w:szCs w:val="32"/>
        </w:rPr>
        <w:t>B.    全国规划服从流域规划</w:t>
      </w:r>
      <w:r>
        <w:rPr>
          <w:sz w:val="32"/>
          <w:szCs w:val="32"/>
        </w:rPr>
        <w:br w:type="textWrapping"/>
      </w:r>
      <w:r>
        <w:rPr>
          <w:sz w:val="32"/>
          <w:szCs w:val="32"/>
        </w:rPr>
        <w:br w:type="textWrapping"/>
      </w:r>
      <w:r>
        <w:rPr>
          <w:sz w:val="32"/>
          <w:szCs w:val="32"/>
        </w:rPr>
        <w:t>C.    流域规划服从流域范围内的区域规划</w:t>
      </w:r>
      <w:r>
        <w:rPr>
          <w:sz w:val="32"/>
          <w:szCs w:val="32"/>
        </w:rPr>
        <w:br w:type="textWrapping"/>
      </w:r>
      <w:r>
        <w:rPr>
          <w:sz w:val="32"/>
          <w:szCs w:val="32"/>
        </w:rPr>
        <w:br w:type="textWrapping"/>
      </w:r>
      <w:r>
        <w:rPr>
          <w:sz w:val="32"/>
          <w:szCs w:val="32"/>
        </w:rPr>
        <w:t>D.    综合规划服从专业规划</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6DFA52DC">
      <w:pPr>
        <w:spacing w:before="400" w:after="0" w:line="240" w:lineRule="auto"/>
        <w:jc w:val="left"/>
        <w:rPr>
          <w:sz w:val="32"/>
          <w:szCs w:val="32"/>
        </w:rPr>
      </w:pPr>
      <w:r>
        <w:rPr>
          <w:sz w:val="32"/>
          <w:szCs w:val="32"/>
        </w:rPr>
        <w:t>6.     水资源调查评价是水资源规划的（  ）工作。</w:t>
      </w:r>
      <w:r>
        <w:rPr>
          <w:sz w:val="32"/>
          <w:szCs w:val="32"/>
        </w:rPr>
        <w:br w:type="textWrapping"/>
      </w:r>
    </w:p>
    <w:p w14:paraId="4D2624B5">
      <w:pPr>
        <w:spacing w:line="240" w:lineRule="auto"/>
        <w:jc w:val="left"/>
        <w:rPr>
          <w:sz w:val="32"/>
          <w:szCs w:val="32"/>
        </w:rPr>
      </w:pPr>
      <w:r>
        <w:rPr>
          <w:color w:val="494949"/>
          <w:sz w:val="32"/>
          <w:szCs w:val="32"/>
        </w:rPr>
        <w:t>单选题(3.0分)（难易度:中）</w:t>
      </w:r>
    </w:p>
    <w:p w14:paraId="2709E076">
      <w:pPr>
        <w:spacing w:line="240" w:lineRule="auto"/>
        <w:jc w:val="left"/>
        <w:rPr>
          <w:sz w:val="32"/>
          <w:szCs w:val="32"/>
        </w:rPr>
      </w:pPr>
      <w:r>
        <w:rPr>
          <w:sz w:val="32"/>
          <w:szCs w:val="32"/>
        </w:rPr>
        <w:t>A.    最主要</w:t>
      </w:r>
      <w:r>
        <w:rPr>
          <w:sz w:val="32"/>
          <w:szCs w:val="32"/>
        </w:rPr>
        <w:br w:type="textWrapping"/>
      </w:r>
      <w:r>
        <w:rPr>
          <w:sz w:val="32"/>
          <w:szCs w:val="32"/>
        </w:rPr>
        <w:br w:type="textWrapping"/>
      </w:r>
      <w:r>
        <w:rPr>
          <w:sz w:val="32"/>
          <w:szCs w:val="32"/>
        </w:rPr>
        <w:t>B.    第二阶段</w:t>
      </w:r>
      <w:r>
        <w:rPr>
          <w:sz w:val="32"/>
          <w:szCs w:val="32"/>
        </w:rPr>
        <w:br w:type="textWrapping"/>
      </w:r>
      <w:r>
        <w:rPr>
          <w:sz w:val="32"/>
          <w:szCs w:val="32"/>
        </w:rPr>
        <w:br w:type="textWrapping"/>
      </w:r>
      <w:r>
        <w:rPr>
          <w:sz w:val="32"/>
          <w:szCs w:val="32"/>
        </w:rPr>
        <w:t>C.    .最后阶段</w:t>
      </w:r>
      <w:r>
        <w:rPr>
          <w:sz w:val="32"/>
          <w:szCs w:val="32"/>
        </w:rPr>
        <w:br w:type="textWrapping"/>
      </w:r>
      <w:r>
        <w:rPr>
          <w:sz w:val="32"/>
          <w:szCs w:val="32"/>
        </w:rPr>
        <w:br w:type="textWrapping"/>
      </w:r>
      <w:r>
        <w:rPr>
          <w:sz w:val="32"/>
          <w:szCs w:val="32"/>
        </w:rPr>
        <w:t>D.    第一阶段</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7D2C5C33">
      <w:pPr>
        <w:spacing w:before="400" w:after="0" w:line="240" w:lineRule="auto"/>
        <w:jc w:val="left"/>
        <w:rPr>
          <w:sz w:val="32"/>
          <w:szCs w:val="32"/>
        </w:rPr>
      </w:pPr>
      <w:r>
        <w:rPr>
          <w:sz w:val="32"/>
          <w:szCs w:val="32"/>
        </w:rPr>
        <w:t>7.     水资源调查评价（   ）。</w:t>
      </w:r>
      <w:r>
        <w:rPr>
          <w:sz w:val="32"/>
          <w:szCs w:val="32"/>
        </w:rPr>
        <w:br w:type="textWrapping"/>
      </w:r>
    </w:p>
    <w:p w14:paraId="3537D223">
      <w:pPr>
        <w:spacing w:line="240" w:lineRule="auto"/>
        <w:jc w:val="left"/>
        <w:rPr>
          <w:sz w:val="32"/>
          <w:szCs w:val="32"/>
        </w:rPr>
      </w:pPr>
      <w:r>
        <w:rPr>
          <w:color w:val="494949"/>
          <w:sz w:val="32"/>
          <w:szCs w:val="32"/>
        </w:rPr>
        <w:t>单选题(3.0分)（难易度:中）</w:t>
      </w:r>
    </w:p>
    <w:p w14:paraId="35D220FA">
      <w:pPr>
        <w:spacing w:line="240" w:lineRule="auto"/>
        <w:jc w:val="left"/>
        <w:rPr>
          <w:sz w:val="32"/>
          <w:szCs w:val="32"/>
        </w:rPr>
      </w:pPr>
      <w:r>
        <w:rPr>
          <w:sz w:val="32"/>
          <w:szCs w:val="32"/>
        </w:rPr>
        <w:t>A.    是与水资源规划并行的工作</w:t>
      </w:r>
      <w:r>
        <w:rPr>
          <w:sz w:val="32"/>
          <w:szCs w:val="32"/>
        </w:rPr>
        <w:br w:type="textWrapping"/>
      </w:r>
      <w:r>
        <w:rPr>
          <w:sz w:val="32"/>
          <w:szCs w:val="32"/>
        </w:rPr>
        <w:br w:type="textWrapping"/>
      </w:r>
      <w:r>
        <w:rPr>
          <w:sz w:val="32"/>
          <w:szCs w:val="32"/>
        </w:rPr>
        <w:t>B.    即为水资源数量调查评价</w:t>
      </w:r>
      <w:r>
        <w:rPr>
          <w:sz w:val="32"/>
          <w:szCs w:val="32"/>
        </w:rPr>
        <w:br w:type="textWrapping"/>
      </w:r>
      <w:r>
        <w:rPr>
          <w:sz w:val="32"/>
          <w:szCs w:val="32"/>
        </w:rPr>
        <w:br w:type="textWrapping"/>
      </w:r>
      <w:r>
        <w:rPr>
          <w:sz w:val="32"/>
          <w:szCs w:val="32"/>
        </w:rPr>
        <w:t>C.    包括水资源数量调查评价、水资源质量调查评价，以及水资源开发利用及其影响评价</w:t>
      </w:r>
      <w:r>
        <w:rPr>
          <w:sz w:val="32"/>
          <w:szCs w:val="32"/>
        </w:rPr>
        <w:br w:type="textWrapping"/>
      </w:r>
      <w:r>
        <w:rPr>
          <w:sz w:val="32"/>
          <w:szCs w:val="32"/>
        </w:rPr>
        <w:br w:type="textWrapping"/>
      </w:r>
      <w:r>
        <w:rPr>
          <w:sz w:val="32"/>
          <w:szCs w:val="32"/>
        </w:rPr>
        <w:t>D.    即为水资源开发利用及其影响评价</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17340950">
      <w:pPr>
        <w:spacing w:before="400" w:after="0" w:line="240" w:lineRule="auto"/>
        <w:jc w:val="left"/>
        <w:rPr>
          <w:sz w:val="32"/>
          <w:szCs w:val="32"/>
        </w:rPr>
      </w:pPr>
      <w:r>
        <w:rPr>
          <w:sz w:val="32"/>
          <w:szCs w:val="32"/>
        </w:rPr>
        <w:t>8.     按照性质，水资源规划包括（  ）两种类型。</w:t>
      </w:r>
      <w:r>
        <w:rPr>
          <w:sz w:val="32"/>
          <w:szCs w:val="32"/>
        </w:rPr>
        <w:br w:type="textWrapping"/>
      </w:r>
    </w:p>
    <w:p w14:paraId="2A0B1023">
      <w:pPr>
        <w:spacing w:line="240" w:lineRule="auto"/>
        <w:jc w:val="left"/>
        <w:rPr>
          <w:sz w:val="32"/>
          <w:szCs w:val="32"/>
        </w:rPr>
      </w:pPr>
      <w:r>
        <w:rPr>
          <w:color w:val="494949"/>
          <w:sz w:val="32"/>
          <w:szCs w:val="32"/>
        </w:rPr>
        <w:t>单选题(3.0分)（难易度:中）</w:t>
      </w:r>
    </w:p>
    <w:p w14:paraId="750D4404">
      <w:pPr>
        <w:spacing w:line="240" w:lineRule="auto"/>
        <w:jc w:val="left"/>
        <w:rPr>
          <w:sz w:val="32"/>
          <w:szCs w:val="32"/>
        </w:rPr>
      </w:pPr>
      <w:r>
        <w:rPr>
          <w:sz w:val="32"/>
          <w:szCs w:val="32"/>
        </w:rPr>
        <w:t>A.    流域规划与地区规划</w:t>
      </w:r>
      <w:r>
        <w:rPr>
          <w:sz w:val="32"/>
          <w:szCs w:val="32"/>
        </w:rPr>
        <w:br w:type="textWrapping"/>
      </w:r>
      <w:r>
        <w:rPr>
          <w:sz w:val="32"/>
          <w:szCs w:val="32"/>
        </w:rPr>
        <w:br w:type="textWrapping"/>
      </w:r>
      <w:r>
        <w:rPr>
          <w:sz w:val="32"/>
          <w:szCs w:val="32"/>
        </w:rPr>
        <w:t>B.    流域规划与专业规划</w:t>
      </w:r>
      <w:r>
        <w:rPr>
          <w:sz w:val="32"/>
          <w:szCs w:val="32"/>
        </w:rPr>
        <w:br w:type="textWrapping"/>
      </w:r>
      <w:r>
        <w:rPr>
          <w:sz w:val="32"/>
          <w:szCs w:val="32"/>
        </w:rPr>
        <w:br w:type="textWrapping"/>
      </w:r>
      <w:r>
        <w:rPr>
          <w:sz w:val="32"/>
          <w:szCs w:val="32"/>
        </w:rPr>
        <w:t>C.    综合规划与专业规划</w:t>
      </w:r>
      <w:r>
        <w:rPr>
          <w:sz w:val="32"/>
          <w:szCs w:val="32"/>
        </w:rPr>
        <w:br w:type="textWrapping"/>
      </w:r>
      <w:r>
        <w:rPr>
          <w:sz w:val="32"/>
          <w:szCs w:val="32"/>
        </w:rPr>
        <w:br w:type="textWrapping"/>
      </w:r>
      <w:r>
        <w:rPr>
          <w:sz w:val="32"/>
          <w:szCs w:val="32"/>
        </w:rPr>
        <w:t>D.    综合规划与区域规划</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08438AB6">
      <w:pPr>
        <w:spacing w:before="400" w:after="0" w:line="240" w:lineRule="auto"/>
        <w:jc w:val="left"/>
        <w:rPr>
          <w:sz w:val="32"/>
          <w:szCs w:val="32"/>
        </w:rPr>
      </w:pPr>
      <w:r>
        <w:rPr>
          <w:sz w:val="32"/>
          <w:szCs w:val="32"/>
        </w:rPr>
        <w:t>9.     地表水资源数量是指河流、湖泊、冰川等水体的地表水量，（   ）。</w:t>
      </w:r>
      <w:r>
        <w:rPr>
          <w:sz w:val="32"/>
          <w:szCs w:val="32"/>
        </w:rPr>
        <w:br w:type="textWrapping"/>
      </w:r>
    </w:p>
    <w:p w14:paraId="0E7CB04F">
      <w:pPr>
        <w:spacing w:line="240" w:lineRule="auto"/>
        <w:jc w:val="left"/>
        <w:rPr>
          <w:sz w:val="32"/>
          <w:szCs w:val="32"/>
        </w:rPr>
      </w:pPr>
      <w:r>
        <w:rPr>
          <w:color w:val="494949"/>
          <w:sz w:val="32"/>
          <w:szCs w:val="32"/>
        </w:rPr>
        <w:t>单选题(3.0分)（难易度:中）</w:t>
      </w:r>
    </w:p>
    <w:p w14:paraId="345868BE">
      <w:pPr>
        <w:spacing w:line="240" w:lineRule="auto"/>
        <w:jc w:val="left"/>
        <w:rPr>
          <w:sz w:val="32"/>
          <w:szCs w:val="32"/>
        </w:rPr>
      </w:pPr>
      <w:r>
        <w:rPr>
          <w:sz w:val="32"/>
          <w:szCs w:val="32"/>
        </w:rPr>
        <w:t>A.    以河川径流量表示</w:t>
      </w:r>
      <w:r>
        <w:rPr>
          <w:sz w:val="32"/>
          <w:szCs w:val="32"/>
        </w:rPr>
        <w:br w:type="textWrapping"/>
      </w:r>
      <w:r>
        <w:rPr>
          <w:sz w:val="32"/>
          <w:szCs w:val="32"/>
        </w:rPr>
        <w:br w:type="textWrapping"/>
      </w:r>
      <w:r>
        <w:rPr>
          <w:sz w:val="32"/>
          <w:szCs w:val="32"/>
        </w:rPr>
        <w:t>B.    以上游来水径流量表示</w:t>
      </w:r>
      <w:r>
        <w:rPr>
          <w:sz w:val="32"/>
          <w:szCs w:val="32"/>
        </w:rPr>
        <w:br w:type="textWrapping"/>
      </w:r>
      <w:r>
        <w:rPr>
          <w:sz w:val="32"/>
          <w:szCs w:val="32"/>
        </w:rPr>
        <w:br w:type="textWrapping"/>
      </w:r>
      <w:r>
        <w:rPr>
          <w:sz w:val="32"/>
          <w:szCs w:val="32"/>
        </w:rPr>
        <w:t>C.    以出口断面径流量表示</w:t>
      </w:r>
      <w:r>
        <w:rPr>
          <w:sz w:val="32"/>
          <w:szCs w:val="32"/>
        </w:rPr>
        <w:br w:type="textWrapping"/>
      </w:r>
      <w:r>
        <w:rPr>
          <w:sz w:val="32"/>
          <w:szCs w:val="32"/>
        </w:rPr>
        <w:br w:type="textWrapping"/>
      </w:r>
      <w:r>
        <w:rPr>
          <w:sz w:val="32"/>
          <w:szCs w:val="32"/>
        </w:rPr>
        <w:t>D.    以多年平均降水量表示</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75AD7BA3">
      <w:pPr>
        <w:spacing w:before="400" w:after="0" w:line="240" w:lineRule="auto"/>
        <w:jc w:val="left"/>
        <w:rPr>
          <w:sz w:val="32"/>
          <w:szCs w:val="32"/>
        </w:rPr>
      </w:pPr>
      <w:r>
        <w:rPr>
          <w:sz w:val="32"/>
          <w:szCs w:val="32"/>
        </w:rPr>
        <w:t>10.    9．水权（   ）。</w:t>
      </w:r>
      <w:r>
        <w:rPr>
          <w:sz w:val="32"/>
          <w:szCs w:val="32"/>
        </w:rPr>
        <w:br w:type="textWrapping"/>
      </w:r>
    </w:p>
    <w:p w14:paraId="5D090565">
      <w:pPr>
        <w:spacing w:line="240" w:lineRule="auto"/>
        <w:jc w:val="left"/>
        <w:rPr>
          <w:sz w:val="32"/>
          <w:szCs w:val="32"/>
        </w:rPr>
      </w:pPr>
      <w:r>
        <w:rPr>
          <w:color w:val="494949"/>
          <w:sz w:val="32"/>
          <w:szCs w:val="32"/>
        </w:rPr>
        <w:t>单选题(3.0分)（难易度:中）</w:t>
      </w:r>
    </w:p>
    <w:p w14:paraId="1E213023">
      <w:pPr>
        <w:spacing w:line="240" w:lineRule="auto"/>
        <w:jc w:val="left"/>
        <w:rPr>
          <w:sz w:val="32"/>
          <w:szCs w:val="32"/>
        </w:rPr>
      </w:pPr>
      <w:r>
        <w:rPr>
          <w:sz w:val="32"/>
          <w:szCs w:val="32"/>
        </w:rPr>
        <w:t>A.    即为水资源所有权</w:t>
      </w:r>
      <w:r>
        <w:rPr>
          <w:sz w:val="32"/>
          <w:szCs w:val="32"/>
        </w:rPr>
        <w:br w:type="textWrapping"/>
      </w:r>
      <w:r>
        <w:rPr>
          <w:sz w:val="32"/>
          <w:szCs w:val="32"/>
        </w:rPr>
        <w:br w:type="textWrapping"/>
      </w:r>
      <w:r>
        <w:rPr>
          <w:sz w:val="32"/>
          <w:szCs w:val="32"/>
        </w:rPr>
        <w:t>B.    不允许有偿转让</w:t>
      </w:r>
      <w:r>
        <w:rPr>
          <w:sz w:val="32"/>
          <w:szCs w:val="32"/>
        </w:rPr>
        <w:br w:type="textWrapping"/>
      </w:r>
      <w:r>
        <w:rPr>
          <w:sz w:val="32"/>
          <w:szCs w:val="32"/>
        </w:rPr>
        <w:br w:type="textWrapping"/>
      </w:r>
      <w:r>
        <w:rPr>
          <w:sz w:val="32"/>
          <w:szCs w:val="32"/>
        </w:rPr>
        <w:t>C.    即为水资源永久使用权</w:t>
      </w:r>
      <w:r>
        <w:rPr>
          <w:sz w:val="32"/>
          <w:szCs w:val="32"/>
        </w:rPr>
        <w:br w:type="textWrapping"/>
      </w:r>
      <w:r>
        <w:rPr>
          <w:sz w:val="32"/>
          <w:szCs w:val="32"/>
        </w:rPr>
        <w:br w:type="textWrapping"/>
      </w:r>
      <w:r>
        <w:rPr>
          <w:sz w:val="32"/>
          <w:szCs w:val="32"/>
        </w:rPr>
        <w:t>D.    是指以水资源所有权为基础的一组权利的总和，包括水资源使用权、水资源占有权、水资源收益权、水资源转让权等</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4573463D">
      <w:pPr>
        <w:spacing w:before="400" w:after="0" w:line="240" w:lineRule="auto"/>
        <w:jc w:val="left"/>
        <w:rPr>
          <w:sz w:val="32"/>
          <w:szCs w:val="32"/>
        </w:rPr>
      </w:pPr>
      <w:r>
        <w:rPr>
          <w:sz w:val="32"/>
          <w:szCs w:val="32"/>
        </w:rPr>
        <w:t>11.    水资源需求（   ）。</w:t>
      </w:r>
      <w:r>
        <w:rPr>
          <w:sz w:val="32"/>
          <w:szCs w:val="32"/>
        </w:rPr>
        <w:br w:type="textWrapping"/>
      </w:r>
    </w:p>
    <w:p w14:paraId="03661728">
      <w:pPr>
        <w:spacing w:line="240" w:lineRule="auto"/>
        <w:jc w:val="left"/>
        <w:rPr>
          <w:sz w:val="32"/>
          <w:szCs w:val="32"/>
        </w:rPr>
      </w:pPr>
      <w:r>
        <w:rPr>
          <w:color w:val="494949"/>
          <w:sz w:val="32"/>
          <w:szCs w:val="32"/>
        </w:rPr>
        <w:t>单选题(3.0分)（难易度:中）</w:t>
      </w:r>
    </w:p>
    <w:p w14:paraId="42DF9D6F">
      <w:pPr>
        <w:spacing w:line="240" w:lineRule="auto"/>
        <w:jc w:val="left"/>
        <w:rPr>
          <w:sz w:val="32"/>
          <w:szCs w:val="32"/>
        </w:rPr>
      </w:pPr>
      <w:r>
        <w:rPr>
          <w:sz w:val="32"/>
          <w:szCs w:val="32"/>
        </w:rPr>
        <w:t>A.    可以分为基本需求、生态环境需求和经济需求三种</w:t>
      </w:r>
      <w:r>
        <w:rPr>
          <w:sz w:val="32"/>
          <w:szCs w:val="32"/>
        </w:rPr>
        <w:br w:type="textWrapping"/>
      </w:r>
      <w:r>
        <w:rPr>
          <w:sz w:val="32"/>
          <w:szCs w:val="32"/>
        </w:rPr>
        <w:br w:type="textWrapping"/>
      </w:r>
      <w:r>
        <w:rPr>
          <w:sz w:val="32"/>
          <w:szCs w:val="32"/>
        </w:rPr>
        <w:t>B.    主要是指经济需求</w:t>
      </w:r>
      <w:r>
        <w:rPr>
          <w:sz w:val="32"/>
          <w:szCs w:val="32"/>
        </w:rPr>
        <w:br w:type="textWrapping"/>
      </w:r>
      <w:r>
        <w:rPr>
          <w:sz w:val="32"/>
          <w:szCs w:val="32"/>
        </w:rPr>
        <w:br w:type="textWrapping"/>
      </w:r>
      <w:r>
        <w:rPr>
          <w:sz w:val="32"/>
          <w:szCs w:val="32"/>
        </w:rPr>
        <w:t>C.    不包括生态环境需求</w:t>
      </w:r>
      <w:r>
        <w:rPr>
          <w:sz w:val="32"/>
          <w:szCs w:val="32"/>
        </w:rPr>
        <w:br w:type="textWrapping"/>
      </w:r>
      <w:r>
        <w:rPr>
          <w:sz w:val="32"/>
          <w:szCs w:val="32"/>
        </w:rPr>
        <w:br w:type="textWrapping"/>
      </w:r>
      <w:r>
        <w:rPr>
          <w:sz w:val="32"/>
          <w:szCs w:val="32"/>
        </w:rPr>
        <w:t>D.    属于人权的范畴，应无条件地予以满足</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5B16009A">
      <w:pPr>
        <w:spacing w:before="400" w:after="0" w:line="240" w:lineRule="auto"/>
        <w:jc w:val="left"/>
        <w:rPr>
          <w:sz w:val="32"/>
          <w:szCs w:val="32"/>
        </w:rPr>
      </w:pPr>
      <w:r>
        <w:rPr>
          <w:sz w:val="32"/>
          <w:szCs w:val="32"/>
        </w:rPr>
        <w:t>12.    建设节水型社会（  ）。</w:t>
      </w:r>
      <w:r>
        <w:rPr>
          <w:sz w:val="32"/>
          <w:szCs w:val="32"/>
        </w:rPr>
        <w:br w:type="textWrapping"/>
      </w:r>
    </w:p>
    <w:p w14:paraId="60D056CE">
      <w:pPr>
        <w:spacing w:line="240" w:lineRule="auto"/>
        <w:jc w:val="left"/>
        <w:rPr>
          <w:sz w:val="32"/>
          <w:szCs w:val="32"/>
        </w:rPr>
      </w:pPr>
      <w:r>
        <w:rPr>
          <w:color w:val="494949"/>
          <w:sz w:val="32"/>
          <w:szCs w:val="32"/>
        </w:rPr>
        <w:t>单选题(3.0分)（难易度:中）</w:t>
      </w:r>
    </w:p>
    <w:p w14:paraId="07DAC50F">
      <w:pPr>
        <w:spacing w:line="240" w:lineRule="auto"/>
        <w:jc w:val="left"/>
        <w:rPr>
          <w:sz w:val="32"/>
          <w:szCs w:val="32"/>
        </w:rPr>
      </w:pPr>
      <w:r>
        <w:rPr>
          <w:sz w:val="32"/>
          <w:szCs w:val="32"/>
        </w:rPr>
        <w:t>A.    包括按照水资源条件调整现有经济结构（含产业结构和种植业结构），优化配置水资源</w:t>
      </w:r>
      <w:r>
        <w:rPr>
          <w:sz w:val="32"/>
          <w:szCs w:val="32"/>
        </w:rPr>
        <w:br w:type="textWrapping"/>
      </w:r>
      <w:r>
        <w:rPr>
          <w:sz w:val="32"/>
          <w:szCs w:val="32"/>
        </w:rPr>
        <w:br w:type="textWrapping"/>
      </w:r>
      <w:r>
        <w:rPr>
          <w:sz w:val="32"/>
          <w:szCs w:val="32"/>
        </w:rPr>
        <w:t>B.    主要是加强引水工程建设</w:t>
      </w:r>
      <w:r>
        <w:rPr>
          <w:sz w:val="32"/>
          <w:szCs w:val="32"/>
        </w:rPr>
        <w:br w:type="textWrapping"/>
      </w:r>
      <w:r>
        <w:rPr>
          <w:sz w:val="32"/>
          <w:szCs w:val="32"/>
        </w:rPr>
        <w:br w:type="textWrapping"/>
      </w:r>
      <w:r>
        <w:rPr>
          <w:sz w:val="32"/>
          <w:szCs w:val="32"/>
        </w:rPr>
        <w:t>C.    不包括建立合理的水价形成机制，以及适时、适度、适地调整水价</w:t>
      </w:r>
      <w:r>
        <w:rPr>
          <w:sz w:val="32"/>
          <w:szCs w:val="32"/>
        </w:rPr>
        <w:br w:type="textWrapping"/>
      </w:r>
      <w:r>
        <w:rPr>
          <w:sz w:val="32"/>
          <w:szCs w:val="32"/>
        </w:rPr>
        <w:br w:type="textWrapping"/>
      </w:r>
      <w:r>
        <w:rPr>
          <w:sz w:val="32"/>
          <w:szCs w:val="32"/>
        </w:rPr>
        <w:t>D.    不包括开展节水宣传教育</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61013BBD">
      <w:pPr>
        <w:spacing w:before="400" w:after="0" w:line="240" w:lineRule="auto"/>
        <w:jc w:val="left"/>
        <w:rPr>
          <w:sz w:val="32"/>
          <w:szCs w:val="32"/>
        </w:rPr>
      </w:pPr>
      <w:r>
        <w:rPr>
          <w:sz w:val="32"/>
          <w:szCs w:val="32"/>
        </w:rPr>
        <w:t>13.     水利工程供水价格（  ）。 </w:t>
      </w:r>
      <w:r>
        <w:rPr>
          <w:sz w:val="32"/>
          <w:szCs w:val="32"/>
        </w:rPr>
        <w:br w:type="textWrapping"/>
      </w:r>
    </w:p>
    <w:p w14:paraId="0D35A000">
      <w:pPr>
        <w:spacing w:line="240" w:lineRule="auto"/>
        <w:jc w:val="left"/>
        <w:rPr>
          <w:sz w:val="32"/>
          <w:szCs w:val="32"/>
        </w:rPr>
      </w:pPr>
      <w:r>
        <w:rPr>
          <w:color w:val="494949"/>
          <w:sz w:val="32"/>
          <w:szCs w:val="32"/>
        </w:rPr>
        <w:t>单选题(3.0分)（难易度:中）</w:t>
      </w:r>
    </w:p>
    <w:p w14:paraId="02E68A45">
      <w:pPr>
        <w:spacing w:line="240" w:lineRule="auto"/>
        <w:jc w:val="left"/>
        <w:rPr>
          <w:sz w:val="32"/>
          <w:szCs w:val="32"/>
        </w:rPr>
      </w:pPr>
      <w:r>
        <w:rPr>
          <w:sz w:val="32"/>
          <w:szCs w:val="32"/>
        </w:rPr>
        <w:t>A.    是指供水经营者通过拦、蓄、引、提等水利工程设施销售给用户的自来水的价格</w:t>
      </w:r>
      <w:r>
        <w:rPr>
          <w:sz w:val="32"/>
          <w:szCs w:val="32"/>
        </w:rPr>
        <w:br w:type="textWrapping"/>
      </w:r>
      <w:r>
        <w:rPr>
          <w:sz w:val="32"/>
          <w:szCs w:val="32"/>
        </w:rPr>
        <w:br w:type="textWrapping"/>
      </w:r>
      <w:r>
        <w:rPr>
          <w:sz w:val="32"/>
          <w:szCs w:val="32"/>
        </w:rPr>
        <w:t>B.    采取统一政策、统一管理方式，实行政府定价</w:t>
      </w:r>
      <w:r>
        <w:rPr>
          <w:sz w:val="32"/>
          <w:szCs w:val="32"/>
        </w:rPr>
        <w:br w:type="textWrapping"/>
      </w:r>
      <w:r>
        <w:rPr>
          <w:sz w:val="32"/>
          <w:szCs w:val="32"/>
        </w:rPr>
        <w:br w:type="textWrapping"/>
      </w:r>
      <w:r>
        <w:rPr>
          <w:sz w:val="32"/>
          <w:szCs w:val="32"/>
        </w:rPr>
        <w:t>C.    按照补偿成本、合理收益、优质优价、公平负担的原则制定，并根据供水成本、费用及市场供求的变化情况适时调整</w:t>
      </w:r>
      <w:r>
        <w:rPr>
          <w:sz w:val="32"/>
          <w:szCs w:val="32"/>
        </w:rPr>
        <w:br w:type="textWrapping"/>
      </w:r>
      <w:r>
        <w:rPr>
          <w:sz w:val="32"/>
          <w:szCs w:val="32"/>
        </w:rPr>
        <w:br w:type="textWrapping"/>
      </w:r>
      <w:r>
        <w:rPr>
          <w:sz w:val="32"/>
          <w:szCs w:val="32"/>
        </w:rPr>
        <w:t>D.    不应计入利润</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316B1276">
      <w:pPr>
        <w:spacing w:before="400" w:after="0" w:line="240" w:lineRule="auto"/>
        <w:jc w:val="left"/>
        <w:rPr>
          <w:sz w:val="32"/>
          <w:szCs w:val="32"/>
        </w:rPr>
      </w:pPr>
      <w:r>
        <w:rPr>
          <w:sz w:val="32"/>
          <w:szCs w:val="32"/>
        </w:rPr>
        <w:t>14.    13．依据地表水水域环境功能和保护目标， III类水域主要适用于（  ）。</w:t>
      </w:r>
      <w:r>
        <w:rPr>
          <w:sz w:val="32"/>
          <w:szCs w:val="32"/>
        </w:rPr>
        <w:br w:type="textWrapping"/>
      </w:r>
    </w:p>
    <w:p w14:paraId="65125E7F">
      <w:pPr>
        <w:spacing w:line="240" w:lineRule="auto"/>
        <w:jc w:val="left"/>
        <w:rPr>
          <w:sz w:val="32"/>
          <w:szCs w:val="32"/>
        </w:rPr>
      </w:pPr>
      <w:r>
        <w:rPr>
          <w:color w:val="494949"/>
          <w:sz w:val="32"/>
          <w:szCs w:val="32"/>
        </w:rPr>
        <w:t>单选题(3.0分)（难易度:中）</w:t>
      </w:r>
    </w:p>
    <w:p w14:paraId="11BA2656">
      <w:pPr>
        <w:spacing w:line="240" w:lineRule="auto"/>
        <w:jc w:val="left"/>
        <w:rPr>
          <w:sz w:val="32"/>
          <w:szCs w:val="32"/>
        </w:rPr>
      </w:pPr>
      <w:r>
        <w:rPr>
          <w:sz w:val="32"/>
          <w:szCs w:val="32"/>
        </w:rPr>
        <w:t>A.    集中式生活饮用水地表水源地一级保护区、珍稀水生生物栖息地、鱼虾类产场、仔稚幼鱼的索饵场等；</w:t>
      </w:r>
      <w:r>
        <w:rPr>
          <w:sz w:val="32"/>
          <w:szCs w:val="32"/>
        </w:rPr>
        <w:br w:type="textWrapping"/>
      </w:r>
      <w:r>
        <w:rPr>
          <w:sz w:val="32"/>
          <w:szCs w:val="32"/>
        </w:rPr>
        <w:br w:type="textWrapping"/>
      </w:r>
      <w:r>
        <w:rPr>
          <w:sz w:val="32"/>
          <w:szCs w:val="32"/>
        </w:rPr>
        <w:t>B.    一般工业用水区及人体非直接接触的娱乐用水区；</w:t>
      </w:r>
      <w:r>
        <w:rPr>
          <w:sz w:val="32"/>
          <w:szCs w:val="32"/>
        </w:rPr>
        <w:br w:type="textWrapping"/>
      </w:r>
      <w:r>
        <w:rPr>
          <w:sz w:val="32"/>
          <w:szCs w:val="32"/>
        </w:rPr>
        <w:br w:type="textWrapping"/>
      </w:r>
      <w:r>
        <w:rPr>
          <w:sz w:val="32"/>
          <w:szCs w:val="32"/>
        </w:rPr>
        <w:t>C.    集中式生活饮用水地表水源地二级保护区、鱼虾类越冬场、洄游通道、水产养殖区等渔业水域及游泳区；</w:t>
      </w:r>
      <w:r>
        <w:rPr>
          <w:sz w:val="32"/>
          <w:szCs w:val="32"/>
        </w:rPr>
        <w:br w:type="textWrapping"/>
      </w:r>
      <w:r>
        <w:rPr>
          <w:sz w:val="32"/>
          <w:szCs w:val="32"/>
        </w:rPr>
        <w:br w:type="textWrapping"/>
      </w:r>
      <w:r>
        <w:rPr>
          <w:sz w:val="32"/>
          <w:szCs w:val="32"/>
        </w:rPr>
        <w:t>D.    农业用水区及一般景观要求水域。</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答案解释：暂无</w:t>
      </w:r>
    </w:p>
    <w:p w14:paraId="749431F5">
      <w:pPr>
        <w:spacing w:before="400" w:after="0" w:line="240" w:lineRule="auto"/>
        <w:jc w:val="left"/>
        <w:rPr>
          <w:sz w:val="32"/>
          <w:szCs w:val="32"/>
        </w:rPr>
      </w:pPr>
      <w:r>
        <w:rPr>
          <w:sz w:val="32"/>
          <w:szCs w:val="32"/>
        </w:rPr>
        <w:t>15.     依据地表水水域环境功能和保护目标，按功能高低将水域依次划分为（  ）类。</w:t>
      </w:r>
      <w:r>
        <w:rPr>
          <w:sz w:val="32"/>
          <w:szCs w:val="32"/>
        </w:rPr>
        <w:br w:type="textWrapping"/>
      </w:r>
    </w:p>
    <w:p w14:paraId="6CED5371">
      <w:pPr>
        <w:spacing w:line="240" w:lineRule="auto"/>
        <w:jc w:val="left"/>
        <w:rPr>
          <w:sz w:val="32"/>
          <w:szCs w:val="32"/>
        </w:rPr>
      </w:pPr>
      <w:r>
        <w:rPr>
          <w:color w:val="494949"/>
          <w:sz w:val="32"/>
          <w:szCs w:val="32"/>
        </w:rPr>
        <w:t>单选题(3.0分)（难易度:中）</w:t>
      </w:r>
    </w:p>
    <w:p w14:paraId="5190132B">
      <w:pPr>
        <w:spacing w:line="240" w:lineRule="auto"/>
        <w:jc w:val="left"/>
        <w:rPr>
          <w:sz w:val="32"/>
          <w:szCs w:val="32"/>
        </w:rPr>
      </w:pPr>
      <w:r>
        <w:rPr>
          <w:sz w:val="32"/>
          <w:szCs w:val="32"/>
        </w:rPr>
        <w:t>A.    .I至V </w:t>
      </w:r>
      <w:r>
        <w:rPr>
          <w:sz w:val="32"/>
          <w:szCs w:val="32"/>
        </w:rPr>
        <w:br w:type="textWrapping"/>
      </w:r>
      <w:r>
        <w:rPr>
          <w:sz w:val="32"/>
          <w:szCs w:val="32"/>
        </w:rPr>
        <w:br w:type="textWrapping"/>
      </w:r>
      <w:r>
        <w:rPr>
          <w:sz w:val="32"/>
          <w:szCs w:val="32"/>
        </w:rPr>
        <w:t>B.    I至Ⅳ</w:t>
      </w:r>
      <w:r>
        <w:rPr>
          <w:sz w:val="32"/>
          <w:szCs w:val="32"/>
        </w:rPr>
        <w:br w:type="textWrapping"/>
      </w:r>
      <w:r>
        <w:rPr>
          <w:sz w:val="32"/>
          <w:szCs w:val="32"/>
        </w:rPr>
        <w:br w:type="textWrapping"/>
      </w:r>
      <w:r>
        <w:rPr>
          <w:sz w:val="32"/>
          <w:szCs w:val="32"/>
        </w:rPr>
        <w:t>C.    I至Ⅵ</w:t>
      </w:r>
      <w:r>
        <w:rPr>
          <w:sz w:val="32"/>
          <w:szCs w:val="32"/>
        </w:rPr>
        <w:br w:type="textWrapping"/>
      </w:r>
      <w:r>
        <w:rPr>
          <w:sz w:val="32"/>
          <w:szCs w:val="32"/>
        </w:rPr>
        <w:br w:type="textWrapping"/>
      </w:r>
      <w:r>
        <w:rPr>
          <w:sz w:val="32"/>
          <w:szCs w:val="32"/>
        </w:rPr>
        <w:t>D.    I至Ⅷ</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78C8642A">
      <w:pPr>
        <w:spacing w:before="400" w:after="0" w:line="240" w:lineRule="auto"/>
        <w:jc w:val="left"/>
        <w:rPr>
          <w:sz w:val="32"/>
          <w:szCs w:val="32"/>
        </w:rPr>
      </w:pPr>
      <w:r>
        <w:rPr>
          <w:sz w:val="32"/>
          <w:szCs w:val="32"/>
        </w:rPr>
        <w:t>16.    15．按照《地表水环境质量标准》，（  ）类水域主要适用于一般工业用水区及人体非直接接触的娱乐用水区。</w:t>
      </w:r>
      <w:r>
        <w:rPr>
          <w:sz w:val="32"/>
          <w:szCs w:val="32"/>
        </w:rPr>
        <w:br w:type="textWrapping"/>
      </w:r>
    </w:p>
    <w:p w14:paraId="31B5CDA7">
      <w:pPr>
        <w:spacing w:line="240" w:lineRule="auto"/>
        <w:jc w:val="left"/>
        <w:rPr>
          <w:sz w:val="32"/>
          <w:szCs w:val="32"/>
        </w:rPr>
      </w:pPr>
      <w:r>
        <w:rPr>
          <w:color w:val="494949"/>
          <w:sz w:val="32"/>
          <w:szCs w:val="32"/>
        </w:rPr>
        <w:t>单选题(3.0分)（难易度:中）</w:t>
      </w:r>
    </w:p>
    <w:p w14:paraId="0B4628AD">
      <w:pPr>
        <w:spacing w:line="240" w:lineRule="auto"/>
        <w:jc w:val="left"/>
        <w:rPr>
          <w:sz w:val="32"/>
          <w:szCs w:val="32"/>
        </w:rPr>
      </w:pPr>
      <w:r>
        <w:rPr>
          <w:sz w:val="32"/>
          <w:szCs w:val="32"/>
        </w:rPr>
        <w:t>A.    .I</w:t>
      </w:r>
      <w:r>
        <w:rPr>
          <w:sz w:val="32"/>
          <w:szCs w:val="32"/>
        </w:rPr>
        <w:br w:type="textWrapping"/>
      </w:r>
      <w:r>
        <w:rPr>
          <w:sz w:val="32"/>
          <w:szCs w:val="32"/>
        </w:rPr>
        <w:br w:type="textWrapping"/>
      </w:r>
      <w:r>
        <w:rPr>
          <w:sz w:val="32"/>
          <w:szCs w:val="32"/>
        </w:rPr>
        <w:t>B.    II</w:t>
      </w:r>
      <w:r>
        <w:rPr>
          <w:sz w:val="32"/>
          <w:szCs w:val="32"/>
        </w:rPr>
        <w:br w:type="textWrapping"/>
      </w:r>
      <w:r>
        <w:rPr>
          <w:sz w:val="32"/>
          <w:szCs w:val="32"/>
        </w:rPr>
        <w:br w:type="textWrapping"/>
      </w:r>
      <w:r>
        <w:rPr>
          <w:sz w:val="32"/>
          <w:szCs w:val="32"/>
        </w:rPr>
        <w:t>C.    III </w:t>
      </w:r>
      <w:r>
        <w:rPr>
          <w:sz w:val="32"/>
          <w:szCs w:val="32"/>
        </w:rPr>
        <w:br w:type="textWrapping"/>
      </w:r>
      <w:r>
        <w:rPr>
          <w:sz w:val="32"/>
          <w:szCs w:val="32"/>
        </w:rPr>
        <w:br w:type="textWrapping"/>
      </w:r>
      <w:r>
        <w:rPr>
          <w:sz w:val="32"/>
          <w:szCs w:val="32"/>
        </w:rPr>
        <w:t>D.    IV</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39CBA4FE">
      <w:pPr>
        <w:spacing w:before="400" w:after="0" w:line="240" w:lineRule="auto"/>
        <w:jc w:val="left"/>
        <w:rPr>
          <w:sz w:val="32"/>
          <w:szCs w:val="32"/>
        </w:rPr>
      </w:pPr>
      <w:r>
        <w:rPr>
          <w:sz w:val="32"/>
          <w:szCs w:val="32"/>
        </w:rPr>
        <w:t>17.     水功能区分为水功能一级区和水功能二级区，（  ）。</w:t>
      </w:r>
      <w:r>
        <w:rPr>
          <w:sz w:val="32"/>
          <w:szCs w:val="32"/>
        </w:rPr>
        <w:br w:type="textWrapping"/>
      </w:r>
    </w:p>
    <w:p w14:paraId="3BE3D273">
      <w:pPr>
        <w:spacing w:line="240" w:lineRule="auto"/>
        <w:jc w:val="left"/>
        <w:rPr>
          <w:sz w:val="32"/>
          <w:szCs w:val="32"/>
        </w:rPr>
      </w:pPr>
      <w:r>
        <w:rPr>
          <w:color w:val="494949"/>
          <w:sz w:val="32"/>
          <w:szCs w:val="32"/>
        </w:rPr>
        <w:t>单选题(3.0分)（难易度:中）</w:t>
      </w:r>
    </w:p>
    <w:p w14:paraId="28F2A8EC">
      <w:pPr>
        <w:spacing w:line="240" w:lineRule="auto"/>
        <w:jc w:val="left"/>
        <w:rPr>
          <w:sz w:val="32"/>
          <w:szCs w:val="32"/>
        </w:rPr>
      </w:pPr>
      <w:r>
        <w:rPr>
          <w:sz w:val="32"/>
          <w:szCs w:val="32"/>
        </w:rPr>
        <w:t>A.    水功能一级区的保护区禁止进行不利于功能保护的活动，同时应遵守现行法律法规的规定</w:t>
      </w:r>
      <w:r>
        <w:rPr>
          <w:sz w:val="32"/>
          <w:szCs w:val="32"/>
        </w:rPr>
        <w:br w:type="textWrapping"/>
      </w:r>
      <w:r>
        <w:rPr>
          <w:sz w:val="32"/>
          <w:szCs w:val="32"/>
        </w:rPr>
        <w:br w:type="textWrapping"/>
      </w:r>
      <w:r>
        <w:rPr>
          <w:sz w:val="32"/>
          <w:szCs w:val="32"/>
        </w:rPr>
        <w:t>B.    水功能一级区的保留区用于当前开发</w:t>
      </w:r>
      <w:r>
        <w:rPr>
          <w:sz w:val="32"/>
          <w:szCs w:val="32"/>
        </w:rPr>
        <w:br w:type="textWrapping"/>
      </w:r>
      <w:r>
        <w:rPr>
          <w:sz w:val="32"/>
          <w:szCs w:val="32"/>
        </w:rPr>
        <w:br w:type="textWrapping"/>
      </w:r>
      <w:r>
        <w:rPr>
          <w:sz w:val="32"/>
          <w:szCs w:val="32"/>
        </w:rPr>
        <w:t>C.    水功能二级区在水功能一级区划定的开发利用区中划分，分为3类</w:t>
      </w:r>
      <w:r>
        <w:rPr>
          <w:sz w:val="32"/>
          <w:szCs w:val="32"/>
        </w:rPr>
        <w:br w:type="textWrapping"/>
      </w:r>
      <w:r>
        <w:rPr>
          <w:sz w:val="32"/>
          <w:szCs w:val="32"/>
        </w:rPr>
        <w:br w:type="textWrapping"/>
      </w:r>
      <w:r>
        <w:rPr>
          <w:sz w:val="32"/>
          <w:szCs w:val="32"/>
        </w:rPr>
        <w:t>D.    水功能二级区分为9类</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76403975">
      <w:pPr>
        <w:spacing w:before="400" w:after="0" w:line="240" w:lineRule="auto"/>
        <w:jc w:val="left"/>
        <w:rPr>
          <w:sz w:val="32"/>
          <w:szCs w:val="32"/>
        </w:rPr>
      </w:pPr>
      <w:r>
        <w:rPr>
          <w:sz w:val="32"/>
          <w:szCs w:val="32"/>
        </w:rPr>
        <w:t>18.    水库在汛期运行时应首先满足（  ）要求。</w:t>
      </w:r>
      <w:r>
        <w:rPr>
          <w:sz w:val="32"/>
          <w:szCs w:val="32"/>
        </w:rPr>
        <w:br w:type="textWrapping"/>
      </w:r>
    </w:p>
    <w:p w14:paraId="386367B2">
      <w:pPr>
        <w:spacing w:line="240" w:lineRule="auto"/>
        <w:jc w:val="left"/>
        <w:rPr>
          <w:sz w:val="32"/>
          <w:szCs w:val="32"/>
        </w:rPr>
      </w:pPr>
      <w:r>
        <w:rPr>
          <w:color w:val="494949"/>
          <w:sz w:val="32"/>
          <w:szCs w:val="32"/>
        </w:rPr>
        <w:t>单选题(3.0分)（难易度:中）</w:t>
      </w:r>
    </w:p>
    <w:p w14:paraId="52E05FDF">
      <w:pPr>
        <w:spacing w:line="240" w:lineRule="auto"/>
        <w:jc w:val="left"/>
        <w:rPr>
          <w:sz w:val="32"/>
          <w:szCs w:val="32"/>
        </w:rPr>
      </w:pPr>
      <w:r>
        <w:rPr>
          <w:sz w:val="32"/>
          <w:szCs w:val="32"/>
        </w:rPr>
        <w:t>A.    防洪</w:t>
      </w:r>
      <w:r>
        <w:rPr>
          <w:sz w:val="32"/>
          <w:szCs w:val="32"/>
        </w:rPr>
        <w:br w:type="textWrapping"/>
      </w:r>
      <w:r>
        <w:rPr>
          <w:sz w:val="32"/>
          <w:szCs w:val="32"/>
        </w:rPr>
        <w:br w:type="textWrapping"/>
      </w:r>
      <w:r>
        <w:rPr>
          <w:sz w:val="32"/>
          <w:szCs w:val="32"/>
        </w:rPr>
        <w:t>B.    发电</w:t>
      </w:r>
      <w:r>
        <w:rPr>
          <w:sz w:val="32"/>
          <w:szCs w:val="32"/>
        </w:rPr>
        <w:br w:type="textWrapping"/>
      </w:r>
      <w:r>
        <w:rPr>
          <w:sz w:val="32"/>
          <w:szCs w:val="32"/>
        </w:rPr>
        <w:br w:type="textWrapping"/>
      </w:r>
      <w:r>
        <w:rPr>
          <w:sz w:val="32"/>
          <w:szCs w:val="32"/>
        </w:rPr>
        <w:t>C.    灌溉</w:t>
      </w:r>
      <w:r>
        <w:rPr>
          <w:sz w:val="32"/>
          <w:szCs w:val="32"/>
        </w:rPr>
        <w:br w:type="textWrapping"/>
      </w:r>
      <w:r>
        <w:rPr>
          <w:sz w:val="32"/>
          <w:szCs w:val="32"/>
        </w:rPr>
        <w:br w:type="textWrapping"/>
      </w:r>
      <w:r>
        <w:rPr>
          <w:sz w:val="32"/>
          <w:szCs w:val="32"/>
        </w:rPr>
        <w:t>D.    航运</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5FF4D640">
      <w:pPr>
        <w:spacing w:before="400" w:after="0" w:line="240" w:lineRule="auto"/>
        <w:jc w:val="left"/>
        <w:rPr>
          <w:sz w:val="32"/>
          <w:szCs w:val="32"/>
        </w:rPr>
      </w:pPr>
      <w:r>
        <w:rPr>
          <w:sz w:val="32"/>
          <w:szCs w:val="32"/>
        </w:rPr>
        <w:t>19.    对于设计枯水年和丰水年，应使水电站在发电不低于保证出力的前提下，尽可能利用水库蓄水，加大出力发电，并使水库在供水期末泄放至（   ）。</w:t>
      </w:r>
      <w:r>
        <w:rPr>
          <w:sz w:val="32"/>
          <w:szCs w:val="32"/>
        </w:rPr>
        <w:br w:type="textWrapping"/>
      </w:r>
    </w:p>
    <w:p w14:paraId="04B4AC22">
      <w:pPr>
        <w:spacing w:line="240" w:lineRule="auto"/>
        <w:jc w:val="left"/>
        <w:rPr>
          <w:sz w:val="32"/>
          <w:szCs w:val="32"/>
        </w:rPr>
      </w:pPr>
      <w:r>
        <w:rPr>
          <w:color w:val="494949"/>
          <w:sz w:val="32"/>
          <w:szCs w:val="32"/>
        </w:rPr>
        <w:t>单选题(3.0分)（难易度:中）</w:t>
      </w:r>
    </w:p>
    <w:p w14:paraId="713FBC62">
      <w:pPr>
        <w:spacing w:line="240" w:lineRule="auto"/>
        <w:jc w:val="left"/>
        <w:rPr>
          <w:sz w:val="32"/>
          <w:szCs w:val="32"/>
        </w:rPr>
      </w:pPr>
      <w:r>
        <w:rPr>
          <w:sz w:val="32"/>
          <w:szCs w:val="32"/>
        </w:rPr>
        <w:t>A.    正常蓄水位</w:t>
      </w:r>
      <w:r>
        <w:rPr>
          <w:sz w:val="32"/>
          <w:szCs w:val="32"/>
        </w:rPr>
        <w:br w:type="textWrapping"/>
      </w:r>
      <w:r>
        <w:rPr>
          <w:sz w:val="32"/>
          <w:szCs w:val="32"/>
        </w:rPr>
        <w:br w:type="textWrapping"/>
      </w:r>
      <w:r>
        <w:rPr>
          <w:sz w:val="32"/>
          <w:szCs w:val="32"/>
        </w:rPr>
        <w:t>B.    死水位</w:t>
      </w:r>
      <w:r>
        <w:rPr>
          <w:sz w:val="32"/>
          <w:szCs w:val="32"/>
        </w:rPr>
        <w:br w:type="textWrapping"/>
      </w:r>
      <w:r>
        <w:rPr>
          <w:sz w:val="32"/>
          <w:szCs w:val="32"/>
        </w:rPr>
        <w:br w:type="textWrapping"/>
      </w:r>
      <w:r>
        <w:rPr>
          <w:sz w:val="32"/>
          <w:szCs w:val="32"/>
        </w:rPr>
        <w:t>C.    设计洪水位</w:t>
      </w:r>
      <w:r>
        <w:rPr>
          <w:sz w:val="32"/>
          <w:szCs w:val="32"/>
        </w:rPr>
        <w:br w:type="textWrapping"/>
      </w:r>
      <w:r>
        <w:rPr>
          <w:sz w:val="32"/>
          <w:szCs w:val="32"/>
        </w:rPr>
        <w:br w:type="textWrapping"/>
      </w:r>
      <w:r>
        <w:rPr>
          <w:sz w:val="32"/>
          <w:szCs w:val="32"/>
        </w:rPr>
        <w:t>D.    防洪限制水位</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3CAE69CA">
      <w:pPr>
        <w:spacing w:before="400" w:after="0" w:line="240" w:lineRule="auto"/>
        <w:jc w:val="left"/>
        <w:rPr>
          <w:sz w:val="32"/>
          <w:szCs w:val="32"/>
        </w:rPr>
      </w:pPr>
      <w:r>
        <w:rPr>
          <w:sz w:val="32"/>
          <w:szCs w:val="32"/>
        </w:rPr>
        <w:t>20.      在我国，水资源属于（   ）所有。</w:t>
      </w:r>
      <w:r>
        <w:rPr>
          <w:sz w:val="32"/>
          <w:szCs w:val="32"/>
        </w:rPr>
        <w:br w:type="textWrapping"/>
      </w:r>
    </w:p>
    <w:p w14:paraId="0C2F0A89">
      <w:pPr>
        <w:spacing w:line="240" w:lineRule="auto"/>
        <w:jc w:val="left"/>
        <w:rPr>
          <w:sz w:val="32"/>
          <w:szCs w:val="32"/>
        </w:rPr>
      </w:pPr>
      <w:r>
        <w:rPr>
          <w:color w:val="494949"/>
          <w:sz w:val="32"/>
          <w:szCs w:val="32"/>
        </w:rPr>
        <w:t>单选题(3.0分)（难易度:中）</w:t>
      </w:r>
    </w:p>
    <w:p w14:paraId="02F8086D">
      <w:pPr>
        <w:spacing w:line="240" w:lineRule="auto"/>
        <w:jc w:val="left"/>
        <w:rPr>
          <w:sz w:val="32"/>
          <w:szCs w:val="32"/>
        </w:rPr>
      </w:pPr>
      <w:r>
        <w:rPr>
          <w:sz w:val="32"/>
          <w:szCs w:val="32"/>
        </w:rPr>
        <w:t>A.    国家</w:t>
      </w:r>
      <w:r>
        <w:rPr>
          <w:sz w:val="32"/>
          <w:szCs w:val="32"/>
        </w:rPr>
        <w:br w:type="textWrapping"/>
      </w:r>
      <w:r>
        <w:rPr>
          <w:sz w:val="32"/>
          <w:szCs w:val="32"/>
        </w:rPr>
        <w:br w:type="textWrapping"/>
      </w:r>
      <w:r>
        <w:rPr>
          <w:sz w:val="32"/>
          <w:szCs w:val="32"/>
        </w:rPr>
        <w:t>B.    个人</w:t>
      </w:r>
      <w:r>
        <w:rPr>
          <w:sz w:val="32"/>
          <w:szCs w:val="32"/>
        </w:rPr>
        <w:br w:type="textWrapping"/>
      </w:r>
      <w:r>
        <w:rPr>
          <w:sz w:val="32"/>
          <w:szCs w:val="32"/>
        </w:rPr>
        <w:br w:type="textWrapping"/>
      </w:r>
      <w:r>
        <w:rPr>
          <w:sz w:val="32"/>
          <w:szCs w:val="32"/>
        </w:rPr>
        <w:t>C.    水利部</w:t>
      </w:r>
      <w:r>
        <w:rPr>
          <w:sz w:val="32"/>
          <w:szCs w:val="32"/>
        </w:rPr>
        <w:br w:type="textWrapping"/>
      </w:r>
      <w:r>
        <w:rPr>
          <w:sz w:val="32"/>
          <w:szCs w:val="32"/>
        </w:rPr>
        <w:br w:type="textWrapping"/>
      </w:r>
      <w:r>
        <w:rPr>
          <w:sz w:val="32"/>
          <w:szCs w:val="32"/>
        </w:rPr>
        <w:t>D.    人民公社</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4F070444">
      <w:pPr>
        <w:spacing w:before="400" w:after="0" w:line="240" w:lineRule="auto"/>
        <w:jc w:val="left"/>
        <w:rPr>
          <w:sz w:val="32"/>
          <w:szCs w:val="32"/>
        </w:rPr>
      </w:pPr>
      <w:r>
        <w:rPr>
          <w:sz w:val="32"/>
          <w:szCs w:val="32"/>
        </w:rPr>
        <w:t>21.    确立最严格水资源管理的三条红线不包括（    ）</w:t>
      </w:r>
      <w:r>
        <w:rPr>
          <w:sz w:val="32"/>
          <w:szCs w:val="32"/>
        </w:rPr>
        <w:br w:type="textWrapping"/>
      </w:r>
    </w:p>
    <w:p w14:paraId="5F6F60BC">
      <w:pPr>
        <w:spacing w:line="240" w:lineRule="auto"/>
        <w:jc w:val="left"/>
        <w:rPr>
          <w:sz w:val="32"/>
          <w:szCs w:val="32"/>
        </w:rPr>
      </w:pPr>
      <w:r>
        <w:rPr>
          <w:color w:val="494949"/>
          <w:sz w:val="32"/>
          <w:szCs w:val="32"/>
        </w:rPr>
        <w:t>单选题(3.0分)（难易度:中）</w:t>
      </w:r>
    </w:p>
    <w:p w14:paraId="168E67FA">
      <w:pPr>
        <w:spacing w:line="240" w:lineRule="auto"/>
        <w:jc w:val="left"/>
        <w:rPr>
          <w:sz w:val="32"/>
          <w:szCs w:val="32"/>
        </w:rPr>
      </w:pPr>
      <w:r>
        <w:rPr>
          <w:sz w:val="32"/>
          <w:szCs w:val="32"/>
        </w:rPr>
        <w:t>A.    水资源开发利用控制红线</w:t>
      </w:r>
      <w:r>
        <w:rPr>
          <w:sz w:val="32"/>
          <w:szCs w:val="32"/>
        </w:rPr>
        <w:br w:type="textWrapping"/>
      </w:r>
      <w:r>
        <w:rPr>
          <w:sz w:val="32"/>
          <w:szCs w:val="32"/>
        </w:rPr>
        <w:br w:type="textWrapping"/>
      </w:r>
      <w:r>
        <w:rPr>
          <w:sz w:val="32"/>
          <w:szCs w:val="32"/>
        </w:rPr>
        <w:t>B.    水功能区限制纳污红线</w:t>
      </w:r>
      <w:r>
        <w:rPr>
          <w:sz w:val="32"/>
          <w:szCs w:val="32"/>
        </w:rPr>
        <w:br w:type="textWrapping"/>
      </w:r>
      <w:r>
        <w:rPr>
          <w:sz w:val="32"/>
          <w:szCs w:val="32"/>
        </w:rPr>
        <w:br w:type="textWrapping"/>
      </w:r>
      <w:r>
        <w:rPr>
          <w:sz w:val="32"/>
          <w:szCs w:val="32"/>
        </w:rPr>
        <w:t>C.    用水效率控制红线</w:t>
      </w:r>
      <w:r>
        <w:rPr>
          <w:sz w:val="32"/>
          <w:szCs w:val="32"/>
        </w:rPr>
        <w:br w:type="textWrapping"/>
      </w:r>
      <w:r>
        <w:rPr>
          <w:sz w:val="32"/>
          <w:szCs w:val="32"/>
        </w:rPr>
        <w:br w:type="textWrapping"/>
      </w:r>
      <w:r>
        <w:rPr>
          <w:sz w:val="32"/>
          <w:szCs w:val="32"/>
        </w:rPr>
        <w:t>D.    水力发电总量控制红线</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答案解释：暂无</w:t>
      </w:r>
    </w:p>
    <w:p w14:paraId="5850C902">
      <w:pPr>
        <w:spacing w:before="400" w:after="0" w:line="240" w:lineRule="auto"/>
        <w:jc w:val="left"/>
        <w:rPr>
          <w:sz w:val="32"/>
          <w:szCs w:val="32"/>
        </w:rPr>
      </w:pPr>
      <w:r>
        <w:rPr>
          <w:sz w:val="32"/>
          <w:szCs w:val="32"/>
        </w:rPr>
        <w:t xml:space="preserve">    二、判断题（每题2分，共40分）</w:t>
      </w:r>
      <w:r>
        <w:rPr>
          <w:sz w:val="32"/>
          <w:szCs w:val="32"/>
        </w:rPr>
        <w:br w:type="textWrapping"/>
      </w:r>
    </w:p>
    <w:p w14:paraId="6EC0C477">
      <w:pPr>
        <w:spacing w:line="240" w:lineRule="auto"/>
        <w:jc w:val="left"/>
        <w:rPr>
          <w:sz w:val="32"/>
          <w:szCs w:val="32"/>
        </w:rPr>
      </w:pPr>
      <w:r>
        <w:rPr>
          <w:color w:val="494949"/>
          <w:sz w:val="32"/>
          <w:szCs w:val="32"/>
        </w:rPr>
        <w:t>（难易度:中）</w:t>
      </w:r>
    </w:p>
    <w:p w14:paraId="440620E7">
      <w:pPr>
        <w:spacing w:line="240" w:lineRule="auto"/>
        <w:jc w:val="left"/>
        <w:rPr>
          <w:sz w:val="32"/>
          <w:szCs w:val="32"/>
        </w:rPr>
      </w:pPr>
    </w:p>
    <w:p w14:paraId="6D46E6EE">
      <w:pPr>
        <w:spacing w:before="400" w:after="0" w:line="240" w:lineRule="auto"/>
        <w:jc w:val="left"/>
        <w:rPr>
          <w:sz w:val="32"/>
          <w:szCs w:val="32"/>
        </w:rPr>
      </w:pPr>
      <w:r>
        <w:rPr>
          <w:sz w:val="32"/>
          <w:szCs w:val="32"/>
        </w:rPr>
        <w:t>23.    1．水库调度是在来水难以预知的情况下，使已建水库达到安全、经济运行，充分发挥综合效益的措施。</w:t>
      </w:r>
      <w:r>
        <w:rPr>
          <w:sz w:val="32"/>
          <w:szCs w:val="32"/>
        </w:rPr>
        <w:br w:type="textWrapping"/>
      </w:r>
    </w:p>
    <w:p w14:paraId="302A4BC7">
      <w:pPr>
        <w:spacing w:line="240" w:lineRule="auto"/>
        <w:jc w:val="left"/>
        <w:rPr>
          <w:sz w:val="32"/>
          <w:szCs w:val="32"/>
        </w:rPr>
      </w:pPr>
      <w:r>
        <w:rPr>
          <w:color w:val="494949"/>
          <w:sz w:val="32"/>
          <w:szCs w:val="32"/>
        </w:rPr>
        <w:t>判断题(2.0分)（难易度:中）</w:t>
      </w:r>
    </w:p>
    <w:p w14:paraId="2E3D518D">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58760301">
      <w:pPr>
        <w:spacing w:before="400" w:after="0" w:line="240" w:lineRule="auto"/>
        <w:jc w:val="left"/>
        <w:rPr>
          <w:sz w:val="32"/>
          <w:szCs w:val="32"/>
        </w:rPr>
      </w:pPr>
      <w:r>
        <w:rPr>
          <w:sz w:val="32"/>
          <w:szCs w:val="32"/>
        </w:rPr>
        <w:t>24.    2．水库调度应在对于径流进行准确长期预报的基础上进行。</w:t>
      </w:r>
      <w:r>
        <w:rPr>
          <w:sz w:val="32"/>
          <w:szCs w:val="32"/>
        </w:rPr>
        <w:br w:type="textWrapping"/>
      </w:r>
    </w:p>
    <w:p w14:paraId="738550A6">
      <w:pPr>
        <w:spacing w:line="240" w:lineRule="auto"/>
        <w:jc w:val="left"/>
        <w:rPr>
          <w:sz w:val="32"/>
          <w:szCs w:val="32"/>
        </w:rPr>
      </w:pPr>
      <w:r>
        <w:rPr>
          <w:color w:val="494949"/>
          <w:sz w:val="32"/>
          <w:szCs w:val="32"/>
        </w:rPr>
        <w:t>判断题(2.0分)（难易度:中）</w:t>
      </w:r>
    </w:p>
    <w:p w14:paraId="2D2B830E">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2D260FCE">
      <w:pPr>
        <w:spacing w:before="400" w:after="0" w:line="240" w:lineRule="auto"/>
        <w:jc w:val="left"/>
        <w:rPr>
          <w:sz w:val="32"/>
          <w:szCs w:val="32"/>
        </w:rPr>
      </w:pPr>
      <w:r>
        <w:rPr>
          <w:sz w:val="32"/>
          <w:szCs w:val="32"/>
        </w:rPr>
        <w:t>25.     水库调度图以水平横坐标表示水位，以垂直纵坐标表示时间。</w:t>
      </w:r>
      <w:r>
        <w:rPr>
          <w:sz w:val="32"/>
          <w:szCs w:val="32"/>
        </w:rPr>
        <w:br w:type="textWrapping"/>
      </w:r>
    </w:p>
    <w:p w14:paraId="0089283B">
      <w:pPr>
        <w:spacing w:line="240" w:lineRule="auto"/>
        <w:jc w:val="left"/>
        <w:rPr>
          <w:sz w:val="32"/>
          <w:szCs w:val="32"/>
        </w:rPr>
      </w:pPr>
      <w:r>
        <w:rPr>
          <w:color w:val="494949"/>
          <w:sz w:val="32"/>
          <w:szCs w:val="32"/>
        </w:rPr>
        <w:t>判断题(2.0分)（难易度:中）</w:t>
      </w:r>
    </w:p>
    <w:p w14:paraId="3A7DD1AF">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7A20F1DC">
      <w:pPr>
        <w:spacing w:before="400" w:after="0" w:line="240" w:lineRule="auto"/>
        <w:jc w:val="left"/>
        <w:rPr>
          <w:sz w:val="32"/>
          <w:szCs w:val="32"/>
        </w:rPr>
      </w:pPr>
      <w:r>
        <w:rPr>
          <w:sz w:val="32"/>
          <w:szCs w:val="32"/>
        </w:rPr>
        <w:t>26.    水库调度图以水平横坐标表示时间，以垂直纵坐标表示水位，图中由调度线分为若干区域。</w:t>
      </w:r>
      <w:r>
        <w:rPr>
          <w:sz w:val="32"/>
          <w:szCs w:val="32"/>
        </w:rPr>
        <w:br w:type="textWrapping"/>
      </w:r>
    </w:p>
    <w:p w14:paraId="247F22CB">
      <w:pPr>
        <w:spacing w:line="240" w:lineRule="auto"/>
        <w:jc w:val="left"/>
        <w:rPr>
          <w:sz w:val="32"/>
          <w:szCs w:val="32"/>
        </w:rPr>
      </w:pPr>
      <w:r>
        <w:rPr>
          <w:color w:val="494949"/>
          <w:sz w:val="32"/>
          <w:szCs w:val="32"/>
        </w:rPr>
        <w:t>判断题(2.0分)（难易度:中）</w:t>
      </w:r>
    </w:p>
    <w:p w14:paraId="66F2EE16">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14EDF8D5">
      <w:pPr>
        <w:spacing w:before="400" w:after="0" w:line="240" w:lineRule="auto"/>
        <w:jc w:val="left"/>
        <w:rPr>
          <w:sz w:val="32"/>
          <w:szCs w:val="32"/>
        </w:rPr>
      </w:pPr>
      <w:r>
        <w:rPr>
          <w:sz w:val="32"/>
          <w:szCs w:val="32"/>
        </w:rPr>
        <w:t>27.    水库在汛期运行时应首先满足防洪要求。</w:t>
      </w:r>
      <w:r>
        <w:rPr>
          <w:sz w:val="32"/>
          <w:szCs w:val="32"/>
        </w:rPr>
        <w:br w:type="textWrapping"/>
      </w:r>
    </w:p>
    <w:p w14:paraId="4FEAC643">
      <w:pPr>
        <w:spacing w:line="240" w:lineRule="auto"/>
        <w:jc w:val="left"/>
        <w:rPr>
          <w:sz w:val="32"/>
          <w:szCs w:val="32"/>
        </w:rPr>
      </w:pPr>
      <w:r>
        <w:rPr>
          <w:color w:val="494949"/>
          <w:sz w:val="32"/>
          <w:szCs w:val="32"/>
        </w:rPr>
        <w:t>判断题(2.0分)（难易度:中）</w:t>
      </w:r>
    </w:p>
    <w:p w14:paraId="30F49850">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64C218A2">
      <w:pPr>
        <w:spacing w:before="400" w:after="0" w:line="240" w:lineRule="auto"/>
        <w:jc w:val="left"/>
        <w:rPr>
          <w:sz w:val="32"/>
          <w:szCs w:val="32"/>
        </w:rPr>
      </w:pPr>
      <w:r>
        <w:rPr>
          <w:sz w:val="32"/>
          <w:szCs w:val="32"/>
        </w:rPr>
        <w:t>28.    水库在汛期运行时应首先满足发电要求。</w:t>
      </w:r>
      <w:r>
        <w:rPr>
          <w:sz w:val="32"/>
          <w:szCs w:val="32"/>
        </w:rPr>
        <w:br w:type="textWrapping"/>
      </w:r>
    </w:p>
    <w:p w14:paraId="293AA38C">
      <w:pPr>
        <w:spacing w:line="240" w:lineRule="auto"/>
        <w:jc w:val="left"/>
        <w:rPr>
          <w:sz w:val="32"/>
          <w:szCs w:val="32"/>
        </w:rPr>
      </w:pPr>
      <w:r>
        <w:rPr>
          <w:color w:val="494949"/>
          <w:sz w:val="32"/>
          <w:szCs w:val="32"/>
        </w:rPr>
        <w:t>判断题(2.0分)（难易度:中）</w:t>
      </w:r>
    </w:p>
    <w:p w14:paraId="5DA3C9EE">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073A77E6">
      <w:pPr>
        <w:spacing w:before="400" w:after="0" w:line="240" w:lineRule="auto"/>
        <w:jc w:val="left"/>
        <w:rPr>
          <w:sz w:val="32"/>
          <w:szCs w:val="32"/>
        </w:rPr>
      </w:pPr>
      <w:r>
        <w:rPr>
          <w:sz w:val="32"/>
          <w:szCs w:val="32"/>
        </w:rPr>
        <w:t>29.     年调节水电站蓄水期水库调度的任务是在保证水电站正常工作和期末蓄水至正常蓄水位的前提下，尽可能加大出力工作，减少弃水。</w:t>
      </w:r>
      <w:r>
        <w:rPr>
          <w:sz w:val="32"/>
          <w:szCs w:val="32"/>
        </w:rPr>
        <w:br w:type="textWrapping"/>
      </w:r>
    </w:p>
    <w:p w14:paraId="79B84702">
      <w:pPr>
        <w:spacing w:line="240" w:lineRule="auto"/>
        <w:jc w:val="left"/>
        <w:rPr>
          <w:sz w:val="32"/>
          <w:szCs w:val="32"/>
        </w:rPr>
      </w:pPr>
      <w:r>
        <w:rPr>
          <w:color w:val="494949"/>
          <w:sz w:val="32"/>
          <w:szCs w:val="32"/>
        </w:rPr>
        <w:t>判断题(2.0分)（难易度:中）</w:t>
      </w:r>
    </w:p>
    <w:p w14:paraId="1207981E">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29B71E8D">
      <w:pPr>
        <w:spacing w:before="400" w:after="0" w:line="240" w:lineRule="auto"/>
        <w:jc w:val="left"/>
        <w:rPr>
          <w:sz w:val="32"/>
          <w:szCs w:val="32"/>
        </w:rPr>
      </w:pPr>
      <w:r>
        <w:rPr>
          <w:sz w:val="32"/>
          <w:szCs w:val="32"/>
        </w:rPr>
        <w:t>30.    水功能区分为水功能一级区和水功能二级区。</w:t>
      </w:r>
      <w:r>
        <w:rPr>
          <w:sz w:val="32"/>
          <w:szCs w:val="32"/>
        </w:rPr>
        <w:br w:type="textWrapping"/>
      </w:r>
    </w:p>
    <w:p w14:paraId="39062E5A">
      <w:pPr>
        <w:spacing w:line="240" w:lineRule="auto"/>
        <w:jc w:val="left"/>
        <w:rPr>
          <w:sz w:val="32"/>
          <w:szCs w:val="32"/>
        </w:rPr>
      </w:pPr>
      <w:r>
        <w:rPr>
          <w:color w:val="494949"/>
          <w:sz w:val="32"/>
          <w:szCs w:val="32"/>
        </w:rPr>
        <w:t>判断题(2.0分)（难易度:中）</w:t>
      </w:r>
    </w:p>
    <w:p w14:paraId="7914BFC3">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7D7B2DE8">
      <w:pPr>
        <w:spacing w:before="400" w:after="0" w:line="240" w:lineRule="auto"/>
        <w:jc w:val="left"/>
        <w:rPr>
          <w:sz w:val="32"/>
          <w:szCs w:val="32"/>
        </w:rPr>
      </w:pPr>
      <w:r>
        <w:rPr>
          <w:sz w:val="32"/>
          <w:szCs w:val="32"/>
        </w:rPr>
        <w:t>31.    9．依据地表水水域环境功能和保护目标，水域划分为I至V类。其中III类主要适用于农业用水区及一般景观要求水域。</w:t>
      </w:r>
      <w:r>
        <w:rPr>
          <w:sz w:val="32"/>
          <w:szCs w:val="32"/>
        </w:rPr>
        <w:br w:type="textWrapping"/>
      </w:r>
    </w:p>
    <w:p w14:paraId="6F22A815">
      <w:pPr>
        <w:spacing w:line="240" w:lineRule="auto"/>
        <w:jc w:val="left"/>
        <w:rPr>
          <w:sz w:val="32"/>
          <w:szCs w:val="32"/>
        </w:rPr>
      </w:pPr>
      <w:r>
        <w:rPr>
          <w:color w:val="494949"/>
          <w:sz w:val="32"/>
          <w:szCs w:val="32"/>
        </w:rPr>
        <w:t>判断题(2.0分)（难易度:中）</w:t>
      </w:r>
    </w:p>
    <w:p w14:paraId="55F79804">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37BB8989">
      <w:pPr>
        <w:spacing w:before="400" w:after="0" w:line="240" w:lineRule="auto"/>
        <w:jc w:val="left"/>
        <w:rPr>
          <w:sz w:val="32"/>
          <w:szCs w:val="32"/>
        </w:rPr>
      </w:pPr>
      <w:r>
        <w:rPr>
          <w:sz w:val="32"/>
          <w:szCs w:val="32"/>
        </w:rPr>
        <w:t>32.    10．进行水资源调查评价时，某区域的地表水资源量包括区域的入境水量（自上游流入本区域的水量）。</w:t>
      </w:r>
      <w:r>
        <w:rPr>
          <w:sz w:val="32"/>
          <w:szCs w:val="32"/>
        </w:rPr>
        <w:br w:type="textWrapping"/>
      </w:r>
    </w:p>
    <w:p w14:paraId="3F46C3D6">
      <w:pPr>
        <w:spacing w:line="240" w:lineRule="auto"/>
        <w:jc w:val="left"/>
        <w:rPr>
          <w:sz w:val="32"/>
          <w:szCs w:val="32"/>
        </w:rPr>
      </w:pPr>
      <w:r>
        <w:rPr>
          <w:color w:val="494949"/>
          <w:sz w:val="32"/>
          <w:szCs w:val="32"/>
        </w:rPr>
        <w:t>判断题(2.0分)（难易度:中）</w:t>
      </w:r>
    </w:p>
    <w:p w14:paraId="2F2FBEEF">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2AAD1C3B">
      <w:pPr>
        <w:spacing w:before="400" w:after="0" w:line="240" w:lineRule="auto"/>
        <w:jc w:val="left"/>
        <w:rPr>
          <w:sz w:val="32"/>
          <w:szCs w:val="32"/>
        </w:rPr>
      </w:pPr>
      <w:r>
        <w:rPr>
          <w:sz w:val="32"/>
          <w:szCs w:val="32"/>
        </w:rPr>
        <w:t>33.    11．某区域的地表水资源量是指区内降水所形成的河川径流量，不包括区域的入境水量。</w:t>
      </w:r>
      <w:r>
        <w:rPr>
          <w:sz w:val="32"/>
          <w:szCs w:val="32"/>
        </w:rPr>
        <w:br w:type="textWrapping"/>
      </w:r>
    </w:p>
    <w:p w14:paraId="6366C160">
      <w:pPr>
        <w:spacing w:line="240" w:lineRule="auto"/>
        <w:jc w:val="left"/>
        <w:rPr>
          <w:sz w:val="32"/>
          <w:szCs w:val="32"/>
        </w:rPr>
      </w:pPr>
      <w:r>
        <w:rPr>
          <w:color w:val="494949"/>
          <w:sz w:val="32"/>
          <w:szCs w:val="32"/>
        </w:rPr>
        <w:t>判断题(2.0分)（难易度:中）</w:t>
      </w:r>
    </w:p>
    <w:p w14:paraId="4FFE08F4">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379B7057">
      <w:pPr>
        <w:spacing w:before="400" w:after="0" w:line="240" w:lineRule="auto"/>
        <w:jc w:val="left"/>
        <w:rPr>
          <w:sz w:val="32"/>
          <w:szCs w:val="32"/>
        </w:rPr>
      </w:pPr>
      <w:r>
        <w:rPr>
          <w:sz w:val="32"/>
          <w:szCs w:val="32"/>
        </w:rPr>
        <w:t>34.    12．某地区地表水资源数量包括区内降水形成的河川径流量以及入境水量。</w:t>
      </w:r>
      <w:r>
        <w:rPr>
          <w:sz w:val="32"/>
          <w:szCs w:val="32"/>
        </w:rPr>
        <w:br w:type="textWrapping"/>
      </w:r>
    </w:p>
    <w:p w14:paraId="717280DC">
      <w:pPr>
        <w:spacing w:line="240" w:lineRule="auto"/>
        <w:jc w:val="left"/>
        <w:rPr>
          <w:sz w:val="32"/>
          <w:szCs w:val="32"/>
        </w:rPr>
      </w:pPr>
      <w:r>
        <w:rPr>
          <w:color w:val="494949"/>
          <w:sz w:val="32"/>
          <w:szCs w:val="32"/>
        </w:rPr>
        <w:t>判断题(2.0分)（难易度:中）</w:t>
      </w:r>
    </w:p>
    <w:p w14:paraId="31754CE9">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5EEE147F">
      <w:pPr>
        <w:spacing w:before="400" w:after="0" w:line="240" w:lineRule="auto"/>
        <w:jc w:val="left"/>
        <w:rPr>
          <w:sz w:val="32"/>
          <w:szCs w:val="32"/>
        </w:rPr>
      </w:pPr>
      <w:r>
        <w:rPr>
          <w:sz w:val="32"/>
          <w:szCs w:val="32"/>
        </w:rPr>
        <w:t>35.     在我国社会主义市场经济条件下，水权转换应完全通过市场进行。</w:t>
      </w:r>
      <w:r>
        <w:rPr>
          <w:sz w:val="32"/>
          <w:szCs w:val="32"/>
        </w:rPr>
        <w:br w:type="textWrapping"/>
      </w:r>
    </w:p>
    <w:p w14:paraId="360FB8FC">
      <w:pPr>
        <w:spacing w:line="240" w:lineRule="auto"/>
        <w:jc w:val="left"/>
        <w:rPr>
          <w:sz w:val="32"/>
          <w:szCs w:val="32"/>
        </w:rPr>
      </w:pPr>
      <w:r>
        <w:rPr>
          <w:color w:val="494949"/>
          <w:sz w:val="32"/>
          <w:szCs w:val="32"/>
        </w:rPr>
        <w:t>判断题(2.0分)（难易度:中）</w:t>
      </w:r>
    </w:p>
    <w:p w14:paraId="36C1876E">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48984D58">
      <w:pPr>
        <w:spacing w:before="400" w:after="0" w:line="240" w:lineRule="auto"/>
        <w:jc w:val="left"/>
        <w:rPr>
          <w:sz w:val="32"/>
          <w:szCs w:val="32"/>
        </w:rPr>
      </w:pPr>
      <w:r>
        <w:rPr>
          <w:sz w:val="32"/>
          <w:szCs w:val="32"/>
        </w:rPr>
        <w:t>36.    水利工程供水应逐步推行基本水价和计量水价相结合的两部制水价，基本水价与用户实际上用不用水和用多少水无关。</w:t>
      </w:r>
      <w:r>
        <w:rPr>
          <w:sz w:val="32"/>
          <w:szCs w:val="32"/>
        </w:rPr>
        <w:br w:type="textWrapping"/>
      </w:r>
    </w:p>
    <w:p w14:paraId="5BE389D8">
      <w:pPr>
        <w:spacing w:line="240" w:lineRule="auto"/>
        <w:jc w:val="left"/>
        <w:rPr>
          <w:sz w:val="32"/>
          <w:szCs w:val="32"/>
        </w:rPr>
      </w:pPr>
      <w:r>
        <w:rPr>
          <w:color w:val="494949"/>
          <w:sz w:val="32"/>
          <w:szCs w:val="32"/>
        </w:rPr>
        <w:t>判断题(2.0分)（难易度:中）</w:t>
      </w:r>
    </w:p>
    <w:p w14:paraId="4AF23DE9">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4D35ED36">
      <w:pPr>
        <w:spacing w:before="400" w:after="0" w:line="240" w:lineRule="auto"/>
        <w:jc w:val="left"/>
        <w:rPr>
          <w:sz w:val="32"/>
          <w:szCs w:val="32"/>
        </w:rPr>
      </w:pPr>
      <w:r>
        <w:rPr>
          <w:sz w:val="32"/>
          <w:szCs w:val="32"/>
        </w:rPr>
        <w:t>37.    水功能区划是全面贯彻水法，实践新时期治水思路，实现水资源合理开发、有效保护、综合治理和科学管理的重要的基础性工作，对我国保障经济社会可持续发展、环境保护和生态建设具有重大意义。</w:t>
      </w:r>
      <w:r>
        <w:rPr>
          <w:sz w:val="32"/>
          <w:szCs w:val="32"/>
        </w:rPr>
        <w:br w:type="textWrapping"/>
      </w:r>
    </w:p>
    <w:p w14:paraId="30CB8472">
      <w:pPr>
        <w:spacing w:line="240" w:lineRule="auto"/>
        <w:jc w:val="left"/>
        <w:rPr>
          <w:sz w:val="32"/>
          <w:szCs w:val="32"/>
        </w:rPr>
      </w:pPr>
      <w:r>
        <w:rPr>
          <w:color w:val="494949"/>
          <w:sz w:val="32"/>
          <w:szCs w:val="32"/>
        </w:rPr>
        <w:t>判断题(2.0分)（难易度:中）</w:t>
      </w:r>
    </w:p>
    <w:p w14:paraId="2809D618">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3DF3AA48">
      <w:pPr>
        <w:spacing w:before="400" w:after="0" w:line="240" w:lineRule="auto"/>
        <w:jc w:val="left"/>
        <w:rPr>
          <w:sz w:val="32"/>
          <w:szCs w:val="32"/>
        </w:rPr>
      </w:pPr>
      <w:r>
        <w:rPr>
          <w:sz w:val="32"/>
          <w:szCs w:val="32"/>
        </w:rPr>
        <w:t>38.     按照污染物的性质，可将水污染分为化学性污染、物理性污染和生物性污染三类。</w:t>
      </w:r>
      <w:r>
        <w:rPr>
          <w:sz w:val="32"/>
          <w:szCs w:val="32"/>
        </w:rPr>
        <w:br w:type="textWrapping"/>
      </w:r>
    </w:p>
    <w:p w14:paraId="19213946">
      <w:pPr>
        <w:spacing w:line="240" w:lineRule="auto"/>
        <w:jc w:val="left"/>
        <w:rPr>
          <w:sz w:val="32"/>
          <w:szCs w:val="32"/>
        </w:rPr>
      </w:pPr>
      <w:r>
        <w:rPr>
          <w:color w:val="494949"/>
          <w:sz w:val="32"/>
          <w:szCs w:val="32"/>
        </w:rPr>
        <w:t>判断题(2.0分)（难易度:中）</w:t>
      </w:r>
    </w:p>
    <w:p w14:paraId="057829CF">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2712EF77">
      <w:pPr>
        <w:spacing w:before="400" w:after="0" w:line="240" w:lineRule="auto"/>
        <w:jc w:val="left"/>
        <w:rPr>
          <w:sz w:val="32"/>
          <w:szCs w:val="32"/>
        </w:rPr>
      </w:pPr>
      <w:r>
        <w:rPr>
          <w:sz w:val="32"/>
          <w:szCs w:val="32"/>
        </w:rPr>
        <w:t>39.    我国水资源配置的格局是“二横二纵、南北调配、东西互济”。</w:t>
      </w:r>
      <w:r>
        <w:rPr>
          <w:sz w:val="32"/>
          <w:szCs w:val="32"/>
        </w:rPr>
        <w:br w:type="textWrapping"/>
      </w:r>
    </w:p>
    <w:p w14:paraId="2D2E2411">
      <w:pPr>
        <w:spacing w:line="240" w:lineRule="auto"/>
        <w:jc w:val="left"/>
        <w:rPr>
          <w:sz w:val="32"/>
          <w:szCs w:val="32"/>
        </w:rPr>
      </w:pPr>
      <w:r>
        <w:rPr>
          <w:color w:val="494949"/>
          <w:sz w:val="32"/>
          <w:szCs w:val="32"/>
        </w:rPr>
        <w:t>判断题(2.0分)（难易度:中）</w:t>
      </w:r>
    </w:p>
    <w:p w14:paraId="7914C77C">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135F34DE">
      <w:pPr>
        <w:spacing w:before="400" w:after="0" w:line="240" w:lineRule="auto"/>
        <w:jc w:val="left"/>
        <w:rPr>
          <w:sz w:val="32"/>
          <w:szCs w:val="32"/>
        </w:rPr>
      </w:pPr>
      <w:r>
        <w:rPr>
          <w:sz w:val="32"/>
          <w:szCs w:val="32"/>
        </w:rPr>
        <w:t>40.     《水功能区管理办法》适用于全国的大型河流，不适用于湖泊。</w:t>
      </w:r>
      <w:r>
        <w:rPr>
          <w:sz w:val="32"/>
          <w:szCs w:val="32"/>
        </w:rPr>
        <w:br w:type="textWrapping"/>
      </w:r>
    </w:p>
    <w:p w14:paraId="486EE556">
      <w:pPr>
        <w:spacing w:line="240" w:lineRule="auto"/>
        <w:jc w:val="left"/>
        <w:rPr>
          <w:sz w:val="32"/>
          <w:szCs w:val="32"/>
        </w:rPr>
      </w:pPr>
      <w:r>
        <w:rPr>
          <w:color w:val="494949"/>
          <w:sz w:val="32"/>
          <w:szCs w:val="32"/>
        </w:rPr>
        <w:t>判断题(2.0分)（难易度:中）</w:t>
      </w:r>
    </w:p>
    <w:p w14:paraId="1ADF9D1D">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答案解释：暂无</w:t>
      </w:r>
    </w:p>
    <w:p w14:paraId="40AB299A">
      <w:pPr>
        <w:spacing w:before="400" w:after="0" w:line="240" w:lineRule="auto"/>
        <w:jc w:val="left"/>
        <w:rPr>
          <w:sz w:val="32"/>
          <w:szCs w:val="32"/>
        </w:rPr>
      </w:pPr>
      <w:r>
        <w:rPr>
          <w:sz w:val="32"/>
          <w:szCs w:val="32"/>
        </w:rPr>
        <w:t>41.    《水功能区管理办法》适用于全国江河、湖泊、水库、运河、渠道等地表水体。</w:t>
      </w:r>
      <w:r>
        <w:rPr>
          <w:sz w:val="32"/>
          <w:szCs w:val="32"/>
        </w:rPr>
        <w:br w:type="textWrapping"/>
      </w:r>
    </w:p>
    <w:p w14:paraId="66D7077A">
      <w:pPr>
        <w:spacing w:line="240" w:lineRule="auto"/>
        <w:jc w:val="left"/>
        <w:rPr>
          <w:sz w:val="32"/>
          <w:szCs w:val="32"/>
        </w:rPr>
      </w:pPr>
      <w:r>
        <w:rPr>
          <w:color w:val="494949"/>
          <w:sz w:val="32"/>
          <w:szCs w:val="32"/>
        </w:rPr>
        <w:t>判断题(2.0分)（难易度:中）</w:t>
      </w:r>
    </w:p>
    <w:p w14:paraId="12F89321">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0EAFA29B">
      <w:pPr>
        <w:spacing w:before="400" w:after="0" w:line="240" w:lineRule="auto"/>
        <w:jc w:val="left"/>
        <w:rPr>
          <w:sz w:val="32"/>
          <w:szCs w:val="32"/>
        </w:rPr>
      </w:pPr>
      <w:r>
        <w:rPr>
          <w:sz w:val="32"/>
          <w:szCs w:val="32"/>
        </w:rPr>
        <w:t>42.    20．区域的总水资源数量可按两种途径计算。第一种途径是将地表水资源数量和地下水资源数量相加，再扣除重复水量求得总水资源量。第二种途径是将区域划分为不同的类型区，用水资源总表达式直接计算。</w:t>
      </w:r>
      <w:r>
        <w:rPr>
          <w:sz w:val="32"/>
          <w:szCs w:val="32"/>
        </w:rPr>
        <w:br w:type="textWrapping"/>
      </w:r>
    </w:p>
    <w:p w14:paraId="234435AC">
      <w:pPr>
        <w:spacing w:line="240" w:lineRule="auto"/>
        <w:jc w:val="left"/>
        <w:rPr>
          <w:sz w:val="32"/>
          <w:szCs w:val="32"/>
        </w:rPr>
      </w:pPr>
      <w:r>
        <w:rPr>
          <w:color w:val="494949"/>
          <w:sz w:val="32"/>
          <w:szCs w:val="32"/>
        </w:rPr>
        <w:t>判断题(2.0分)（难易度:中）</w:t>
      </w:r>
    </w:p>
    <w:p w14:paraId="0EBF6BAF">
      <w:pPr>
        <w:spacing w:line="240" w:lineRule="auto"/>
        <w:jc w:val="left"/>
        <w:rPr>
          <w:sz w:val="32"/>
          <w:szCs w:val="32"/>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答案解释：暂无</w:t>
      </w:r>
    </w:p>
    <w:p w14:paraId="0ABC8061">
      <w:pPr>
        <w:numPr>
          <w:numId w:val="0"/>
        </w:numPr>
        <w:spacing w:line="240" w:lineRule="auto"/>
        <w:jc w:val="left"/>
        <w:rPr>
          <w:sz w:val="32"/>
          <w:szCs w:val="32"/>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Courier New">
    <w:panose1 w:val="02070309020205020404"/>
    <w:charset w:val="00"/>
    <w:family w:val="auto"/>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89AC8F"/>
    <w:multiLevelType w:val="singleLevel"/>
    <w:tmpl w:val="AC89AC8F"/>
    <w:lvl w:ilvl="0" w:tentative="0">
      <w:start w:val="1"/>
      <w:numFmt w:val="upperLetter"/>
      <w:suff w:val="space"/>
      <w:lvlText w:val="%1."/>
      <w:lvlJc w:val="left"/>
    </w:lvl>
  </w:abstractNum>
  <w:abstractNum w:abstractNumId="1">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2">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3">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4">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5">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6">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2"/>
  </w:num>
  <w:num w:numId="2">
    <w:abstractNumId w:val="5"/>
  </w:num>
  <w:num w:numId="3">
    <w:abstractNumId w:val="6"/>
  </w:num>
  <w:num w:numId="4">
    <w:abstractNumId w:val="3"/>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0ODFlYzFlMTJiZDBhNDA2NWY0MTJiMzE2N2NjNzQifQ=="/>
  </w:docVars>
  <w:rsids>
    <w:rsidRoot w:val="00B47730"/>
    <w:rsid w:val="00034616"/>
    <w:rsid w:val="0006063C"/>
    <w:rsid w:val="0015074B"/>
    <w:rsid w:val="0029639D"/>
    <w:rsid w:val="00326F90"/>
    <w:rsid w:val="00AA1D8D"/>
    <w:rsid w:val="00B47730"/>
    <w:rsid w:val="00CB0664"/>
    <w:rsid w:val="00FC693F"/>
    <w:rsid w:val="02AA3876"/>
    <w:rsid w:val="173F596E"/>
    <w:rsid w:val="46FB2BAC"/>
    <w:rsid w:val="6DB919B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qFormat="1" w:uiPriority="99" w:semiHidden="0" w:name="List Bullet"/>
    <w:lsdException w:qFormat="1" w:uiPriority="99" w:semiHidden="0" w:name="List Number"/>
    <w:lsdException w:uiPriority="99" w:semiHidden="0" w:name="List 2"/>
    <w:lsdException w:qFormat="1" w:uiPriority="99" w:semiHidden="0" w:name="List 3"/>
    <w:lsdException w:uiPriority="99" w:name="List 4"/>
    <w:lsdException w:uiPriority="99" w:name="List 5"/>
    <w:lsdException w:qFormat="1"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qFormat="1" w:unhideWhenUsed="0" w:uiPriority="72" w:semiHidden="0" w:name="Colorful List"/>
    <w:lsdException w:qFormat="1"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qFormat="1"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qFormat="1" w:unhideWhenUsed="0" w:uiPriority="71" w:semiHidden="0" w:name="Colorful Shading Accent 1"/>
    <w:lsdException w:qFormat="1"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qFormat="1"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qFormat="1" w:unhideWhenUsed="0" w:uiPriority="68" w:semiHidden="0" w:name="Medium Grid 2 Accent 4"/>
    <w:lsdException w:unhideWhenUsed="0" w:uiPriority="69" w:semiHidden="0" w:name="Medium Grid 3 Accent 4"/>
    <w:lsdException w:qFormat="1" w:unhideWhenUsed="0" w:uiPriority="70" w:semiHidden="0" w:name="Dark List Accent 4"/>
    <w:lsdException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unhideWhenUsed="0" w:uiPriority="62" w:semiHidden="0" w:name="Light Grid Accent 5"/>
    <w:lsdException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qFormat="1" w:unhideWhenUsed="0" w:uiPriority="68" w:semiHidden="0" w:name="Medium Grid 2 Accent 5"/>
    <w:lsdException w:unhideWhenUsed="0" w:uiPriority="69" w:semiHidden="0" w:name="Medium Grid 3 Accent 5"/>
    <w:lsdException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0"/>
      <w:szCs w:val="22"/>
      <w:lang w:val="en-US" w:eastAsia="en-US" w:bidi="ar-SA"/>
    </w:rPr>
  </w:style>
  <w:style w:type="paragraph" w:styleId="3">
    <w:name w:val="heading 1"/>
    <w:basedOn w:val="1"/>
    <w:next w:val="1"/>
    <w:link w:val="134"/>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5"/>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36"/>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46"/>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47"/>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48"/>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49"/>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0"/>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1"/>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0">
    <w:name w:val="Default Paragraph Font"/>
    <w:semiHidden/>
    <w:unhideWhenUsed/>
    <w:qFormat/>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styleId="2">
    <w:name w:val="macro"/>
    <w:link w:val="143"/>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2"/>
    <w:unhideWhenUsed/>
    <w:qFormat/>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0"/>
    <w:unhideWhenUsed/>
    <w:qFormat/>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Subtitle"/>
    <w:basedOn w:val="1"/>
    <w:next w:val="1"/>
    <w:link w:val="138"/>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5">
    <w:name w:val="List"/>
    <w:basedOn w:val="1"/>
    <w:unhideWhenUsed/>
    <w:uiPriority w:val="99"/>
    <w:pPr>
      <w:ind w:left="360" w:hanging="360"/>
      <w:contextualSpacing/>
    </w:pPr>
  </w:style>
  <w:style w:type="paragraph" w:styleId="26">
    <w:name w:val="Body Text 2"/>
    <w:basedOn w:val="1"/>
    <w:link w:val="141"/>
    <w:unhideWhenUsed/>
    <w:qFormat/>
    <w:uiPriority w:val="99"/>
    <w:pPr>
      <w:spacing w:after="120" w:line="480" w:lineRule="auto"/>
    </w:pPr>
  </w:style>
  <w:style w:type="paragraph" w:styleId="27">
    <w:name w:val="List Continue 2"/>
    <w:basedOn w:val="1"/>
    <w:unhideWhenUsed/>
    <w:uiPriority w:val="99"/>
    <w:pPr>
      <w:spacing w:after="120"/>
      <w:ind w:left="720"/>
      <w:contextualSpacing/>
    </w:pPr>
  </w:style>
  <w:style w:type="paragraph" w:styleId="28">
    <w:name w:val="List Continue 3"/>
    <w:basedOn w:val="1"/>
    <w:unhideWhenUsed/>
    <w:uiPriority w:val="99"/>
    <w:pPr>
      <w:spacing w:after="120"/>
      <w:ind w:left="1080"/>
      <w:contextualSpacing/>
    </w:pPr>
  </w:style>
  <w:style w:type="paragraph" w:styleId="29">
    <w:name w:val="Title"/>
    <w:basedOn w:val="1"/>
    <w:next w:val="1"/>
    <w:link w:val="137"/>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1">
    <w:name w:val="Table Grid"/>
    <w:basedOn w:val="30"/>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2">
    <w:name w:val="Light Shading"/>
    <w:basedOn w:val="30"/>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3">
    <w:name w:val="Light Shading Accent 1"/>
    <w:basedOn w:val="30"/>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Light Shading Accent 2"/>
    <w:basedOn w:val="30"/>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5">
    <w:name w:val="Light Shading Accent 3"/>
    <w:basedOn w:val="30"/>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6">
    <w:name w:val="Light Shading Accent 4"/>
    <w:basedOn w:val="30"/>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7">
    <w:name w:val="Light Shading Accent 5"/>
    <w:basedOn w:val="30"/>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38">
    <w:name w:val="Light Shading Accent 6"/>
    <w:basedOn w:val="30"/>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39">
    <w:name w:val="Light List"/>
    <w:basedOn w:val="30"/>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0">
    <w:name w:val="Light List Accent 1"/>
    <w:basedOn w:val="30"/>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1">
    <w:name w:val="Light List Accent 2"/>
    <w:basedOn w:val="30"/>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2">
    <w:name w:val="Light List Accent 3"/>
    <w:basedOn w:val="30"/>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3">
    <w:name w:val="Light List Accent 4"/>
    <w:basedOn w:val="30"/>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4">
    <w:name w:val="Light List Accent 5"/>
    <w:basedOn w:val="30"/>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5">
    <w:name w:val="Light List Accent 6"/>
    <w:basedOn w:val="30"/>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6">
    <w:name w:val="Light Grid"/>
    <w:basedOn w:val="30"/>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7">
    <w:name w:val="Light Grid Accent 1"/>
    <w:basedOn w:val="30"/>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48">
    <w:name w:val="Light Grid Accent 2"/>
    <w:basedOn w:val="30"/>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49">
    <w:name w:val="Light Grid Accent 3"/>
    <w:basedOn w:val="30"/>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0">
    <w:name w:val="Light Grid Accent 4"/>
    <w:basedOn w:val="30"/>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1">
    <w:name w:val="Light Grid Accent 5"/>
    <w:basedOn w:val="30"/>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2">
    <w:name w:val="Light Grid Accent 6"/>
    <w:basedOn w:val="30"/>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3">
    <w:name w:val="Medium Shading 1"/>
    <w:basedOn w:val="30"/>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4">
    <w:name w:val="Medium Shading 1 Accent 1"/>
    <w:basedOn w:val="30"/>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5">
    <w:name w:val="Medium Shading 1 Accent 2"/>
    <w:basedOn w:val="30"/>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6">
    <w:name w:val="Medium Shading 1 Accent 3"/>
    <w:basedOn w:val="30"/>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7">
    <w:name w:val="Medium Shading 1 Accent 4"/>
    <w:basedOn w:val="30"/>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58">
    <w:name w:val="Medium Shading 1 Accent 5"/>
    <w:basedOn w:val="30"/>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59">
    <w:name w:val="Medium Shading 1 Accent 6"/>
    <w:basedOn w:val="30"/>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0">
    <w:name w:val="Medium Shading 2"/>
    <w:basedOn w:val="30"/>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1">
    <w:name w:val="Medium Shading 2 Accent 1"/>
    <w:basedOn w:val="30"/>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2">
    <w:name w:val="Medium Shading 2 Accent 2"/>
    <w:basedOn w:val="30"/>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3"/>
    <w:basedOn w:val="30"/>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4"/>
    <w:basedOn w:val="30"/>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5"/>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6"/>
    <w:basedOn w:val="30"/>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List 1"/>
    <w:basedOn w:val="30"/>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68">
    <w:name w:val="Medium List 1 Accent 1"/>
    <w:basedOn w:val="30"/>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9">
    <w:name w:val="Medium List 1 Accent 2"/>
    <w:basedOn w:val="30"/>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0">
    <w:name w:val="Medium List 1 Accent 3"/>
    <w:basedOn w:val="30"/>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1">
    <w:name w:val="Medium List 1 Accent 4"/>
    <w:basedOn w:val="30"/>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2">
    <w:name w:val="Medium List 1 Accent 5"/>
    <w:basedOn w:val="30"/>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3">
    <w:name w:val="Medium List 1 Accent 6"/>
    <w:basedOn w:val="30"/>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4">
    <w:name w:val="Medium List 2"/>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1"/>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2"/>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3"/>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4"/>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5"/>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6"/>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30"/>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2">
    <w:name w:val="Medium Grid 1 Accent 1"/>
    <w:basedOn w:val="30"/>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3">
    <w:name w:val="Medium Grid 1 Accent 2"/>
    <w:basedOn w:val="30"/>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30"/>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30"/>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30"/>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30"/>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88">
    <w:name w:val="Medium Grid 2"/>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89">
    <w:name w:val="Medium Grid 2 Accent 1"/>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0">
    <w:name w:val="Medium Grid 2 Accent 2"/>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1">
    <w:name w:val="Medium Grid 2 Accent 3"/>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2">
    <w:name w:val="Medium Grid 2 Accent 4"/>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3">
    <w:name w:val="Medium Grid 2 Accent 5"/>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4">
    <w:name w:val="Medium Grid 2 Accent 6"/>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5">
    <w:name w:val="Medium Grid 3"/>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6">
    <w:name w:val="Medium Grid 3 Accent 1"/>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7">
    <w:name w:val="Medium Grid 3 Accent 2"/>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98">
    <w:name w:val="Medium Grid 3 Accent 3"/>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99">
    <w:name w:val="Medium Grid 3 Accent 4"/>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0">
    <w:name w:val="Medium Grid 3 Accent 5"/>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1">
    <w:name w:val="Medium Grid 3 Accent 6"/>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2">
    <w:name w:val="Dark List"/>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3">
    <w:name w:val="Dark List Accent 1"/>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4">
    <w:name w:val="Dark List Accent 2"/>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5">
    <w:name w:val="Dark List Accent 3"/>
    <w:basedOn w:val="30"/>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6">
    <w:name w:val="Dark List Accent 4"/>
    <w:basedOn w:val="30"/>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7">
    <w:name w:val="Dark List Accent 5"/>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08">
    <w:name w:val="Dark List Accent 6"/>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09">
    <w:name w:val="Colorful Shading"/>
    <w:basedOn w:val="30"/>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0">
    <w:name w:val="Colorful Shading Accent 1"/>
    <w:basedOn w:val="30"/>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1">
    <w:name w:val="Colorful Shading Accent 2"/>
    <w:basedOn w:val="30"/>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3"/>
    <w:basedOn w:val="30"/>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3">
    <w:name w:val="Colorful Shading Accent 4"/>
    <w:basedOn w:val="30"/>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5"/>
    <w:basedOn w:val="30"/>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6"/>
    <w:basedOn w:val="30"/>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List"/>
    <w:basedOn w:val="30"/>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7">
    <w:name w:val="Colorful List Accent 1"/>
    <w:basedOn w:val="30"/>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18">
    <w:name w:val="Colorful List Accent 2"/>
    <w:basedOn w:val="30"/>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19">
    <w:name w:val="Colorful List Accent 3"/>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0">
    <w:name w:val="Colorful List Accent 4"/>
    <w:basedOn w:val="30"/>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1">
    <w:name w:val="Colorful List Accent 5"/>
    <w:basedOn w:val="30"/>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2">
    <w:name w:val="Colorful List Accent 6"/>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3">
    <w:name w:val="Colorful Grid"/>
    <w:basedOn w:val="30"/>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4">
    <w:name w:val="Colorful Grid Accent 1"/>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5">
    <w:name w:val="Colorful Grid Accent 2"/>
    <w:basedOn w:val="30"/>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6">
    <w:name w:val="Colorful Grid Accent 3"/>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7">
    <w:name w:val="Colorful Grid Accent 4"/>
    <w:basedOn w:val="30"/>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28">
    <w:name w:val="Colorful Grid Accent 5"/>
    <w:basedOn w:val="30"/>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29">
    <w:name w:val="Colorful Grid Accent 6"/>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1">
    <w:name w:val="Strong"/>
    <w:basedOn w:val="130"/>
    <w:qFormat/>
    <w:uiPriority w:val="22"/>
    <w:rPr>
      <w:b/>
      <w:bCs/>
    </w:rPr>
  </w:style>
  <w:style w:type="character" w:styleId="132">
    <w:name w:val="Emphasis"/>
    <w:basedOn w:val="130"/>
    <w:qFormat/>
    <w:uiPriority w:val="20"/>
    <w:rPr>
      <w:i/>
      <w:iCs/>
    </w:rPr>
  </w:style>
  <w:style w:type="paragraph" w:styleId="133">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4">
    <w:name w:val="Heading 1 Char"/>
    <w:basedOn w:val="130"/>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5">
    <w:name w:val="Heading 2 Char"/>
    <w:basedOn w:val="130"/>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36">
    <w:name w:val="Heading 3 Char"/>
    <w:basedOn w:val="130"/>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37">
    <w:name w:val="Title Char"/>
    <w:basedOn w:val="130"/>
    <w:link w:val="29"/>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38">
    <w:name w:val="Subtitle Char"/>
    <w:basedOn w:val="130"/>
    <w:link w:val="2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39">
    <w:name w:val="List Paragraph"/>
    <w:basedOn w:val="1"/>
    <w:qFormat/>
    <w:uiPriority w:val="34"/>
    <w:pPr>
      <w:ind w:left="720"/>
      <w:contextualSpacing/>
    </w:pPr>
  </w:style>
  <w:style w:type="character" w:customStyle="1" w:styleId="140">
    <w:name w:val="Body Text Char"/>
    <w:basedOn w:val="130"/>
    <w:link w:val="19"/>
    <w:uiPriority w:val="99"/>
  </w:style>
  <w:style w:type="character" w:customStyle="1" w:styleId="141">
    <w:name w:val="Body Text 2 Char"/>
    <w:basedOn w:val="130"/>
    <w:link w:val="26"/>
    <w:qFormat/>
    <w:uiPriority w:val="99"/>
  </w:style>
  <w:style w:type="character" w:customStyle="1" w:styleId="142">
    <w:name w:val="Body Text 3 Char"/>
    <w:basedOn w:val="130"/>
    <w:link w:val="17"/>
    <w:qFormat/>
    <w:uiPriority w:val="99"/>
    <w:rPr>
      <w:sz w:val="16"/>
      <w:szCs w:val="16"/>
    </w:rPr>
  </w:style>
  <w:style w:type="character" w:customStyle="1" w:styleId="143">
    <w:name w:val="Macro Text Char"/>
    <w:basedOn w:val="130"/>
    <w:link w:val="2"/>
    <w:qFormat/>
    <w:uiPriority w:val="99"/>
    <w:rPr>
      <w:rFonts w:ascii="Courier" w:hAnsi="Courier"/>
      <w:sz w:val="20"/>
      <w:szCs w:val="20"/>
    </w:rPr>
  </w:style>
  <w:style w:type="paragraph" w:styleId="144">
    <w:name w:val="Quote"/>
    <w:basedOn w:val="1"/>
    <w:next w:val="1"/>
    <w:link w:val="145"/>
    <w:qFormat/>
    <w:uiPriority w:val="29"/>
    <w:rPr>
      <w:i/>
      <w:iCs/>
      <w:color w:val="000000" w:themeColor="text1"/>
      <w14:textFill>
        <w14:solidFill>
          <w14:schemeClr w14:val="tx1"/>
        </w14:solidFill>
      </w14:textFill>
    </w:rPr>
  </w:style>
  <w:style w:type="character" w:customStyle="1" w:styleId="145">
    <w:name w:val="Quote Char"/>
    <w:basedOn w:val="130"/>
    <w:link w:val="144"/>
    <w:qFormat/>
    <w:uiPriority w:val="29"/>
    <w:rPr>
      <w:i/>
      <w:iCs/>
      <w:color w:val="000000" w:themeColor="text1"/>
      <w14:textFill>
        <w14:solidFill>
          <w14:schemeClr w14:val="tx1"/>
        </w14:solidFill>
      </w14:textFill>
    </w:rPr>
  </w:style>
  <w:style w:type="character" w:customStyle="1" w:styleId="146">
    <w:name w:val="Heading 4 Char"/>
    <w:basedOn w:val="130"/>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47">
    <w:name w:val="Heading 5 Char"/>
    <w:basedOn w:val="130"/>
    <w:link w:val="7"/>
    <w:semiHidden/>
    <w:qFormat/>
    <w:uiPriority w:val="9"/>
    <w:rPr>
      <w:rFonts w:asciiTheme="majorHAnsi" w:hAnsiTheme="majorHAnsi" w:eastAsiaTheme="majorEastAsia" w:cstheme="majorBidi"/>
      <w:color w:val="254061" w:themeColor="accent1" w:themeShade="80"/>
    </w:rPr>
  </w:style>
  <w:style w:type="character" w:customStyle="1" w:styleId="148">
    <w:name w:val="Heading 6 Char"/>
    <w:basedOn w:val="130"/>
    <w:link w:val="8"/>
    <w:semiHidden/>
    <w:uiPriority w:val="9"/>
    <w:rPr>
      <w:rFonts w:asciiTheme="majorHAnsi" w:hAnsiTheme="majorHAnsi" w:eastAsiaTheme="majorEastAsia" w:cstheme="majorBidi"/>
      <w:i/>
      <w:iCs/>
      <w:color w:val="254061" w:themeColor="accent1" w:themeShade="80"/>
    </w:rPr>
  </w:style>
  <w:style w:type="character" w:customStyle="1" w:styleId="149">
    <w:name w:val="Heading 7 Char"/>
    <w:basedOn w:val="130"/>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0">
    <w:name w:val="Heading 8 Char"/>
    <w:basedOn w:val="130"/>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1">
    <w:name w:val="Heading 9 Char"/>
    <w:basedOn w:val="130"/>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2">
    <w:name w:val="Intense Quote"/>
    <w:basedOn w:val="1"/>
    <w:next w:val="1"/>
    <w:link w:val="153"/>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3">
    <w:name w:val="Intense Quote Char"/>
    <w:basedOn w:val="130"/>
    <w:link w:val="152"/>
    <w:uiPriority w:val="30"/>
    <w:rPr>
      <w:b/>
      <w:bCs/>
      <w:i/>
      <w:iCs/>
      <w:color w:val="4F81BD" w:themeColor="accent1"/>
      <w14:textFill>
        <w14:solidFill>
          <w14:schemeClr w14:val="accent1"/>
        </w14:solidFill>
      </w14:textFill>
    </w:rPr>
  </w:style>
  <w:style w:type="character" w:customStyle="1" w:styleId="154">
    <w:name w:val="Subtle Emphasis"/>
    <w:basedOn w:val="130"/>
    <w:qFormat/>
    <w:uiPriority w:val="19"/>
    <w:rPr>
      <w:i/>
      <w:iCs/>
      <w:color w:val="808080" w:themeColor="text1" w:themeTint="80"/>
      <w14:textFill>
        <w14:solidFill>
          <w14:schemeClr w14:val="tx1">
            <w14:lumMod w14:val="50000"/>
            <w14:lumOff w14:val="50000"/>
          </w14:schemeClr>
        </w14:solidFill>
      </w14:textFill>
    </w:rPr>
  </w:style>
  <w:style w:type="character" w:customStyle="1" w:styleId="155">
    <w:name w:val="Intense Emphasis"/>
    <w:basedOn w:val="130"/>
    <w:qFormat/>
    <w:uiPriority w:val="21"/>
    <w:rPr>
      <w:b/>
      <w:bCs/>
      <w:i/>
      <w:iCs/>
      <w:color w:val="4F81BD" w:themeColor="accent1"/>
      <w14:textFill>
        <w14:solidFill>
          <w14:schemeClr w14:val="accent1"/>
        </w14:solidFill>
      </w14:textFill>
    </w:rPr>
  </w:style>
  <w:style w:type="character" w:customStyle="1" w:styleId="156">
    <w:name w:val="Subtle Reference"/>
    <w:basedOn w:val="130"/>
    <w:qFormat/>
    <w:uiPriority w:val="31"/>
    <w:rPr>
      <w:smallCaps/>
      <w:color w:val="C0504D" w:themeColor="accent2"/>
      <w:u w:val="single"/>
      <w14:textFill>
        <w14:solidFill>
          <w14:schemeClr w14:val="accent2"/>
        </w14:solidFill>
      </w14:textFill>
    </w:rPr>
  </w:style>
  <w:style w:type="character" w:customStyle="1" w:styleId="157">
    <w:name w:val="Intense Reference"/>
    <w:basedOn w:val="130"/>
    <w:qFormat/>
    <w:uiPriority w:val="32"/>
    <w:rPr>
      <w:b/>
      <w:bCs/>
      <w:smallCaps/>
      <w:color w:val="C0504D" w:themeColor="accent2"/>
      <w:spacing w:val="5"/>
      <w:u w:val="single"/>
      <w14:textFill>
        <w14:solidFill>
          <w14:schemeClr w14:val="accent2"/>
        </w14:solidFill>
      </w14:textFill>
    </w:rPr>
  </w:style>
  <w:style w:type="character" w:customStyle="1" w:styleId="158">
    <w:name w:val="Book Title"/>
    <w:basedOn w:val="130"/>
    <w:qFormat/>
    <w:uiPriority w:val="33"/>
    <w:rPr>
      <w:b/>
      <w:bCs/>
      <w:smallCaps/>
      <w:spacing w:val="5"/>
    </w:rPr>
  </w:style>
  <w:style w:type="paragraph" w:customStyle="1" w:styleId="159">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100</Pages>
  <Words>4202</Words>
  <Characters>5027</Characters>
  <Lines>0</Lines>
  <Paragraphs>0</Paragraphs>
  <TotalTime>3</TotalTime>
  <ScaleCrop>false</ScaleCrop>
  <LinksUpToDate>false</LinksUpToDate>
  <CharactersWithSpaces>5874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ZCX</cp:lastModifiedBy>
  <dcterms:modified xsi:type="dcterms:W3CDTF">2024-11-21T01:35:16Z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67263B5A884C44DC9EEDCF821D37A1CB_12</vt:lpwstr>
  </property>
</Properties>
</file>