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CCDCA">
      <w:pPr>
        <w:jc w:val="center"/>
        <w:rPr>
          <w:rFonts w:hint="eastAsia"/>
          <w:b/>
          <w:bCs/>
          <w:sz w:val="28"/>
          <w:szCs w:val="28"/>
        </w:rPr>
      </w:pPr>
      <w:r>
        <w:rPr>
          <w:rFonts w:hint="eastAsia"/>
          <w:b/>
          <w:bCs/>
          <w:sz w:val="28"/>
          <w:szCs w:val="28"/>
        </w:rPr>
        <w:t>《办公室管理》形考任务2-5参考答案</w:t>
      </w:r>
    </w:p>
    <w:p w14:paraId="23579E31">
      <w:r>
        <w:t>办公室管理·形考任务二（第二章）</w:t>
      </w:r>
    </w:p>
    <w:p w14:paraId="6B79C88F">
      <w:pPr>
        <w:rPr>
          <w:rFonts w:hint="eastAsia"/>
        </w:rPr>
      </w:pPr>
      <w:r>
        <w:rPr>
          <w:rFonts w:hint="eastAsia"/>
        </w:rPr>
        <w:t>一、单项选择题（每小题5分，共50分）</w:t>
      </w:r>
      <w:bookmarkStart w:id="0" w:name="_GoBack"/>
      <w:bookmarkEnd w:id="0"/>
    </w:p>
    <w:p w14:paraId="397AAE2B">
      <w:pPr>
        <w:rPr>
          <w:rFonts w:hint="eastAsia"/>
        </w:rPr>
      </w:pPr>
      <w:r>
        <w:rPr>
          <w:rFonts w:hint="eastAsia"/>
        </w:rPr>
        <w:t>1.级别高的办公室一般称为（）</w:t>
      </w:r>
    </w:p>
    <w:p w14:paraId="79E87450">
      <w:pPr>
        <w:rPr>
          <w:rFonts w:hint="eastAsia" w:eastAsia="宋体"/>
          <w:lang w:eastAsia="zh-CN"/>
        </w:rPr>
      </w:pPr>
      <w:r>
        <w:rPr>
          <w:rFonts w:hint="eastAsia"/>
        </w:rPr>
        <w:t>A</w:t>
      </w:r>
      <w:r>
        <w:rPr>
          <w:rFonts w:hint="eastAsia"/>
          <w:lang w:eastAsia="zh-CN"/>
        </w:rPr>
        <w:t>.</w:t>
      </w:r>
      <w:r>
        <w:rPr>
          <w:rFonts w:hint="eastAsia"/>
        </w:rPr>
        <w:t>中心</w:t>
      </w:r>
    </w:p>
    <w:p w14:paraId="509289B1">
      <w:pPr>
        <w:rPr>
          <w:rFonts w:hint="eastAsia" w:eastAsia="宋体"/>
          <w:lang w:eastAsia="zh-CN"/>
        </w:rPr>
      </w:pPr>
      <w:r>
        <w:rPr>
          <w:rFonts w:hint="eastAsia"/>
        </w:rPr>
        <w:t>B</w:t>
      </w:r>
      <w:r>
        <w:rPr>
          <w:rFonts w:hint="eastAsia"/>
          <w:lang w:eastAsia="zh-CN"/>
        </w:rPr>
        <w:t>.</w:t>
      </w:r>
      <w:r>
        <w:rPr>
          <w:rFonts w:hint="eastAsia"/>
        </w:rPr>
        <w:t>办公</w:t>
      </w:r>
      <w:r>
        <w:rPr>
          <w:rFonts w:hint="eastAsia"/>
          <w:lang w:val="en-US" w:eastAsia="zh-CN"/>
        </w:rPr>
        <w:t xml:space="preserve"> </w:t>
      </w:r>
      <w:r>
        <w:rPr>
          <w:rFonts w:hint="eastAsia"/>
        </w:rPr>
        <w:t>厅</w:t>
      </w:r>
    </w:p>
    <w:p w14:paraId="4A88AD81">
      <w:pPr>
        <w:rPr>
          <w:rFonts w:hint="eastAsia" w:eastAsia="宋体"/>
          <w:lang w:eastAsia="zh-CN"/>
        </w:rPr>
      </w:pPr>
      <w:r>
        <w:rPr>
          <w:rFonts w:hint="eastAsia"/>
        </w:rPr>
        <w:t>C</w:t>
      </w:r>
      <w:r>
        <w:rPr>
          <w:rFonts w:hint="eastAsia"/>
          <w:lang w:eastAsia="zh-CN"/>
        </w:rPr>
        <w:t>.</w:t>
      </w:r>
      <w:r>
        <w:rPr>
          <w:rFonts w:hint="eastAsia"/>
        </w:rPr>
        <w:t>秘书处</w:t>
      </w:r>
    </w:p>
    <w:p w14:paraId="5BFCC0BE">
      <w:pPr>
        <w:rPr>
          <w:rFonts w:hint="eastAsia" w:eastAsia="宋体"/>
          <w:lang w:eastAsia="zh-CN"/>
        </w:rPr>
      </w:pPr>
      <w:r>
        <w:rPr>
          <w:rFonts w:hint="eastAsia"/>
        </w:rPr>
        <w:t>D</w:t>
      </w:r>
      <w:r>
        <w:rPr>
          <w:rFonts w:hint="eastAsia"/>
          <w:lang w:eastAsia="zh-CN"/>
        </w:rPr>
        <w:t>.</w:t>
      </w:r>
      <w:r>
        <w:rPr>
          <w:rFonts w:hint="eastAsia"/>
        </w:rPr>
        <w:t>联络处</w:t>
      </w:r>
    </w:p>
    <w:p w14:paraId="5296EB68">
      <w:pPr>
        <w:rPr>
          <w:rFonts w:hint="eastAsia"/>
        </w:rPr>
      </w:pPr>
      <w:r>
        <w:rPr>
          <w:rFonts w:hint="eastAsia"/>
        </w:rPr>
        <w:t>正确答案:B</w:t>
      </w:r>
    </w:p>
    <w:p w14:paraId="61BFF501">
      <w:pPr>
        <w:rPr>
          <w:rFonts w:hint="eastAsia"/>
        </w:rPr>
      </w:pPr>
      <w:r>
        <w:rPr>
          <w:rFonts w:hint="eastAsia"/>
        </w:rPr>
        <w:t>2.中央机关分别采用分理制和综理制设置下属机构，其办公厅（室）属于分理制的是（）</w:t>
      </w:r>
    </w:p>
    <w:p w14:paraId="73C6073F">
      <w:pPr>
        <w:rPr>
          <w:rFonts w:hint="eastAsia" w:eastAsia="宋体"/>
          <w:lang w:eastAsia="zh-CN"/>
        </w:rPr>
      </w:pPr>
      <w:r>
        <w:rPr>
          <w:rFonts w:hint="eastAsia"/>
        </w:rPr>
        <w:t>A</w:t>
      </w:r>
      <w:r>
        <w:rPr>
          <w:rFonts w:hint="eastAsia"/>
          <w:lang w:eastAsia="zh-CN"/>
        </w:rPr>
        <w:t>.</w:t>
      </w:r>
      <w:r>
        <w:rPr>
          <w:rFonts w:hint="eastAsia"/>
        </w:rPr>
        <w:t>全</w:t>
      </w:r>
      <w:r>
        <w:rPr>
          <w:rFonts w:hint="eastAsia"/>
          <w:lang w:val="en-US" w:eastAsia="zh-CN"/>
        </w:rPr>
        <w:t>.</w:t>
      </w:r>
      <w:r>
        <w:rPr>
          <w:rFonts w:hint="eastAsia"/>
        </w:rPr>
        <w:t>国</w:t>
      </w:r>
      <w:r>
        <w:rPr>
          <w:rFonts w:hint="eastAsia"/>
          <w:lang w:val="en-US" w:eastAsia="zh-CN"/>
        </w:rPr>
        <w:t>.</w:t>
      </w:r>
      <w:r>
        <w:rPr>
          <w:rFonts w:hint="eastAsia"/>
        </w:rPr>
        <w:t>人</w:t>
      </w:r>
      <w:r>
        <w:rPr>
          <w:rFonts w:hint="eastAsia"/>
          <w:lang w:val="en-US" w:eastAsia="zh-CN"/>
        </w:rPr>
        <w:t>.</w:t>
      </w:r>
      <w:r>
        <w:rPr>
          <w:rFonts w:hint="eastAsia"/>
        </w:rPr>
        <w:t>大</w:t>
      </w:r>
    </w:p>
    <w:p w14:paraId="7B8CE2CC">
      <w:pPr>
        <w:rPr>
          <w:rFonts w:hint="eastAsia" w:eastAsia="宋体"/>
          <w:lang w:eastAsia="zh-CN"/>
        </w:rPr>
      </w:pPr>
      <w:r>
        <w:rPr>
          <w:rFonts w:hint="eastAsia"/>
        </w:rPr>
        <w:t>B</w:t>
      </w:r>
      <w:r>
        <w:rPr>
          <w:rFonts w:hint="eastAsia"/>
          <w:lang w:eastAsia="zh-CN"/>
        </w:rPr>
        <w:t>.</w:t>
      </w:r>
      <w:r>
        <w:rPr>
          <w:rFonts w:hint="eastAsia"/>
        </w:rPr>
        <w:t>全</w:t>
      </w:r>
      <w:r>
        <w:rPr>
          <w:rFonts w:hint="eastAsia"/>
          <w:lang w:val="en-US" w:eastAsia="zh-CN"/>
        </w:rPr>
        <w:t>.</w:t>
      </w:r>
      <w:r>
        <w:rPr>
          <w:rFonts w:hint="eastAsia"/>
        </w:rPr>
        <w:t>国</w:t>
      </w:r>
      <w:r>
        <w:rPr>
          <w:rFonts w:hint="eastAsia"/>
          <w:lang w:val="en-US" w:eastAsia="zh-CN"/>
        </w:rPr>
        <w:t>.</w:t>
      </w:r>
      <w:r>
        <w:rPr>
          <w:rFonts w:hint="eastAsia"/>
        </w:rPr>
        <w:t>政</w:t>
      </w:r>
      <w:r>
        <w:rPr>
          <w:rFonts w:hint="eastAsia"/>
          <w:lang w:val="en-US" w:eastAsia="zh-CN"/>
        </w:rPr>
        <w:t>.</w:t>
      </w:r>
      <w:r>
        <w:rPr>
          <w:rFonts w:hint="eastAsia"/>
        </w:rPr>
        <w:t>协</w:t>
      </w:r>
    </w:p>
    <w:p w14:paraId="0E25CCBD">
      <w:pPr>
        <w:rPr>
          <w:rFonts w:hint="eastAsia" w:eastAsia="宋体"/>
          <w:lang w:eastAsia="zh-CN"/>
        </w:rPr>
      </w:pPr>
      <w:r>
        <w:rPr>
          <w:rFonts w:hint="eastAsia"/>
        </w:rPr>
        <w:t>C</w:t>
      </w:r>
      <w:r>
        <w:rPr>
          <w:rFonts w:hint="eastAsia"/>
          <w:lang w:eastAsia="zh-CN"/>
        </w:rPr>
        <w:t>.</w:t>
      </w:r>
      <w:r>
        <w:rPr>
          <w:rFonts w:hint="eastAsia"/>
        </w:rPr>
        <w:t>中</w:t>
      </w:r>
      <w:r>
        <w:rPr>
          <w:rFonts w:hint="eastAsia"/>
          <w:lang w:val="en-US" w:eastAsia="zh-CN"/>
        </w:rPr>
        <w:t>.</w:t>
      </w:r>
      <w:r>
        <w:rPr>
          <w:rFonts w:hint="eastAsia"/>
        </w:rPr>
        <w:t>央</w:t>
      </w:r>
      <w:r>
        <w:rPr>
          <w:rFonts w:hint="eastAsia"/>
          <w:lang w:val="en-US" w:eastAsia="zh-CN"/>
        </w:rPr>
        <w:t>.</w:t>
      </w:r>
      <w:r>
        <w:rPr>
          <w:rFonts w:hint="eastAsia"/>
        </w:rPr>
        <w:t>军</w:t>
      </w:r>
      <w:r>
        <w:rPr>
          <w:rFonts w:hint="eastAsia"/>
          <w:lang w:val="en-US" w:eastAsia="zh-CN"/>
        </w:rPr>
        <w:t>.</w:t>
      </w:r>
      <w:r>
        <w:rPr>
          <w:rFonts w:hint="eastAsia"/>
        </w:rPr>
        <w:t>委</w:t>
      </w:r>
    </w:p>
    <w:p w14:paraId="5E18883A">
      <w:pPr>
        <w:rPr>
          <w:rFonts w:hint="eastAsia" w:eastAsia="宋体"/>
          <w:lang w:eastAsia="zh-CN"/>
        </w:rPr>
      </w:pPr>
      <w:r>
        <w:rPr>
          <w:rFonts w:hint="eastAsia"/>
        </w:rPr>
        <w:t>D</w:t>
      </w:r>
      <w:r>
        <w:rPr>
          <w:rFonts w:hint="eastAsia"/>
          <w:lang w:eastAsia="zh-CN"/>
        </w:rPr>
        <w:t>.</w:t>
      </w:r>
      <w:r>
        <w:rPr>
          <w:rFonts w:hint="eastAsia"/>
        </w:rPr>
        <w:t>国</w:t>
      </w:r>
      <w:r>
        <w:rPr>
          <w:rFonts w:hint="eastAsia"/>
          <w:lang w:val="en-US" w:eastAsia="zh-CN"/>
        </w:rPr>
        <w:t>.</w:t>
      </w:r>
      <w:r>
        <w:rPr>
          <w:rFonts w:hint="eastAsia"/>
        </w:rPr>
        <w:t>务</w:t>
      </w:r>
      <w:r>
        <w:rPr>
          <w:rFonts w:hint="eastAsia"/>
          <w:lang w:val="en-US" w:eastAsia="zh-CN"/>
        </w:rPr>
        <w:t>.</w:t>
      </w:r>
      <w:r>
        <w:rPr>
          <w:rFonts w:hint="eastAsia"/>
        </w:rPr>
        <w:t>院</w:t>
      </w:r>
    </w:p>
    <w:p w14:paraId="77DB4CC4">
      <w:pPr>
        <w:rPr>
          <w:rFonts w:hint="eastAsia"/>
        </w:rPr>
      </w:pPr>
      <w:r>
        <w:rPr>
          <w:rFonts w:hint="eastAsia"/>
        </w:rPr>
        <w:t>正确答案:D</w:t>
      </w:r>
    </w:p>
    <w:p w14:paraId="19504251">
      <w:pPr>
        <w:rPr>
          <w:rFonts w:hint="eastAsia"/>
        </w:rPr>
      </w:pPr>
      <w:r>
        <w:rPr>
          <w:rFonts w:hint="eastAsia"/>
        </w:rPr>
        <w:t>3.办公室的核心功能是（）</w:t>
      </w:r>
    </w:p>
    <w:p w14:paraId="1D0F6BE1">
      <w:pPr>
        <w:rPr>
          <w:rFonts w:hint="eastAsia" w:eastAsia="宋体"/>
          <w:lang w:eastAsia="zh-CN"/>
        </w:rPr>
      </w:pPr>
      <w:r>
        <w:rPr>
          <w:rFonts w:hint="eastAsia"/>
        </w:rPr>
        <w:t>A</w:t>
      </w:r>
      <w:r>
        <w:rPr>
          <w:rFonts w:hint="eastAsia"/>
          <w:lang w:eastAsia="zh-CN"/>
        </w:rPr>
        <w:t>.</w:t>
      </w:r>
      <w:r>
        <w:rPr>
          <w:rFonts w:hint="eastAsia"/>
        </w:rPr>
        <w:t>塑造出组织文化及价值观</w:t>
      </w:r>
    </w:p>
    <w:p w14:paraId="225A8F65">
      <w:pPr>
        <w:rPr>
          <w:rFonts w:hint="eastAsia" w:eastAsia="宋体"/>
          <w:lang w:eastAsia="zh-CN"/>
        </w:rPr>
      </w:pPr>
      <w:r>
        <w:rPr>
          <w:rFonts w:hint="eastAsia"/>
        </w:rPr>
        <w:t>B</w:t>
      </w:r>
      <w:r>
        <w:rPr>
          <w:rFonts w:hint="eastAsia"/>
          <w:lang w:eastAsia="zh-CN"/>
        </w:rPr>
        <w:t>.</w:t>
      </w:r>
      <w:r>
        <w:rPr>
          <w:rFonts w:hint="eastAsia"/>
        </w:rPr>
        <w:t>办文</w:t>
      </w:r>
    </w:p>
    <w:p w14:paraId="00B7FC0D">
      <w:pPr>
        <w:rPr>
          <w:rFonts w:hint="eastAsia" w:eastAsia="宋体"/>
          <w:lang w:eastAsia="zh-CN"/>
        </w:rPr>
      </w:pPr>
      <w:r>
        <w:rPr>
          <w:rFonts w:hint="eastAsia"/>
        </w:rPr>
        <w:t>C</w:t>
      </w:r>
      <w:r>
        <w:rPr>
          <w:rFonts w:hint="eastAsia"/>
          <w:lang w:eastAsia="zh-CN"/>
        </w:rPr>
        <w:t>.</w:t>
      </w:r>
      <w:r>
        <w:rPr>
          <w:rFonts w:hint="eastAsia"/>
        </w:rPr>
        <w:t>办会</w:t>
      </w:r>
    </w:p>
    <w:p w14:paraId="64CDFE0F">
      <w:pPr>
        <w:rPr>
          <w:rFonts w:hint="eastAsia" w:eastAsia="宋体"/>
          <w:lang w:eastAsia="zh-CN"/>
        </w:rPr>
      </w:pPr>
      <w:r>
        <w:rPr>
          <w:rFonts w:hint="eastAsia"/>
        </w:rPr>
        <w:t>D</w:t>
      </w:r>
      <w:r>
        <w:rPr>
          <w:rFonts w:hint="eastAsia"/>
          <w:lang w:eastAsia="zh-CN"/>
        </w:rPr>
        <w:t>.</w:t>
      </w:r>
      <w:r>
        <w:rPr>
          <w:rFonts w:hint="eastAsia"/>
        </w:rPr>
        <w:t>办事</w:t>
      </w:r>
    </w:p>
    <w:p w14:paraId="3553A9D4">
      <w:pPr>
        <w:rPr>
          <w:rFonts w:hint="eastAsia"/>
        </w:rPr>
      </w:pPr>
      <w:r>
        <w:rPr>
          <w:rFonts w:hint="eastAsia"/>
        </w:rPr>
        <w:t>正确答案:A</w:t>
      </w:r>
    </w:p>
    <w:p w14:paraId="3EA47C39">
      <w:pPr>
        <w:rPr>
          <w:rFonts w:hint="eastAsia"/>
        </w:rPr>
      </w:pPr>
      <w:r>
        <w:rPr>
          <w:rFonts w:hint="eastAsia"/>
        </w:rPr>
        <w:t>4.办公室的本质属性是（）</w:t>
      </w:r>
    </w:p>
    <w:p w14:paraId="37BE64AE">
      <w:pPr>
        <w:rPr>
          <w:rFonts w:hint="eastAsia" w:eastAsia="宋体"/>
          <w:lang w:eastAsia="zh-CN"/>
        </w:rPr>
      </w:pPr>
      <w:r>
        <w:rPr>
          <w:rFonts w:hint="eastAsia"/>
        </w:rPr>
        <w:t>A</w:t>
      </w:r>
      <w:r>
        <w:rPr>
          <w:rFonts w:hint="eastAsia"/>
          <w:lang w:eastAsia="zh-CN"/>
        </w:rPr>
        <w:t>.</w:t>
      </w:r>
      <w:r>
        <w:rPr>
          <w:rFonts w:hint="eastAsia"/>
        </w:rPr>
        <w:t>事务性</w:t>
      </w:r>
    </w:p>
    <w:p w14:paraId="3991DCF8">
      <w:pPr>
        <w:rPr>
          <w:rFonts w:hint="eastAsia" w:eastAsia="宋体"/>
          <w:lang w:eastAsia="zh-CN"/>
        </w:rPr>
      </w:pPr>
      <w:r>
        <w:rPr>
          <w:rFonts w:hint="eastAsia"/>
        </w:rPr>
        <w:t>B</w:t>
      </w:r>
      <w:r>
        <w:rPr>
          <w:rFonts w:hint="eastAsia"/>
          <w:lang w:eastAsia="zh-CN"/>
        </w:rPr>
        <w:t>.</w:t>
      </w:r>
      <w:r>
        <w:rPr>
          <w:rFonts w:hint="eastAsia"/>
        </w:rPr>
        <w:t>综合性</w:t>
      </w:r>
    </w:p>
    <w:p w14:paraId="001E04D1">
      <w:pPr>
        <w:rPr>
          <w:rFonts w:hint="eastAsia" w:eastAsia="宋体"/>
          <w:lang w:eastAsia="zh-CN"/>
        </w:rPr>
      </w:pPr>
      <w:r>
        <w:rPr>
          <w:rFonts w:hint="eastAsia"/>
        </w:rPr>
        <w:t>C</w:t>
      </w:r>
      <w:r>
        <w:rPr>
          <w:rFonts w:hint="eastAsia"/>
          <w:lang w:eastAsia="zh-CN"/>
        </w:rPr>
        <w:t>.</w:t>
      </w:r>
      <w:r>
        <w:rPr>
          <w:rFonts w:hint="eastAsia"/>
        </w:rPr>
        <w:t>服务性</w:t>
      </w:r>
    </w:p>
    <w:p w14:paraId="13B8EB4F">
      <w:pPr>
        <w:rPr>
          <w:rFonts w:hint="eastAsia" w:eastAsia="宋体"/>
          <w:lang w:eastAsia="zh-CN"/>
        </w:rPr>
      </w:pPr>
      <w:r>
        <w:rPr>
          <w:rFonts w:hint="eastAsia"/>
        </w:rPr>
        <w:t>D</w:t>
      </w:r>
      <w:r>
        <w:rPr>
          <w:rFonts w:hint="eastAsia"/>
          <w:lang w:eastAsia="zh-CN"/>
        </w:rPr>
        <w:t>.</w:t>
      </w:r>
      <w:r>
        <w:rPr>
          <w:rFonts w:hint="eastAsia"/>
        </w:rPr>
        <w:t>辅助性</w:t>
      </w:r>
    </w:p>
    <w:p w14:paraId="05ED31EF">
      <w:pPr>
        <w:rPr>
          <w:rFonts w:hint="eastAsia"/>
        </w:rPr>
      </w:pPr>
      <w:r>
        <w:rPr>
          <w:rFonts w:hint="eastAsia"/>
        </w:rPr>
        <w:t>正确答案:C</w:t>
      </w:r>
    </w:p>
    <w:p w14:paraId="60A14751">
      <w:pPr>
        <w:rPr>
          <w:rFonts w:hint="eastAsia"/>
        </w:rPr>
      </w:pPr>
      <w:r>
        <w:rPr>
          <w:rFonts w:hint="eastAsia"/>
        </w:rPr>
        <w:t>5.办公室管理的第一要义是（）</w:t>
      </w:r>
    </w:p>
    <w:p w14:paraId="0D2B67F2">
      <w:pPr>
        <w:rPr>
          <w:rFonts w:hint="eastAsia" w:eastAsia="宋体"/>
          <w:lang w:eastAsia="zh-CN"/>
        </w:rPr>
      </w:pPr>
      <w:r>
        <w:rPr>
          <w:rFonts w:hint="eastAsia"/>
        </w:rPr>
        <w:t>A</w:t>
      </w:r>
      <w:r>
        <w:rPr>
          <w:rFonts w:hint="eastAsia"/>
          <w:lang w:eastAsia="zh-CN"/>
        </w:rPr>
        <w:t>.</w:t>
      </w:r>
      <w:r>
        <w:rPr>
          <w:rFonts w:hint="eastAsia"/>
        </w:rPr>
        <w:t>服务</w:t>
      </w:r>
    </w:p>
    <w:p w14:paraId="703DE8E0">
      <w:pPr>
        <w:rPr>
          <w:rFonts w:hint="eastAsia" w:eastAsia="宋体"/>
          <w:lang w:eastAsia="zh-CN"/>
        </w:rPr>
      </w:pPr>
      <w:r>
        <w:rPr>
          <w:rFonts w:hint="eastAsia"/>
        </w:rPr>
        <w:t>B</w:t>
      </w:r>
      <w:r>
        <w:rPr>
          <w:rFonts w:hint="eastAsia"/>
          <w:lang w:eastAsia="zh-CN"/>
        </w:rPr>
        <w:t>.</w:t>
      </w:r>
      <w:r>
        <w:rPr>
          <w:rFonts w:hint="eastAsia"/>
        </w:rPr>
        <w:t>管理</w:t>
      </w:r>
    </w:p>
    <w:p w14:paraId="73141EC9">
      <w:pPr>
        <w:rPr>
          <w:rFonts w:hint="eastAsia" w:eastAsia="宋体"/>
          <w:lang w:eastAsia="zh-CN"/>
        </w:rPr>
      </w:pPr>
      <w:r>
        <w:rPr>
          <w:rFonts w:hint="eastAsia"/>
        </w:rPr>
        <w:t>C</w:t>
      </w:r>
      <w:r>
        <w:rPr>
          <w:rFonts w:hint="eastAsia"/>
          <w:lang w:eastAsia="zh-CN"/>
        </w:rPr>
        <w:t>.</w:t>
      </w:r>
      <w:r>
        <w:rPr>
          <w:rFonts w:hint="eastAsia"/>
        </w:rPr>
        <w:t>协调</w:t>
      </w:r>
    </w:p>
    <w:p w14:paraId="52FFB66F">
      <w:pPr>
        <w:rPr>
          <w:rFonts w:hint="eastAsia" w:eastAsia="宋体"/>
          <w:lang w:eastAsia="zh-CN"/>
        </w:rPr>
      </w:pPr>
      <w:r>
        <w:rPr>
          <w:rFonts w:hint="eastAsia"/>
        </w:rPr>
        <w:t>D</w:t>
      </w:r>
      <w:r>
        <w:rPr>
          <w:rFonts w:hint="eastAsia"/>
          <w:lang w:eastAsia="zh-CN"/>
        </w:rPr>
        <w:t>.</w:t>
      </w:r>
      <w:r>
        <w:rPr>
          <w:rFonts w:hint="eastAsia"/>
        </w:rPr>
        <w:t>参谋</w:t>
      </w:r>
    </w:p>
    <w:p w14:paraId="05C95694">
      <w:pPr>
        <w:rPr>
          <w:rFonts w:hint="eastAsia"/>
        </w:rPr>
      </w:pPr>
      <w:r>
        <w:rPr>
          <w:rFonts w:hint="eastAsia"/>
        </w:rPr>
        <w:t>正确答案:A</w:t>
      </w:r>
    </w:p>
    <w:p w14:paraId="55F40CF8">
      <w:pPr>
        <w:rPr>
          <w:rFonts w:hint="eastAsia"/>
        </w:rPr>
      </w:pPr>
      <w:r>
        <w:rPr>
          <w:rFonts w:hint="eastAsia"/>
        </w:rPr>
        <w:t>6.常用办公用品中属于办公文具的是（）</w:t>
      </w:r>
    </w:p>
    <w:p w14:paraId="776BB2E8">
      <w:pPr>
        <w:rPr>
          <w:rFonts w:hint="eastAsia" w:eastAsia="宋体"/>
          <w:lang w:eastAsia="zh-CN"/>
        </w:rPr>
      </w:pPr>
      <w:r>
        <w:rPr>
          <w:rFonts w:hint="eastAsia"/>
        </w:rPr>
        <w:t>A</w:t>
      </w:r>
      <w:r>
        <w:rPr>
          <w:rFonts w:hint="eastAsia"/>
          <w:lang w:eastAsia="zh-CN"/>
        </w:rPr>
        <w:t>.</w:t>
      </w:r>
      <w:r>
        <w:rPr>
          <w:rFonts w:hint="eastAsia"/>
        </w:rPr>
        <w:t>中性笔</w:t>
      </w:r>
    </w:p>
    <w:p w14:paraId="419BACD4">
      <w:pPr>
        <w:rPr>
          <w:rFonts w:hint="eastAsia" w:eastAsia="宋体"/>
          <w:lang w:eastAsia="zh-CN"/>
        </w:rPr>
      </w:pPr>
      <w:r>
        <w:rPr>
          <w:rFonts w:hint="eastAsia"/>
        </w:rPr>
        <w:t>B</w:t>
      </w:r>
      <w:r>
        <w:rPr>
          <w:rFonts w:hint="eastAsia"/>
          <w:lang w:eastAsia="zh-CN"/>
        </w:rPr>
        <w:t>.</w:t>
      </w:r>
      <w:r>
        <w:rPr>
          <w:rFonts w:hint="eastAsia"/>
        </w:rPr>
        <w:t>回形针</w:t>
      </w:r>
    </w:p>
    <w:p w14:paraId="5D5DAF57">
      <w:pPr>
        <w:rPr>
          <w:rFonts w:hint="eastAsia" w:eastAsia="宋体"/>
          <w:lang w:eastAsia="zh-CN"/>
        </w:rPr>
      </w:pPr>
      <w:r>
        <w:rPr>
          <w:rFonts w:hint="eastAsia"/>
        </w:rPr>
        <w:t>C</w:t>
      </w:r>
      <w:r>
        <w:rPr>
          <w:rFonts w:hint="eastAsia"/>
          <w:lang w:eastAsia="zh-CN"/>
        </w:rPr>
        <w:t>.</w:t>
      </w:r>
      <w:r>
        <w:rPr>
          <w:rFonts w:hint="eastAsia"/>
        </w:rPr>
        <w:t>剪刀</w:t>
      </w:r>
    </w:p>
    <w:p w14:paraId="248A9F45">
      <w:pPr>
        <w:rPr>
          <w:rFonts w:hint="eastAsia" w:eastAsia="宋体"/>
          <w:lang w:eastAsia="zh-CN"/>
        </w:rPr>
      </w:pPr>
      <w:r>
        <w:rPr>
          <w:rFonts w:hint="eastAsia"/>
        </w:rPr>
        <w:t>D</w:t>
      </w:r>
      <w:r>
        <w:rPr>
          <w:rFonts w:hint="eastAsia"/>
          <w:lang w:eastAsia="zh-CN"/>
        </w:rPr>
        <w:t>.</w:t>
      </w:r>
      <w:r>
        <w:rPr>
          <w:rFonts w:hint="eastAsia"/>
        </w:rPr>
        <w:t>印章</w:t>
      </w:r>
    </w:p>
    <w:p w14:paraId="220246D2">
      <w:pPr>
        <w:rPr>
          <w:rFonts w:hint="eastAsia"/>
        </w:rPr>
      </w:pPr>
      <w:r>
        <w:rPr>
          <w:rFonts w:hint="eastAsia"/>
        </w:rPr>
        <w:t>正确答案:A</w:t>
      </w:r>
    </w:p>
    <w:p w14:paraId="201DBD6E">
      <w:pPr>
        <w:rPr>
          <w:rFonts w:hint="eastAsia"/>
        </w:rPr>
      </w:pPr>
      <w:r>
        <w:rPr>
          <w:rFonts w:hint="eastAsia"/>
        </w:rPr>
        <w:t>7.发放办公用品的人员要求是（）</w:t>
      </w:r>
    </w:p>
    <w:p w14:paraId="60CE1759">
      <w:pPr>
        <w:rPr>
          <w:rFonts w:hint="eastAsia" w:eastAsia="宋体"/>
          <w:lang w:eastAsia="zh-CN"/>
        </w:rPr>
      </w:pPr>
      <w:r>
        <w:rPr>
          <w:rFonts w:hint="eastAsia"/>
        </w:rPr>
        <w:t>A</w:t>
      </w:r>
      <w:r>
        <w:rPr>
          <w:rFonts w:hint="eastAsia"/>
          <w:lang w:eastAsia="zh-CN"/>
        </w:rPr>
        <w:t>.</w:t>
      </w:r>
      <w:r>
        <w:rPr>
          <w:rFonts w:hint="eastAsia"/>
        </w:rPr>
        <w:t>使用者自行入库取用</w:t>
      </w:r>
    </w:p>
    <w:p w14:paraId="73AF525D">
      <w:pPr>
        <w:rPr>
          <w:rFonts w:hint="eastAsia" w:eastAsia="宋体"/>
          <w:lang w:eastAsia="zh-CN"/>
        </w:rPr>
      </w:pPr>
      <w:r>
        <w:rPr>
          <w:rFonts w:hint="eastAsia"/>
        </w:rPr>
        <w:t>B</w:t>
      </w:r>
      <w:r>
        <w:rPr>
          <w:rFonts w:hint="eastAsia"/>
          <w:lang w:eastAsia="zh-CN"/>
        </w:rPr>
        <w:t>.</w:t>
      </w:r>
      <w:r>
        <w:rPr>
          <w:rFonts w:hint="eastAsia"/>
        </w:rPr>
        <w:t>不可指定人员发放</w:t>
      </w:r>
    </w:p>
    <w:p w14:paraId="5228FDEF">
      <w:pPr>
        <w:rPr>
          <w:rFonts w:hint="eastAsia" w:eastAsia="宋体"/>
          <w:lang w:eastAsia="zh-CN"/>
        </w:rPr>
      </w:pPr>
      <w:r>
        <w:rPr>
          <w:rFonts w:hint="eastAsia"/>
        </w:rPr>
        <w:t>C</w:t>
      </w:r>
      <w:r>
        <w:rPr>
          <w:rFonts w:hint="eastAsia"/>
          <w:lang w:eastAsia="zh-CN"/>
        </w:rPr>
        <w:t>.</w:t>
      </w:r>
      <w:r>
        <w:rPr>
          <w:rFonts w:hint="eastAsia"/>
        </w:rPr>
        <w:t>发放者不必清点核实所发放办公用品</w:t>
      </w:r>
    </w:p>
    <w:p w14:paraId="0189AE90">
      <w:pPr>
        <w:rPr>
          <w:rFonts w:hint="eastAsia" w:eastAsia="宋体"/>
          <w:lang w:eastAsia="zh-CN"/>
        </w:rPr>
      </w:pPr>
      <w:r>
        <w:rPr>
          <w:rFonts w:hint="eastAsia"/>
        </w:rPr>
        <w:t>D</w:t>
      </w:r>
      <w:r>
        <w:rPr>
          <w:rFonts w:hint="eastAsia"/>
          <w:lang w:eastAsia="zh-CN"/>
        </w:rPr>
        <w:t>.</w:t>
      </w:r>
      <w:r>
        <w:rPr>
          <w:rFonts w:hint="eastAsia"/>
        </w:rPr>
        <w:t>发放人员要提醒使用部门和人员节约办公用品</w:t>
      </w:r>
    </w:p>
    <w:p w14:paraId="12B1605E">
      <w:pPr>
        <w:rPr>
          <w:rFonts w:hint="eastAsia"/>
        </w:rPr>
      </w:pPr>
      <w:r>
        <w:rPr>
          <w:rFonts w:hint="eastAsia"/>
        </w:rPr>
        <w:t>正确答案:D</w:t>
      </w:r>
    </w:p>
    <w:p w14:paraId="5C4FB27A">
      <w:pPr>
        <w:rPr>
          <w:rFonts w:hint="eastAsia"/>
        </w:rPr>
      </w:pPr>
      <w:r>
        <w:rPr>
          <w:rFonts w:hint="eastAsia"/>
        </w:rPr>
        <w:t>8.办公用品库存管理中的再订货量是指（）</w:t>
      </w:r>
    </w:p>
    <w:p w14:paraId="784A89E5">
      <w:pPr>
        <w:rPr>
          <w:rFonts w:hint="eastAsia" w:eastAsia="宋体"/>
          <w:lang w:eastAsia="zh-CN"/>
        </w:rPr>
      </w:pPr>
      <w:r>
        <w:rPr>
          <w:rFonts w:hint="eastAsia"/>
        </w:rPr>
        <w:t>A</w:t>
      </w:r>
      <w:r>
        <w:rPr>
          <w:rFonts w:hint="eastAsia"/>
          <w:lang w:eastAsia="zh-CN"/>
        </w:rPr>
        <w:t>.</w:t>
      </w:r>
      <w:r>
        <w:rPr>
          <w:rFonts w:hint="eastAsia"/>
        </w:rPr>
        <w:t>办公用品一次采购不足而追加采购的数量</w:t>
      </w:r>
    </w:p>
    <w:p w14:paraId="25570773">
      <w:pPr>
        <w:rPr>
          <w:rFonts w:hint="eastAsia" w:eastAsia="宋体"/>
          <w:lang w:eastAsia="zh-CN"/>
        </w:rPr>
      </w:pPr>
      <w:r>
        <w:rPr>
          <w:rFonts w:hint="eastAsia"/>
        </w:rPr>
        <w:t>B</w:t>
      </w:r>
      <w:r>
        <w:rPr>
          <w:rFonts w:hint="eastAsia"/>
          <w:lang w:eastAsia="zh-CN"/>
        </w:rPr>
        <w:t>.</w:t>
      </w:r>
      <w:r>
        <w:rPr>
          <w:rFonts w:hint="eastAsia"/>
        </w:rPr>
        <w:t>办公用品的平均使用量</w:t>
      </w:r>
    </w:p>
    <w:p w14:paraId="792B2763">
      <w:pPr>
        <w:rPr>
          <w:rFonts w:hint="eastAsia" w:eastAsia="宋体"/>
          <w:lang w:eastAsia="zh-CN"/>
        </w:rPr>
      </w:pPr>
      <w:r>
        <w:rPr>
          <w:rFonts w:hint="eastAsia"/>
        </w:rPr>
        <w:t>C</w:t>
      </w:r>
      <w:r>
        <w:rPr>
          <w:rFonts w:hint="eastAsia"/>
          <w:lang w:eastAsia="zh-CN"/>
        </w:rPr>
        <w:t>.</w:t>
      </w:r>
      <w:r>
        <w:rPr>
          <w:rFonts w:hint="eastAsia"/>
        </w:rPr>
        <w:t>判定需要订购新的办公用品的库存余额</w:t>
      </w:r>
    </w:p>
    <w:p w14:paraId="409D67FB">
      <w:pPr>
        <w:rPr>
          <w:rFonts w:hint="eastAsia" w:eastAsia="宋体"/>
          <w:lang w:eastAsia="zh-CN"/>
        </w:rPr>
      </w:pPr>
      <w:r>
        <w:rPr>
          <w:rFonts w:hint="eastAsia"/>
        </w:rPr>
        <w:t>D</w:t>
      </w:r>
      <w:r>
        <w:rPr>
          <w:rFonts w:hint="eastAsia"/>
          <w:lang w:eastAsia="zh-CN"/>
        </w:rPr>
        <w:t>.</w:t>
      </w:r>
      <w:r>
        <w:rPr>
          <w:rFonts w:hint="eastAsia"/>
        </w:rPr>
        <w:t>新采购办公用品的数量</w:t>
      </w:r>
    </w:p>
    <w:p w14:paraId="31BE1C66">
      <w:pPr>
        <w:rPr>
          <w:rFonts w:hint="eastAsia"/>
        </w:rPr>
      </w:pPr>
      <w:r>
        <w:rPr>
          <w:rFonts w:hint="eastAsia"/>
        </w:rPr>
        <w:t>正确答案:C</w:t>
      </w:r>
    </w:p>
    <w:p w14:paraId="18DF9A2E">
      <w:pPr>
        <w:rPr>
          <w:rFonts w:hint="eastAsia"/>
        </w:rPr>
      </w:pPr>
      <w:r>
        <w:rPr>
          <w:rFonts w:hint="eastAsia"/>
        </w:rPr>
        <w:t>9.正确选择办公设备和易耗品供应商不必考虑的因素是（）</w:t>
      </w:r>
    </w:p>
    <w:p w14:paraId="7E8A2593">
      <w:pPr>
        <w:rPr>
          <w:rFonts w:hint="eastAsia" w:eastAsia="宋体"/>
          <w:lang w:eastAsia="zh-CN"/>
        </w:rPr>
      </w:pPr>
      <w:r>
        <w:rPr>
          <w:rFonts w:hint="eastAsia"/>
        </w:rPr>
        <w:t>A</w:t>
      </w:r>
      <w:r>
        <w:rPr>
          <w:rFonts w:hint="eastAsia"/>
          <w:lang w:eastAsia="zh-CN"/>
        </w:rPr>
        <w:t>.</w:t>
      </w:r>
      <w:r>
        <w:rPr>
          <w:rFonts w:hint="eastAsia"/>
        </w:rPr>
        <w:t>价格和费用</w:t>
      </w:r>
    </w:p>
    <w:p w14:paraId="6E7BE448">
      <w:pPr>
        <w:rPr>
          <w:rFonts w:hint="eastAsia" w:eastAsia="宋体"/>
          <w:lang w:eastAsia="zh-CN"/>
        </w:rPr>
      </w:pPr>
      <w:r>
        <w:rPr>
          <w:rFonts w:hint="eastAsia"/>
        </w:rPr>
        <w:t>B</w:t>
      </w:r>
      <w:r>
        <w:rPr>
          <w:rFonts w:hint="eastAsia"/>
          <w:lang w:eastAsia="zh-CN"/>
        </w:rPr>
        <w:t>.</w:t>
      </w:r>
      <w:r>
        <w:rPr>
          <w:rFonts w:hint="eastAsia"/>
        </w:rPr>
        <w:t>名牌和高档</w:t>
      </w:r>
    </w:p>
    <w:p w14:paraId="2F785CF2">
      <w:pPr>
        <w:rPr>
          <w:rFonts w:hint="eastAsia" w:eastAsia="宋体"/>
          <w:lang w:eastAsia="zh-CN"/>
        </w:rPr>
      </w:pPr>
      <w:r>
        <w:rPr>
          <w:rFonts w:hint="eastAsia"/>
        </w:rPr>
        <w:t>C</w:t>
      </w:r>
      <w:r>
        <w:rPr>
          <w:rFonts w:hint="eastAsia"/>
          <w:lang w:eastAsia="zh-CN"/>
        </w:rPr>
        <w:t>.</w:t>
      </w:r>
      <w:r>
        <w:rPr>
          <w:rFonts w:hint="eastAsia"/>
        </w:rPr>
        <w:t>质量和交货</w:t>
      </w:r>
    </w:p>
    <w:p w14:paraId="5EAA21F4">
      <w:pPr>
        <w:rPr>
          <w:rFonts w:hint="eastAsia" w:eastAsia="宋体"/>
          <w:lang w:eastAsia="zh-CN"/>
        </w:rPr>
      </w:pPr>
      <w:r>
        <w:rPr>
          <w:rFonts w:hint="eastAsia"/>
        </w:rPr>
        <w:t>D</w:t>
      </w:r>
      <w:r>
        <w:rPr>
          <w:rFonts w:hint="eastAsia"/>
          <w:lang w:eastAsia="zh-CN"/>
        </w:rPr>
        <w:t>.</w:t>
      </w:r>
      <w:r>
        <w:rPr>
          <w:rFonts w:hint="eastAsia"/>
        </w:rPr>
        <w:t>服务和位置</w:t>
      </w:r>
    </w:p>
    <w:p w14:paraId="42AFFE9A">
      <w:pPr>
        <w:rPr>
          <w:rFonts w:hint="eastAsia"/>
        </w:rPr>
      </w:pPr>
      <w:r>
        <w:rPr>
          <w:rFonts w:hint="eastAsia"/>
        </w:rPr>
        <w:t>正确答案:B</w:t>
      </w:r>
    </w:p>
    <w:p w14:paraId="3B676FA9">
      <w:pPr>
        <w:rPr>
          <w:rFonts w:hint="eastAsia"/>
        </w:rPr>
      </w:pPr>
      <w:r>
        <w:rPr>
          <w:rFonts w:hint="eastAsia"/>
        </w:rPr>
        <w:t>10.有权对政府采购合同进行监督和管理的是（A）</w:t>
      </w:r>
    </w:p>
    <w:p w14:paraId="0AEC94BD">
      <w:pPr>
        <w:rPr>
          <w:rFonts w:hint="eastAsia" w:eastAsia="宋体"/>
          <w:lang w:eastAsia="zh-CN"/>
        </w:rPr>
      </w:pPr>
      <w:r>
        <w:rPr>
          <w:rFonts w:hint="eastAsia"/>
        </w:rPr>
        <w:t>A</w:t>
      </w:r>
      <w:r>
        <w:rPr>
          <w:rFonts w:hint="eastAsia"/>
          <w:lang w:eastAsia="zh-CN"/>
        </w:rPr>
        <w:t>.</w:t>
      </w:r>
      <w:r>
        <w:rPr>
          <w:rFonts w:hint="eastAsia"/>
        </w:rPr>
        <w:t>国家级或省部级财政部门</w:t>
      </w:r>
    </w:p>
    <w:p w14:paraId="47D256B8">
      <w:pPr>
        <w:rPr>
          <w:rFonts w:hint="eastAsia" w:eastAsia="宋体"/>
          <w:lang w:eastAsia="zh-CN"/>
        </w:rPr>
      </w:pPr>
      <w:r>
        <w:rPr>
          <w:rFonts w:hint="eastAsia"/>
        </w:rPr>
        <w:t>B</w:t>
      </w:r>
      <w:r>
        <w:rPr>
          <w:rFonts w:hint="eastAsia"/>
          <w:lang w:eastAsia="zh-CN"/>
        </w:rPr>
        <w:t>.</w:t>
      </w:r>
      <w:r>
        <w:rPr>
          <w:rFonts w:hint="eastAsia"/>
        </w:rPr>
        <w:t>地厅级财政部门</w:t>
      </w:r>
    </w:p>
    <w:p w14:paraId="63301013">
      <w:pPr>
        <w:rPr>
          <w:rFonts w:hint="eastAsia" w:eastAsia="宋体"/>
          <w:lang w:eastAsia="zh-CN"/>
        </w:rPr>
      </w:pPr>
      <w:r>
        <w:rPr>
          <w:rFonts w:hint="eastAsia"/>
        </w:rPr>
        <w:t>C</w:t>
      </w:r>
      <w:r>
        <w:rPr>
          <w:rFonts w:hint="eastAsia"/>
          <w:lang w:eastAsia="zh-CN"/>
        </w:rPr>
        <w:t>.</w:t>
      </w:r>
      <w:r>
        <w:rPr>
          <w:rFonts w:hint="eastAsia"/>
        </w:rPr>
        <w:t>县级财政部门</w:t>
      </w:r>
    </w:p>
    <w:p w14:paraId="5E6264E3">
      <w:pPr>
        <w:rPr>
          <w:rFonts w:hint="eastAsia" w:eastAsia="宋体"/>
          <w:lang w:eastAsia="zh-CN"/>
        </w:rPr>
      </w:pPr>
      <w:r>
        <w:rPr>
          <w:rFonts w:hint="eastAsia"/>
        </w:rPr>
        <w:t>D</w:t>
      </w:r>
      <w:r>
        <w:rPr>
          <w:rFonts w:hint="eastAsia"/>
          <w:lang w:eastAsia="zh-CN"/>
        </w:rPr>
        <w:t>.</w:t>
      </w:r>
      <w:r>
        <w:rPr>
          <w:rFonts w:hint="eastAsia"/>
        </w:rPr>
        <w:t>任意级别的政府财政部门</w:t>
      </w:r>
    </w:p>
    <w:p w14:paraId="05F3A83E">
      <w:pPr>
        <w:rPr>
          <w:rFonts w:hint="eastAsia"/>
        </w:rPr>
      </w:pPr>
      <w:r>
        <w:rPr>
          <w:rFonts w:hint="eastAsia"/>
        </w:rPr>
        <w:t>正确答案:A</w:t>
      </w:r>
    </w:p>
    <w:p w14:paraId="0344FF12">
      <w:pPr>
        <w:rPr>
          <w:rFonts w:hint="eastAsia"/>
        </w:rPr>
      </w:pPr>
      <w:r>
        <w:rPr>
          <w:rFonts w:hint="eastAsia"/>
        </w:rPr>
        <w:t>二、判断题（每小题5分，共50分）</w:t>
      </w:r>
    </w:p>
    <w:p w14:paraId="3D3EA7E5">
      <w:pPr>
        <w:rPr>
          <w:rFonts w:hint="eastAsia"/>
        </w:rPr>
      </w:pPr>
      <w:r>
        <w:rPr>
          <w:rFonts w:hint="eastAsia"/>
        </w:rPr>
        <w:t>11.办公室是组织内部办文、办公、办事、办会的主要平台。</w:t>
      </w:r>
    </w:p>
    <w:p w14:paraId="62ABA269">
      <w:pPr>
        <w:rPr>
          <w:rFonts w:hint="eastAsia"/>
        </w:rPr>
      </w:pPr>
      <w:r>
        <w:rPr>
          <w:rFonts w:hint="eastAsia"/>
        </w:rPr>
        <w:t>A.对</w:t>
      </w:r>
    </w:p>
    <w:p w14:paraId="74786AB9">
      <w:pPr>
        <w:rPr>
          <w:rFonts w:hint="eastAsia"/>
        </w:rPr>
      </w:pPr>
      <w:r>
        <w:rPr>
          <w:rFonts w:hint="eastAsia"/>
        </w:rPr>
        <w:t>B.错</w:t>
      </w:r>
    </w:p>
    <w:p w14:paraId="5A06AC33">
      <w:pPr>
        <w:rPr>
          <w:rFonts w:hint="eastAsia"/>
        </w:rPr>
      </w:pPr>
      <w:r>
        <w:rPr>
          <w:rFonts w:hint="eastAsia"/>
        </w:rPr>
        <w:t>正确答案:A</w:t>
      </w:r>
    </w:p>
    <w:p w14:paraId="4D891419">
      <w:pPr>
        <w:rPr>
          <w:rFonts w:hint="eastAsia"/>
        </w:rPr>
      </w:pPr>
      <w:r>
        <w:rPr>
          <w:rFonts w:hint="eastAsia"/>
        </w:rPr>
        <w:t>12.省政府的办公厅比其他厅的行政级别要高。</w:t>
      </w:r>
    </w:p>
    <w:p w14:paraId="7A5BE880">
      <w:pPr>
        <w:rPr>
          <w:rFonts w:hint="eastAsia"/>
        </w:rPr>
      </w:pPr>
      <w:r>
        <w:rPr>
          <w:rFonts w:hint="eastAsia"/>
        </w:rPr>
        <w:t>A.对</w:t>
      </w:r>
    </w:p>
    <w:p w14:paraId="110DE4C2">
      <w:pPr>
        <w:rPr>
          <w:rFonts w:hint="eastAsia"/>
        </w:rPr>
      </w:pPr>
      <w:r>
        <w:rPr>
          <w:rFonts w:hint="eastAsia"/>
        </w:rPr>
        <w:t>B.错</w:t>
      </w:r>
    </w:p>
    <w:p w14:paraId="3222C186">
      <w:pPr>
        <w:rPr>
          <w:rFonts w:hint="eastAsia"/>
        </w:rPr>
      </w:pPr>
      <w:r>
        <w:rPr>
          <w:rFonts w:hint="eastAsia"/>
        </w:rPr>
        <w:t>正确答案:B</w:t>
      </w:r>
    </w:p>
    <w:p w14:paraId="43A78166">
      <w:pPr>
        <w:rPr>
          <w:rFonts w:hint="eastAsia"/>
        </w:rPr>
      </w:pPr>
      <w:r>
        <w:rPr>
          <w:rFonts w:hint="eastAsia"/>
        </w:rPr>
        <w:t>13.信息调研是办公室的一项基本职能。</w:t>
      </w:r>
    </w:p>
    <w:p w14:paraId="034F0B2D">
      <w:pPr>
        <w:rPr>
          <w:rFonts w:hint="eastAsia"/>
        </w:rPr>
      </w:pPr>
      <w:r>
        <w:rPr>
          <w:rFonts w:hint="eastAsia"/>
        </w:rPr>
        <w:t>A.对</w:t>
      </w:r>
    </w:p>
    <w:p w14:paraId="1E99C53C">
      <w:pPr>
        <w:rPr>
          <w:rFonts w:hint="eastAsia"/>
        </w:rPr>
      </w:pPr>
      <w:r>
        <w:rPr>
          <w:rFonts w:hint="eastAsia"/>
        </w:rPr>
        <w:t>B.错</w:t>
      </w:r>
    </w:p>
    <w:p w14:paraId="1345F7E3">
      <w:pPr>
        <w:rPr>
          <w:rFonts w:hint="eastAsia"/>
        </w:rPr>
      </w:pPr>
      <w:r>
        <w:rPr>
          <w:rFonts w:hint="eastAsia"/>
        </w:rPr>
        <w:t>正确答案:A</w:t>
      </w:r>
    </w:p>
    <w:p w14:paraId="6805B151">
      <w:pPr>
        <w:rPr>
          <w:rFonts w:hint="eastAsia"/>
        </w:rPr>
      </w:pPr>
      <w:r>
        <w:rPr>
          <w:rFonts w:hint="eastAsia"/>
        </w:rPr>
        <w:t>14.办公室的工作具有综合性特点。</w:t>
      </w:r>
    </w:p>
    <w:p w14:paraId="5083CFDF">
      <w:pPr>
        <w:rPr>
          <w:rFonts w:hint="eastAsia"/>
        </w:rPr>
      </w:pPr>
      <w:r>
        <w:rPr>
          <w:rFonts w:hint="eastAsia"/>
        </w:rPr>
        <w:t>A.对</w:t>
      </w:r>
    </w:p>
    <w:p w14:paraId="2B9B4E00">
      <w:pPr>
        <w:rPr>
          <w:rFonts w:hint="eastAsia"/>
        </w:rPr>
      </w:pPr>
      <w:r>
        <w:rPr>
          <w:rFonts w:hint="eastAsia"/>
        </w:rPr>
        <w:t>B.错</w:t>
      </w:r>
    </w:p>
    <w:p w14:paraId="19230304">
      <w:pPr>
        <w:rPr>
          <w:rFonts w:hint="eastAsia"/>
        </w:rPr>
      </w:pPr>
      <w:r>
        <w:rPr>
          <w:rFonts w:hint="eastAsia"/>
        </w:rPr>
        <w:t>正确答案:A</w:t>
      </w:r>
    </w:p>
    <w:p w14:paraId="78C4FCB1">
      <w:pPr>
        <w:rPr>
          <w:rFonts w:hint="eastAsia"/>
        </w:rPr>
      </w:pPr>
      <w:r>
        <w:rPr>
          <w:rFonts w:hint="eastAsia"/>
        </w:rPr>
        <w:t>15.办公室工作人员要具备自律的职业素质，讲规矩要达到拘谨的程度。</w:t>
      </w:r>
    </w:p>
    <w:p w14:paraId="569FAB57">
      <w:pPr>
        <w:rPr>
          <w:rFonts w:hint="eastAsia"/>
        </w:rPr>
      </w:pPr>
      <w:r>
        <w:rPr>
          <w:rFonts w:hint="eastAsia"/>
        </w:rPr>
        <w:t>A.对</w:t>
      </w:r>
    </w:p>
    <w:p w14:paraId="2F1A52F0">
      <w:pPr>
        <w:rPr>
          <w:rFonts w:hint="eastAsia"/>
        </w:rPr>
      </w:pPr>
      <w:r>
        <w:rPr>
          <w:rFonts w:hint="eastAsia"/>
        </w:rPr>
        <w:t>B.错</w:t>
      </w:r>
    </w:p>
    <w:p w14:paraId="3A57DCE6">
      <w:pPr>
        <w:rPr>
          <w:rFonts w:hint="eastAsia"/>
        </w:rPr>
      </w:pPr>
      <w:r>
        <w:rPr>
          <w:rFonts w:hint="eastAsia"/>
        </w:rPr>
        <w:t>正确答案:B</w:t>
      </w:r>
    </w:p>
    <w:p w14:paraId="7A939C7F">
      <w:pPr>
        <w:rPr>
          <w:rFonts w:hint="eastAsia"/>
        </w:rPr>
      </w:pPr>
      <w:r>
        <w:rPr>
          <w:rFonts w:hint="eastAsia"/>
        </w:rPr>
        <w:t>16.办公室管理要严格按既定条条框框办事，不能引用弹性原理。</w:t>
      </w:r>
    </w:p>
    <w:p w14:paraId="657FA7F8">
      <w:pPr>
        <w:rPr>
          <w:rFonts w:hint="eastAsia"/>
        </w:rPr>
      </w:pPr>
      <w:r>
        <w:rPr>
          <w:rFonts w:hint="eastAsia"/>
        </w:rPr>
        <w:t>A.对</w:t>
      </w:r>
    </w:p>
    <w:p w14:paraId="716DECB8">
      <w:pPr>
        <w:rPr>
          <w:rFonts w:hint="eastAsia"/>
        </w:rPr>
      </w:pPr>
      <w:r>
        <w:rPr>
          <w:rFonts w:hint="eastAsia"/>
        </w:rPr>
        <w:t>B.错</w:t>
      </w:r>
    </w:p>
    <w:p w14:paraId="336A0D55">
      <w:pPr>
        <w:rPr>
          <w:rFonts w:hint="eastAsia"/>
        </w:rPr>
      </w:pPr>
      <w:r>
        <w:rPr>
          <w:rFonts w:hint="eastAsia"/>
        </w:rPr>
        <w:t>正确答案:B</w:t>
      </w:r>
    </w:p>
    <w:p w14:paraId="598E2D8F">
      <w:pPr>
        <w:rPr>
          <w:rFonts w:hint="eastAsia"/>
        </w:rPr>
      </w:pPr>
      <w:r>
        <w:rPr>
          <w:rFonts w:hint="eastAsia"/>
        </w:rPr>
        <w:t>17.发放办公用品的时候，不需要对用品库存进行记录。</w:t>
      </w:r>
    </w:p>
    <w:p w14:paraId="7E4B0584">
      <w:pPr>
        <w:rPr>
          <w:rFonts w:hint="eastAsia"/>
        </w:rPr>
      </w:pPr>
      <w:r>
        <w:rPr>
          <w:rFonts w:hint="eastAsia"/>
        </w:rPr>
        <w:t>A.对</w:t>
      </w:r>
    </w:p>
    <w:p w14:paraId="581D658B">
      <w:pPr>
        <w:rPr>
          <w:rFonts w:hint="eastAsia"/>
        </w:rPr>
      </w:pPr>
      <w:r>
        <w:rPr>
          <w:rFonts w:hint="eastAsia"/>
        </w:rPr>
        <w:t>B.错</w:t>
      </w:r>
    </w:p>
    <w:p w14:paraId="2A3C6E45">
      <w:pPr>
        <w:rPr>
          <w:rFonts w:hint="eastAsia"/>
        </w:rPr>
      </w:pPr>
      <w:r>
        <w:rPr>
          <w:rFonts w:hint="eastAsia"/>
        </w:rPr>
        <w:t>正确答案:B</w:t>
      </w:r>
    </w:p>
    <w:p w14:paraId="79A17383">
      <w:pPr>
        <w:rPr>
          <w:rFonts w:hint="eastAsia"/>
        </w:rPr>
      </w:pPr>
      <w:r>
        <w:rPr>
          <w:rFonts w:hint="eastAsia"/>
        </w:rPr>
        <w:t>18.办公电话应定期检查并核对电话账单以控制开销。</w:t>
      </w:r>
    </w:p>
    <w:p w14:paraId="006E6626">
      <w:pPr>
        <w:rPr>
          <w:rFonts w:hint="eastAsia"/>
        </w:rPr>
      </w:pPr>
      <w:r>
        <w:rPr>
          <w:rFonts w:hint="eastAsia"/>
        </w:rPr>
        <w:t>A.对</w:t>
      </w:r>
    </w:p>
    <w:p w14:paraId="7C1713C9">
      <w:pPr>
        <w:rPr>
          <w:rFonts w:hint="eastAsia"/>
        </w:rPr>
      </w:pPr>
      <w:r>
        <w:rPr>
          <w:rFonts w:hint="eastAsia"/>
        </w:rPr>
        <w:t>B.错</w:t>
      </w:r>
    </w:p>
    <w:p w14:paraId="581F33C0">
      <w:pPr>
        <w:rPr>
          <w:rFonts w:hint="eastAsia"/>
        </w:rPr>
      </w:pPr>
      <w:r>
        <w:rPr>
          <w:rFonts w:hint="eastAsia"/>
        </w:rPr>
        <w:t>正确答案:A</w:t>
      </w:r>
    </w:p>
    <w:p w14:paraId="311B32A9">
      <w:pPr>
        <w:rPr>
          <w:rFonts w:hint="eastAsia"/>
        </w:rPr>
      </w:pPr>
      <w:r>
        <w:rPr>
          <w:rFonts w:hint="eastAsia"/>
        </w:rPr>
        <w:t>19.办公用品的最大库存量是指仓库最多能容纳的数量。</w:t>
      </w:r>
    </w:p>
    <w:p w14:paraId="1E3288EF">
      <w:pPr>
        <w:rPr>
          <w:rFonts w:hint="eastAsia"/>
        </w:rPr>
      </w:pPr>
      <w:r>
        <w:rPr>
          <w:rFonts w:hint="eastAsia"/>
        </w:rPr>
        <w:t>A.对</w:t>
      </w:r>
    </w:p>
    <w:p w14:paraId="6E7E037F">
      <w:pPr>
        <w:rPr>
          <w:rFonts w:hint="eastAsia"/>
        </w:rPr>
      </w:pPr>
      <w:r>
        <w:rPr>
          <w:rFonts w:hint="eastAsia"/>
        </w:rPr>
        <w:t>B.错</w:t>
      </w:r>
    </w:p>
    <w:p w14:paraId="6A9FF1C9">
      <w:pPr>
        <w:rPr>
          <w:rFonts w:hint="eastAsia"/>
        </w:rPr>
      </w:pPr>
      <w:r>
        <w:rPr>
          <w:rFonts w:hint="eastAsia"/>
        </w:rPr>
        <w:t>正确答案:B</w:t>
      </w:r>
    </w:p>
    <w:p w14:paraId="32EA575C">
      <w:pPr>
        <w:rPr>
          <w:rFonts w:hint="eastAsia"/>
        </w:rPr>
      </w:pPr>
      <w:r>
        <w:rPr>
          <w:rFonts w:hint="eastAsia"/>
        </w:rPr>
        <w:t>20.办公用品的库存控制和监督中，要求保持进货卡、出货卡和库存卡的三卡一致。</w:t>
      </w:r>
    </w:p>
    <w:p w14:paraId="4612C8C5">
      <w:pPr>
        <w:rPr>
          <w:rFonts w:hint="eastAsia"/>
        </w:rPr>
      </w:pPr>
      <w:r>
        <w:rPr>
          <w:rFonts w:hint="eastAsia"/>
        </w:rPr>
        <w:t>A.对</w:t>
      </w:r>
    </w:p>
    <w:p w14:paraId="2F47CFCD">
      <w:pPr>
        <w:rPr>
          <w:rFonts w:hint="eastAsia"/>
        </w:rPr>
      </w:pPr>
      <w:r>
        <w:rPr>
          <w:rFonts w:hint="eastAsia"/>
        </w:rPr>
        <w:t>B.错</w:t>
      </w:r>
    </w:p>
    <w:p w14:paraId="3C98393A">
      <w:r>
        <w:rPr>
          <w:rFonts w:hint="eastAsia"/>
        </w:rPr>
        <w:t>正确答案:A</w:t>
      </w:r>
      <w:r>
        <w:br w:type="textWrapping"/>
      </w:r>
      <w:r>
        <w:t>办公室管理·形考任务三（第三章~第四章）</w:t>
      </w:r>
    </w:p>
    <w:p w14:paraId="5FB380C7">
      <w:pPr>
        <w:rPr>
          <w:rFonts w:hint="eastAsia"/>
        </w:rPr>
      </w:pPr>
      <w:r>
        <w:rPr>
          <w:rFonts w:hint="eastAsia"/>
        </w:rPr>
        <w:t>一、单项选择题（每小题5分，共50分）</w:t>
      </w:r>
    </w:p>
    <w:p w14:paraId="2E897CF0">
      <w:pPr>
        <w:rPr>
          <w:rFonts w:hint="eastAsia"/>
        </w:rPr>
      </w:pPr>
      <w:r>
        <w:rPr>
          <w:rFonts w:hint="eastAsia"/>
        </w:rPr>
        <w:t>1.办公室人员辅助领导进行决策，意味着（）</w:t>
      </w:r>
    </w:p>
    <w:p w14:paraId="72DA2EB3">
      <w:pPr>
        <w:rPr>
          <w:rFonts w:hint="eastAsia" w:eastAsia="宋体"/>
          <w:lang w:eastAsia="zh-CN"/>
        </w:rPr>
      </w:pPr>
      <w:r>
        <w:rPr>
          <w:rFonts w:hint="eastAsia"/>
        </w:rPr>
        <w:t>A</w:t>
      </w:r>
      <w:r>
        <w:rPr>
          <w:rFonts w:hint="eastAsia"/>
          <w:lang w:eastAsia="zh-CN"/>
        </w:rPr>
        <w:t>.</w:t>
      </w:r>
      <w:r>
        <w:rPr>
          <w:rFonts w:hint="eastAsia"/>
        </w:rPr>
        <w:t>办公室人员在辅助决策过程中要勇于替领导进行决断</w:t>
      </w:r>
    </w:p>
    <w:p w14:paraId="24E6476C">
      <w:pPr>
        <w:rPr>
          <w:rFonts w:hint="eastAsia" w:eastAsia="宋体"/>
          <w:lang w:eastAsia="zh-CN"/>
        </w:rPr>
      </w:pPr>
      <w:r>
        <w:rPr>
          <w:rFonts w:hint="eastAsia"/>
        </w:rPr>
        <w:t>B</w:t>
      </w:r>
      <w:r>
        <w:rPr>
          <w:rFonts w:hint="eastAsia"/>
          <w:lang w:eastAsia="zh-CN"/>
        </w:rPr>
        <w:t>.</w:t>
      </w:r>
      <w:r>
        <w:rPr>
          <w:rFonts w:hint="eastAsia"/>
        </w:rPr>
        <w:t>只能充当领导的参谋和助手</w:t>
      </w:r>
    </w:p>
    <w:p w14:paraId="07707469">
      <w:pPr>
        <w:rPr>
          <w:rFonts w:hint="eastAsia" w:eastAsia="宋体"/>
          <w:lang w:eastAsia="zh-CN"/>
        </w:rPr>
      </w:pPr>
      <w:r>
        <w:rPr>
          <w:rFonts w:hint="eastAsia"/>
        </w:rPr>
        <w:t>C</w:t>
      </w:r>
      <w:r>
        <w:rPr>
          <w:rFonts w:hint="eastAsia"/>
          <w:lang w:eastAsia="zh-CN"/>
        </w:rPr>
        <w:t>.</w:t>
      </w:r>
      <w:r>
        <w:rPr>
          <w:rFonts w:hint="eastAsia"/>
        </w:rPr>
        <w:t>办公室人员只能站在自己的岗位层次辅助领导决策</w:t>
      </w:r>
    </w:p>
    <w:p w14:paraId="51DDC36C">
      <w:pPr>
        <w:rPr>
          <w:rFonts w:hint="eastAsia" w:eastAsia="宋体"/>
          <w:lang w:eastAsia="zh-CN"/>
        </w:rPr>
      </w:pPr>
      <w:r>
        <w:rPr>
          <w:rFonts w:hint="eastAsia"/>
        </w:rPr>
        <w:t>D</w:t>
      </w:r>
      <w:r>
        <w:rPr>
          <w:rFonts w:hint="eastAsia"/>
          <w:lang w:eastAsia="zh-CN"/>
        </w:rPr>
        <w:t>.</w:t>
      </w:r>
      <w:r>
        <w:rPr>
          <w:rFonts w:hint="eastAsia"/>
        </w:rPr>
        <w:t>办公室人员辅助决策不是对领导工作的“搭台补台”，而是要登台唱戏</w:t>
      </w:r>
    </w:p>
    <w:p w14:paraId="2B0077A9">
      <w:pPr>
        <w:rPr>
          <w:rFonts w:hint="eastAsia"/>
        </w:rPr>
      </w:pPr>
      <w:r>
        <w:rPr>
          <w:rFonts w:hint="eastAsia"/>
        </w:rPr>
        <w:t>正确答案:B</w:t>
      </w:r>
    </w:p>
    <w:p w14:paraId="4FCB045F">
      <w:pPr>
        <w:rPr>
          <w:rFonts w:hint="eastAsia"/>
        </w:rPr>
      </w:pPr>
      <w:r>
        <w:rPr>
          <w:rFonts w:hint="eastAsia"/>
        </w:rPr>
        <w:t>2.握手持续时间的适宜标准是（）</w:t>
      </w:r>
    </w:p>
    <w:p w14:paraId="0D30E1BA">
      <w:pPr>
        <w:rPr>
          <w:rFonts w:hint="eastAsia" w:eastAsia="宋体"/>
          <w:lang w:eastAsia="zh-CN"/>
        </w:rPr>
      </w:pPr>
      <w:r>
        <w:rPr>
          <w:rFonts w:hint="eastAsia"/>
        </w:rPr>
        <w:t>A</w:t>
      </w:r>
      <w:r>
        <w:rPr>
          <w:rFonts w:hint="eastAsia"/>
          <w:lang w:eastAsia="zh-CN"/>
        </w:rPr>
        <w:t>.</w:t>
      </w:r>
      <w:r>
        <w:rPr>
          <w:rFonts w:hint="eastAsia"/>
        </w:rPr>
        <w:t>10秒</w:t>
      </w:r>
    </w:p>
    <w:p w14:paraId="5CAAE4A3">
      <w:pPr>
        <w:rPr>
          <w:rFonts w:hint="eastAsia" w:eastAsia="宋体"/>
          <w:lang w:eastAsia="zh-CN"/>
        </w:rPr>
      </w:pPr>
      <w:r>
        <w:rPr>
          <w:rFonts w:hint="eastAsia"/>
        </w:rPr>
        <w:t>B</w:t>
      </w:r>
      <w:r>
        <w:rPr>
          <w:rFonts w:hint="eastAsia"/>
          <w:lang w:eastAsia="zh-CN"/>
        </w:rPr>
        <w:t>.</w:t>
      </w:r>
      <w:r>
        <w:rPr>
          <w:rFonts w:hint="eastAsia"/>
        </w:rPr>
        <w:t>3至5秒</w:t>
      </w:r>
    </w:p>
    <w:p w14:paraId="4107E5B4">
      <w:pPr>
        <w:rPr>
          <w:rFonts w:hint="eastAsia" w:eastAsia="宋体"/>
          <w:lang w:eastAsia="zh-CN"/>
        </w:rPr>
      </w:pPr>
      <w:r>
        <w:rPr>
          <w:rFonts w:hint="eastAsia"/>
        </w:rPr>
        <w:t>C</w:t>
      </w:r>
      <w:r>
        <w:rPr>
          <w:rFonts w:hint="eastAsia"/>
          <w:lang w:eastAsia="zh-CN"/>
        </w:rPr>
        <w:t>.</w:t>
      </w:r>
      <w:r>
        <w:rPr>
          <w:rFonts w:hint="eastAsia"/>
        </w:rPr>
        <w:t>3秒以内</w:t>
      </w:r>
    </w:p>
    <w:p w14:paraId="3B745C89">
      <w:pPr>
        <w:rPr>
          <w:rFonts w:hint="eastAsia" w:eastAsia="宋体"/>
          <w:lang w:eastAsia="zh-CN"/>
        </w:rPr>
      </w:pPr>
      <w:r>
        <w:rPr>
          <w:rFonts w:hint="eastAsia"/>
        </w:rPr>
        <w:t>D</w:t>
      </w:r>
      <w:r>
        <w:rPr>
          <w:rFonts w:hint="eastAsia"/>
          <w:lang w:eastAsia="zh-CN"/>
        </w:rPr>
        <w:t>.</w:t>
      </w:r>
      <w:r>
        <w:rPr>
          <w:rFonts w:hint="eastAsia"/>
        </w:rPr>
        <w:t>10秒以上</w:t>
      </w:r>
    </w:p>
    <w:p w14:paraId="613B2D40">
      <w:pPr>
        <w:rPr>
          <w:rFonts w:hint="eastAsia"/>
        </w:rPr>
      </w:pPr>
      <w:r>
        <w:rPr>
          <w:rFonts w:hint="eastAsia"/>
        </w:rPr>
        <w:t>正确答案:B</w:t>
      </w:r>
    </w:p>
    <w:p w14:paraId="3036CEC9">
      <w:pPr>
        <w:rPr>
          <w:rFonts w:hint="eastAsia"/>
        </w:rPr>
      </w:pPr>
      <w:r>
        <w:rPr>
          <w:rFonts w:hint="eastAsia"/>
        </w:rPr>
        <w:t>3.拜访他人时比较适宜的时间是（）</w:t>
      </w:r>
    </w:p>
    <w:p w14:paraId="0C005B45">
      <w:pPr>
        <w:rPr>
          <w:rFonts w:hint="eastAsia" w:eastAsia="宋体"/>
          <w:lang w:eastAsia="zh-CN"/>
        </w:rPr>
      </w:pPr>
      <w:r>
        <w:rPr>
          <w:rFonts w:hint="eastAsia"/>
        </w:rPr>
        <w:t>A</w:t>
      </w:r>
      <w:r>
        <w:rPr>
          <w:rFonts w:hint="eastAsia"/>
          <w:lang w:eastAsia="zh-CN"/>
        </w:rPr>
        <w:t>.</w:t>
      </w:r>
      <w:r>
        <w:rPr>
          <w:rFonts w:hint="eastAsia"/>
        </w:rPr>
        <w:t>上午10点到下午4点之间</w:t>
      </w:r>
    </w:p>
    <w:p w14:paraId="397A4D80">
      <w:pPr>
        <w:rPr>
          <w:rFonts w:hint="eastAsia" w:eastAsia="宋体"/>
          <w:lang w:eastAsia="zh-CN"/>
        </w:rPr>
      </w:pPr>
      <w:r>
        <w:rPr>
          <w:rFonts w:hint="eastAsia"/>
        </w:rPr>
        <w:t>B</w:t>
      </w:r>
      <w:r>
        <w:rPr>
          <w:rFonts w:hint="eastAsia"/>
          <w:lang w:eastAsia="zh-CN"/>
        </w:rPr>
        <w:t>.</w:t>
      </w:r>
      <w:r>
        <w:rPr>
          <w:rFonts w:hint="eastAsia"/>
        </w:rPr>
        <w:t>早晨</w:t>
      </w:r>
    </w:p>
    <w:p w14:paraId="2673C7A0">
      <w:pPr>
        <w:rPr>
          <w:rFonts w:hint="eastAsia" w:eastAsia="宋体"/>
          <w:lang w:eastAsia="zh-CN"/>
        </w:rPr>
      </w:pPr>
      <w:r>
        <w:rPr>
          <w:rFonts w:hint="eastAsia"/>
        </w:rPr>
        <w:t>C</w:t>
      </w:r>
      <w:r>
        <w:rPr>
          <w:rFonts w:hint="eastAsia"/>
          <w:lang w:eastAsia="zh-CN"/>
        </w:rPr>
        <w:t>.</w:t>
      </w:r>
      <w:r>
        <w:rPr>
          <w:rFonts w:hint="eastAsia"/>
        </w:rPr>
        <w:t>下午5点以后</w:t>
      </w:r>
    </w:p>
    <w:p w14:paraId="314F23A8">
      <w:pPr>
        <w:rPr>
          <w:rFonts w:hint="eastAsia" w:eastAsia="宋体"/>
          <w:lang w:eastAsia="zh-CN"/>
        </w:rPr>
      </w:pPr>
      <w:r>
        <w:rPr>
          <w:rFonts w:hint="eastAsia"/>
        </w:rPr>
        <w:t>D</w:t>
      </w:r>
      <w:r>
        <w:rPr>
          <w:rFonts w:hint="eastAsia"/>
          <w:lang w:eastAsia="zh-CN"/>
        </w:rPr>
        <w:t>.</w:t>
      </w:r>
      <w:r>
        <w:rPr>
          <w:rFonts w:hint="eastAsia"/>
        </w:rPr>
        <w:t>晚饭后</w:t>
      </w:r>
    </w:p>
    <w:p w14:paraId="17C71294">
      <w:pPr>
        <w:rPr>
          <w:rFonts w:hint="eastAsia"/>
        </w:rPr>
      </w:pPr>
      <w:r>
        <w:rPr>
          <w:rFonts w:hint="eastAsia"/>
        </w:rPr>
        <w:t>正确答案:A</w:t>
      </w:r>
    </w:p>
    <w:p w14:paraId="0F2723AF">
      <w:pPr>
        <w:rPr>
          <w:rFonts w:hint="eastAsia"/>
        </w:rPr>
      </w:pPr>
      <w:r>
        <w:rPr>
          <w:rFonts w:hint="eastAsia"/>
        </w:rPr>
        <w:t>4.督查工作的原则不包括（）</w:t>
      </w:r>
    </w:p>
    <w:p w14:paraId="17F5B70E">
      <w:pPr>
        <w:rPr>
          <w:rFonts w:hint="eastAsia" w:eastAsia="宋体"/>
          <w:lang w:eastAsia="zh-CN"/>
        </w:rPr>
      </w:pPr>
      <w:r>
        <w:rPr>
          <w:rFonts w:hint="eastAsia"/>
        </w:rPr>
        <w:t>A</w:t>
      </w:r>
      <w:r>
        <w:rPr>
          <w:rFonts w:hint="eastAsia"/>
          <w:lang w:eastAsia="zh-CN"/>
        </w:rPr>
        <w:t>.</w:t>
      </w:r>
      <w:r>
        <w:rPr>
          <w:rFonts w:hint="eastAsia"/>
        </w:rPr>
        <w:t>依法督查</w:t>
      </w:r>
    </w:p>
    <w:p w14:paraId="56CF18A7">
      <w:pPr>
        <w:rPr>
          <w:rFonts w:hint="eastAsia" w:eastAsia="宋体"/>
          <w:lang w:eastAsia="zh-CN"/>
        </w:rPr>
      </w:pPr>
      <w:r>
        <w:rPr>
          <w:rFonts w:hint="eastAsia"/>
        </w:rPr>
        <w:t>B</w:t>
      </w:r>
      <w:r>
        <w:rPr>
          <w:rFonts w:hint="eastAsia"/>
          <w:lang w:eastAsia="zh-CN"/>
        </w:rPr>
        <w:t>.</w:t>
      </w:r>
      <w:r>
        <w:rPr>
          <w:rFonts w:hint="eastAsia"/>
        </w:rPr>
        <w:t>实事求是</w:t>
      </w:r>
    </w:p>
    <w:p w14:paraId="3E753418">
      <w:pPr>
        <w:rPr>
          <w:rFonts w:hint="eastAsia" w:eastAsia="宋体"/>
          <w:lang w:eastAsia="zh-CN"/>
        </w:rPr>
      </w:pPr>
      <w:r>
        <w:rPr>
          <w:rFonts w:hint="eastAsia"/>
        </w:rPr>
        <w:t>C</w:t>
      </w:r>
      <w:r>
        <w:rPr>
          <w:rFonts w:hint="eastAsia"/>
          <w:lang w:eastAsia="zh-CN"/>
        </w:rPr>
        <w:t>.</w:t>
      </w:r>
      <w:r>
        <w:rPr>
          <w:rFonts w:hint="eastAsia"/>
        </w:rPr>
        <w:t>讲求时效</w:t>
      </w:r>
    </w:p>
    <w:p w14:paraId="7817824B">
      <w:pPr>
        <w:rPr>
          <w:rFonts w:hint="eastAsia" w:eastAsia="宋体"/>
          <w:lang w:eastAsia="zh-CN"/>
        </w:rPr>
      </w:pPr>
      <w:r>
        <w:rPr>
          <w:rFonts w:hint="eastAsia"/>
        </w:rPr>
        <w:t>D</w:t>
      </w:r>
      <w:r>
        <w:rPr>
          <w:rFonts w:hint="eastAsia"/>
          <w:lang w:eastAsia="zh-CN"/>
        </w:rPr>
        <w:t>.</w:t>
      </w:r>
      <w:r>
        <w:rPr>
          <w:rFonts w:hint="eastAsia"/>
        </w:rPr>
        <w:t>督查与代办相结合</w:t>
      </w:r>
    </w:p>
    <w:p w14:paraId="548B8486">
      <w:pPr>
        <w:rPr>
          <w:rFonts w:hint="eastAsia"/>
        </w:rPr>
      </w:pPr>
      <w:r>
        <w:rPr>
          <w:rFonts w:hint="eastAsia"/>
        </w:rPr>
        <w:t>正确答案:D</w:t>
      </w:r>
    </w:p>
    <w:p w14:paraId="3AC4106B">
      <w:pPr>
        <w:rPr>
          <w:rFonts w:hint="eastAsia"/>
        </w:rPr>
      </w:pPr>
      <w:r>
        <w:rPr>
          <w:rFonts w:hint="eastAsia"/>
        </w:rPr>
        <w:t>5.办公室信息工作的要求不包括（）</w:t>
      </w:r>
    </w:p>
    <w:p w14:paraId="54141993">
      <w:pPr>
        <w:rPr>
          <w:rFonts w:hint="eastAsia" w:eastAsia="宋体"/>
          <w:lang w:eastAsia="zh-CN"/>
        </w:rPr>
      </w:pPr>
      <w:r>
        <w:rPr>
          <w:rFonts w:hint="eastAsia"/>
        </w:rPr>
        <w:t>A</w:t>
      </w:r>
      <w:r>
        <w:rPr>
          <w:rFonts w:hint="eastAsia"/>
          <w:lang w:eastAsia="zh-CN"/>
        </w:rPr>
        <w:t>.</w:t>
      </w:r>
      <w:r>
        <w:rPr>
          <w:rFonts w:hint="eastAsia"/>
        </w:rPr>
        <w:t>及时</w:t>
      </w:r>
    </w:p>
    <w:p w14:paraId="5852CC88">
      <w:pPr>
        <w:rPr>
          <w:rFonts w:hint="eastAsia" w:eastAsia="宋体"/>
          <w:lang w:eastAsia="zh-CN"/>
        </w:rPr>
      </w:pPr>
      <w:r>
        <w:rPr>
          <w:rFonts w:hint="eastAsia"/>
        </w:rPr>
        <w:t>B</w:t>
      </w:r>
      <w:r>
        <w:rPr>
          <w:rFonts w:hint="eastAsia"/>
          <w:lang w:eastAsia="zh-CN"/>
        </w:rPr>
        <w:t>.</w:t>
      </w:r>
      <w:r>
        <w:rPr>
          <w:rFonts w:hint="eastAsia"/>
        </w:rPr>
        <w:t>准确</w:t>
      </w:r>
    </w:p>
    <w:p w14:paraId="7A3EECBE">
      <w:pPr>
        <w:rPr>
          <w:rFonts w:hint="eastAsia" w:eastAsia="宋体"/>
          <w:lang w:eastAsia="zh-CN"/>
        </w:rPr>
      </w:pPr>
      <w:r>
        <w:rPr>
          <w:rFonts w:hint="eastAsia"/>
        </w:rPr>
        <w:t>C</w:t>
      </w:r>
      <w:r>
        <w:rPr>
          <w:rFonts w:hint="eastAsia"/>
          <w:lang w:eastAsia="zh-CN"/>
        </w:rPr>
        <w:t>.</w:t>
      </w:r>
      <w:r>
        <w:rPr>
          <w:rFonts w:hint="eastAsia"/>
        </w:rPr>
        <w:t>信息量越大越好</w:t>
      </w:r>
    </w:p>
    <w:p w14:paraId="729AC16F">
      <w:pPr>
        <w:rPr>
          <w:rFonts w:hint="eastAsia" w:eastAsia="宋体"/>
          <w:lang w:eastAsia="zh-CN"/>
        </w:rPr>
      </w:pPr>
      <w:r>
        <w:rPr>
          <w:rFonts w:hint="eastAsia"/>
        </w:rPr>
        <w:t>D</w:t>
      </w:r>
      <w:r>
        <w:rPr>
          <w:rFonts w:hint="eastAsia"/>
          <w:lang w:eastAsia="zh-CN"/>
        </w:rPr>
        <w:t>.</w:t>
      </w:r>
      <w:r>
        <w:rPr>
          <w:rFonts w:hint="eastAsia"/>
        </w:rPr>
        <w:t>完整</w:t>
      </w:r>
    </w:p>
    <w:p w14:paraId="23F78739">
      <w:pPr>
        <w:rPr>
          <w:rFonts w:hint="eastAsia"/>
        </w:rPr>
      </w:pPr>
      <w:r>
        <w:rPr>
          <w:rFonts w:hint="eastAsia"/>
        </w:rPr>
        <w:t>正确答案:C</w:t>
      </w:r>
    </w:p>
    <w:p w14:paraId="20BAB88A">
      <w:pPr>
        <w:rPr>
          <w:rFonts w:hint="eastAsia"/>
        </w:rPr>
      </w:pPr>
      <w:r>
        <w:rPr>
          <w:rFonts w:hint="eastAsia"/>
        </w:rPr>
        <w:t>6.在接待准备过程中，下列选项中被视为办公室接待礼仪基本要素的是（）</w:t>
      </w:r>
    </w:p>
    <w:p w14:paraId="4C3CC40C">
      <w:pPr>
        <w:rPr>
          <w:rFonts w:hint="eastAsia" w:eastAsia="宋体"/>
          <w:lang w:eastAsia="zh-CN"/>
        </w:rPr>
      </w:pPr>
      <w:r>
        <w:rPr>
          <w:rFonts w:hint="eastAsia"/>
        </w:rPr>
        <w:t>A</w:t>
      </w:r>
      <w:r>
        <w:rPr>
          <w:rFonts w:hint="eastAsia"/>
          <w:lang w:eastAsia="zh-CN"/>
        </w:rPr>
        <w:t>.</w:t>
      </w:r>
      <w:r>
        <w:rPr>
          <w:rFonts w:hint="eastAsia"/>
        </w:rPr>
        <w:t>熟练掌握寒暄语</w:t>
      </w:r>
    </w:p>
    <w:p w14:paraId="52F3D4BF">
      <w:pPr>
        <w:rPr>
          <w:rFonts w:hint="eastAsia" w:eastAsia="宋体"/>
          <w:lang w:eastAsia="zh-CN"/>
        </w:rPr>
      </w:pPr>
      <w:r>
        <w:rPr>
          <w:rFonts w:hint="eastAsia"/>
        </w:rPr>
        <w:t>B</w:t>
      </w:r>
      <w:r>
        <w:rPr>
          <w:rFonts w:hint="eastAsia"/>
          <w:lang w:eastAsia="zh-CN"/>
        </w:rPr>
        <w:t>.</w:t>
      </w:r>
      <w:r>
        <w:rPr>
          <w:rFonts w:hint="eastAsia"/>
        </w:rPr>
        <w:t>精心安排合影留念</w:t>
      </w:r>
    </w:p>
    <w:p w14:paraId="37F1B263">
      <w:pPr>
        <w:rPr>
          <w:rFonts w:hint="eastAsia" w:eastAsia="宋体"/>
          <w:lang w:eastAsia="zh-CN"/>
        </w:rPr>
      </w:pPr>
      <w:r>
        <w:rPr>
          <w:rFonts w:hint="eastAsia"/>
        </w:rPr>
        <w:t>C</w:t>
      </w:r>
      <w:r>
        <w:rPr>
          <w:rFonts w:hint="eastAsia"/>
          <w:lang w:eastAsia="zh-CN"/>
        </w:rPr>
        <w:t>.</w:t>
      </w:r>
      <w:r>
        <w:rPr>
          <w:rFonts w:hint="eastAsia"/>
        </w:rPr>
        <w:t>要有“诚心”</w:t>
      </w:r>
    </w:p>
    <w:p w14:paraId="2999B476">
      <w:pPr>
        <w:rPr>
          <w:rFonts w:hint="eastAsia" w:eastAsia="宋体"/>
          <w:lang w:eastAsia="zh-CN"/>
        </w:rPr>
      </w:pPr>
      <w:r>
        <w:rPr>
          <w:rFonts w:hint="eastAsia"/>
        </w:rPr>
        <w:t>D</w:t>
      </w:r>
      <w:r>
        <w:rPr>
          <w:rFonts w:hint="eastAsia"/>
          <w:lang w:eastAsia="zh-CN"/>
        </w:rPr>
        <w:t>.</w:t>
      </w:r>
      <w:r>
        <w:rPr>
          <w:rFonts w:hint="eastAsia"/>
        </w:rPr>
        <w:t>高规格接待</w:t>
      </w:r>
    </w:p>
    <w:p w14:paraId="75AEC600">
      <w:pPr>
        <w:rPr>
          <w:rFonts w:hint="eastAsia"/>
        </w:rPr>
      </w:pPr>
      <w:r>
        <w:rPr>
          <w:rFonts w:hint="eastAsia"/>
        </w:rPr>
        <w:t>正确答案:C</w:t>
      </w:r>
    </w:p>
    <w:p w14:paraId="5806F891">
      <w:pPr>
        <w:rPr>
          <w:rFonts w:hint="eastAsia"/>
        </w:rPr>
      </w:pPr>
      <w:r>
        <w:rPr>
          <w:rFonts w:hint="eastAsia"/>
        </w:rPr>
        <w:t>7.下列电话礼仪中错误的是（）</w:t>
      </w:r>
    </w:p>
    <w:p w14:paraId="4C938D66">
      <w:pPr>
        <w:rPr>
          <w:rFonts w:hint="eastAsia" w:eastAsia="宋体"/>
          <w:lang w:eastAsia="zh-CN"/>
        </w:rPr>
      </w:pPr>
      <w:r>
        <w:rPr>
          <w:rFonts w:hint="eastAsia"/>
        </w:rPr>
        <w:t>A</w:t>
      </w:r>
      <w:r>
        <w:rPr>
          <w:rFonts w:hint="eastAsia"/>
          <w:lang w:eastAsia="zh-CN"/>
        </w:rPr>
        <w:t>.</w:t>
      </w:r>
      <w:r>
        <w:rPr>
          <w:rFonts w:hint="eastAsia"/>
        </w:rPr>
        <w:t>与领导通电话，领导先挂</w:t>
      </w:r>
    </w:p>
    <w:p w14:paraId="25FB9561">
      <w:pPr>
        <w:rPr>
          <w:rFonts w:hint="eastAsia" w:eastAsia="宋体"/>
          <w:lang w:eastAsia="zh-CN"/>
        </w:rPr>
      </w:pPr>
      <w:r>
        <w:rPr>
          <w:rFonts w:hint="eastAsia"/>
        </w:rPr>
        <w:t>B</w:t>
      </w:r>
      <w:r>
        <w:rPr>
          <w:rFonts w:hint="eastAsia"/>
          <w:lang w:eastAsia="zh-CN"/>
        </w:rPr>
        <w:t>.</w:t>
      </w:r>
      <w:r>
        <w:rPr>
          <w:rFonts w:hint="eastAsia"/>
        </w:rPr>
        <w:t>与客户通电话，客户先挂</w:t>
      </w:r>
    </w:p>
    <w:p w14:paraId="343E2BFA">
      <w:pPr>
        <w:rPr>
          <w:rFonts w:hint="eastAsia" w:eastAsia="宋体"/>
          <w:lang w:eastAsia="zh-CN"/>
        </w:rPr>
      </w:pPr>
      <w:r>
        <w:rPr>
          <w:rFonts w:hint="eastAsia"/>
        </w:rPr>
        <w:t>C</w:t>
      </w:r>
      <w:r>
        <w:rPr>
          <w:rFonts w:hint="eastAsia"/>
          <w:lang w:eastAsia="zh-CN"/>
        </w:rPr>
        <w:t>.</w:t>
      </w:r>
      <w:r>
        <w:rPr>
          <w:rFonts w:hint="eastAsia"/>
        </w:rPr>
        <w:t>与年长通电话，年长先挂</w:t>
      </w:r>
    </w:p>
    <w:p w14:paraId="3D7EAFB2">
      <w:pPr>
        <w:rPr>
          <w:rFonts w:hint="eastAsia" w:eastAsia="宋体"/>
          <w:lang w:eastAsia="zh-CN"/>
        </w:rPr>
      </w:pPr>
      <w:r>
        <w:rPr>
          <w:rFonts w:hint="eastAsia"/>
        </w:rPr>
        <w:t>D</w:t>
      </w:r>
      <w:r>
        <w:rPr>
          <w:rFonts w:hint="eastAsia"/>
          <w:lang w:eastAsia="zh-CN"/>
        </w:rPr>
        <w:t>.</w:t>
      </w:r>
      <w:r>
        <w:rPr>
          <w:rFonts w:hint="eastAsia"/>
        </w:rPr>
        <w:t>与女士通电话，男士先挂</w:t>
      </w:r>
    </w:p>
    <w:p w14:paraId="164FFE02">
      <w:pPr>
        <w:rPr>
          <w:rFonts w:hint="eastAsia"/>
        </w:rPr>
      </w:pPr>
      <w:r>
        <w:rPr>
          <w:rFonts w:hint="eastAsia"/>
        </w:rPr>
        <w:t>正确答案:D</w:t>
      </w:r>
    </w:p>
    <w:p w14:paraId="6743A204">
      <w:pPr>
        <w:rPr>
          <w:rFonts w:hint="eastAsia"/>
        </w:rPr>
      </w:pPr>
      <w:r>
        <w:rPr>
          <w:rFonts w:hint="eastAsia"/>
        </w:rPr>
        <w:t>8.介绍礼仪中，一般不说出被介绍者的（）</w:t>
      </w:r>
    </w:p>
    <w:p w14:paraId="3FFD8456">
      <w:pPr>
        <w:rPr>
          <w:rFonts w:hint="eastAsia" w:eastAsia="宋体"/>
          <w:lang w:eastAsia="zh-CN"/>
        </w:rPr>
      </w:pPr>
      <w:r>
        <w:rPr>
          <w:rFonts w:hint="eastAsia"/>
        </w:rPr>
        <w:t>A</w:t>
      </w:r>
      <w:r>
        <w:rPr>
          <w:rFonts w:hint="eastAsia"/>
          <w:lang w:eastAsia="zh-CN"/>
        </w:rPr>
        <w:t>.</w:t>
      </w:r>
      <w:r>
        <w:rPr>
          <w:rFonts w:hint="eastAsia"/>
        </w:rPr>
        <w:t>姓名</w:t>
      </w:r>
    </w:p>
    <w:p w14:paraId="32AFACBA">
      <w:pPr>
        <w:rPr>
          <w:rFonts w:hint="eastAsia" w:eastAsia="宋体"/>
          <w:lang w:eastAsia="zh-CN"/>
        </w:rPr>
      </w:pPr>
      <w:r>
        <w:rPr>
          <w:rFonts w:hint="eastAsia"/>
        </w:rPr>
        <w:t>B</w:t>
      </w:r>
      <w:r>
        <w:rPr>
          <w:rFonts w:hint="eastAsia"/>
          <w:lang w:eastAsia="zh-CN"/>
        </w:rPr>
        <w:t>.</w:t>
      </w:r>
      <w:r>
        <w:rPr>
          <w:rFonts w:hint="eastAsia"/>
        </w:rPr>
        <w:t>职位</w:t>
      </w:r>
    </w:p>
    <w:p w14:paraId="6148392E">
      <w:pPr>
        <w:rPr>
          <w:rFonts w:hint="eastAsia" w:eastAsia="宋体"/>
          <w:lang w:eastAsia="zh-CN"/>
        </w:rPr>
      </w:pPr>
      <w:r>
        <w:rPr>
          <w:rFonts w:hint="eastAsia"/>
        </w:rPr>
        <w:t>C</w:t>
      </w:r>
      <w:r>
        <w:rPr>
          <w:rFonts w:hint="eastAsia"/>
          <w:lang w:eastAsia="zh-CN"/>
        </w:rPr>
        <w:t>.</w:t>
      </w:r>
      <w:r>
        <w:rPr>
          <w:rFonts w:hint="eastAsia"/>
        </w:rPr>
        <w:t>年龄</w:t>
      </w:r>
    </w:p>
    <w:p w14:paraId="6CBF9732">
      <w:pPr>
        <w:rPr>
          <w:rFonts w:hint="eastAsia" w:eastAsia="宋体"/>
          <w:lang w:eastAsia="zh-CN"/>
        </w:rPr>
      </w:pPr>
      <w:r>
        <w:rPr>
          <w:rFonts w:hint="eastAsia"/>
        </w:rPr>
        <w:t>D</w:t>
      </w:r>
      <w:r>
        <w:rPr>
          <w:rFonts w:hint="eastAsia"/>
          <w:lang w:eastAsia="zh-CN"/>
        </w:rPr>
        <w:t>.</w:t>
      </w:r>
      <w:r>
        <w:rPr>
          <w:rFonts w:hint="eastAsia"/>
        </w:rPr>
        <w:t>单位</w:t>
      </w:r>
    </w:p>
    <w:p w14:paraId="6FFA4E36">
      <w:pPr>
        <w:rPr>
          <w:rFonts w:hint="eastAsia"/>
        </w:rPr>
      </w:pPr>
      <w:r>
        <w:rPr>
          <w:rFonts w:hint="eastAsia"/>
        </w:rPr>
        <w:t>正确答案:C</w:t>
      </w:r>
    </w:p>
    <w:p w14:paraId="1D7E5125">
      <w:pPr>
        <w:rPr>
          <w:rFonts w:hint="eastAsia"/>
        </w:rPr>
      </w:pPr>
      <w:r>
        <w:rPr>
          <w:rFonts w:hint="eastAsia"/>
        </w:rPr>
        <w:t>9.行政办公费用中的“三项经费”不包括（）</w:t>
      </w:r>
    </w:p>
    <w:p w14:paraId="1C2B9B28">
      <w:pPr>
        <w:rPr>
          <w:rFonts w:hint="eastAsia" w:eastAsia="宋体"/>
          <w:lang w:eastAsia="zh-CN"/>
        </w:rPr>
      </w:pPr>
      <w:r>
        <w:rPr>
          <w:rFonts w:hint="eastAsia"/>
        </w:rPr>
        <w:t>A</w:t>
      </w:r>
      <w:r>
        <w:rPr>
          <w:rFonts w:hint="eastAsia"/>
          <w:lang w:eastAsia="zh-CN"/>
        </w:rPr>
        <w:t>.</w:t>
      </w:r>
      <w:r>
        <w:rPr>
          <w:rFonts w:hint="eastAsia"/>
        </w:rPr>
        <w:t>职工福利费</w:t>
      </w:r>
    </w:p>
    <w:p w14:paraId="187CB884">
      <w:pPr>
        <w:rPr>
          <w:rFonts w:hint="eastAsia" w:eastAsia="宋体"/>
          <w:lang w:eastAsia="zh-CN"/>
        </w:rPr>
      </w:pPr>
      <w:r>
        <w:rPr>
          <w:rFonts w:hint="eastAsia"/>
        </w:rPr>
        <w:t>B</w:t>
      </w:r>
      <w:r>
        <w:rPr>
          <w:rFonts w:hint="eastAsia"/>
          <w:lang w:eastAsia="zh-CN"/>
        </w:rPr>
        <w:t>.</w:t>
      </w:r>
      <w:r>
        <w:rPr>
          <w:rFonts w:hint="eastAsia"/>
        </w:rPr>
        <w:t>职工福利费</w:t>
      </w:r>
    </w:p>
    <w:p w14:paraId="0C1FFA80">
      <w:pPr>
        <w:rPr>
          <w:rFonts w:hint="eastAsia" w:eastAsia="宋体"/>
          <w:lang w:eastAsia="zh-CN"/>
        </w:rPr>
      </w:pPr>
      <w:r>
        <w:rPr>
          <w:rFonts w:hint="eastAsia"/>
        </w:rPr>
        <w:t>C</w:t>
      </w:r>
      <w:r>
        <w:rPr>
          <w:rFonts w:hint="eastAsia"/>
          <w:lang w:eastAsia="zh-CN"/>
        </w:rPr>
        <w:t>.</w:t>
      </w:r>
      <w:r>
        <w:rPr>
          <w:rFonts w:hint="eastAsia"/>
        </w:rPr>
        <w:t>工会经费</w:t>
      </w:r>
    </w:p>
    <w:p w14:paraId="09497F54">
      <w:pPr>
        <w:rPr>
          <w:rFonts w:hint="eastAsia" w:eastAsia="宋体"/>
          <w:lang w:eastAsia="zh-CN"/>
        </w:rPr>
      </w:pPr>
      <w:r>
        <w:rPr>
          <w:rFonts w:hint="eastAsia"/>
        </w:rPr>
        <w:t>D</w:t>
      </w:r>
      <w:r>
        <w:rPr>
          <w:rFonts w:hint="eastAsia"/>
          <w:lang w:eastAsia="zh-CN"/>
        </w:rPr>
        <w:t>.</w:t>
      </w:r>
      <w:r>
        <w:rPr>
          <w:rFonts w:hint="eastAsia"/>
        </w:rPr>
        <w:t>业务招待费</w:t>
      </w:r>
    </w:p>
    <w:p w14:paraId="7CAB8DFD">
      <w:pPr>
        <w:rPr>
          <w:rFonts w:hint="eastAsia"/>
        </w:rPr>
      </w:pPr>
      <w:r>
        <w:rPr>
          <w:rFonts w:hint="eastAsia"/>
        </w:rPr>
        <w:t>正确答案:D</w:t>
      </w:r>
    </w:p>
    <w:p w14:paraId="2DE592C8">
      <w:pPr>
        <w:rPr>
          <w:rFonts w:hint="eastAsia"/>
        </w:rPr>
      </w:pPr>
      <w:r>
        <w:rPr>
          <w:rFonts w:hint="eastAsia"/>
        </w:rPr>
        <w:t>10.公章的尺寸，地、市、州、县机关的直径为（）</w:t>
      </w:r>
    </w:p>
    <w:p w14:paraId="7FF0DE52">
      <w:pPr>
        <w:rPr>
          <w:rFonts w:hint="eastAsia" w:eastAsia="宋体"/>
          <w:lang w:eastAsia="zh-CN"/>
        </w:rPr>
      </w:pPr>
      <w:r>
        <w:rPr>
          <w:rFonts w:hint="eastAsia"/>
        </w:rPr>
        <w:t>A</w:t>
      </w:r>
      <w:r>
        <w:rPr>
          <w:rFonts w:hint="eastAsia"/>
          <w:lang w:eastAsia="zh-CN"/>
        </w:rPr>
        <w:t>.</w:t>
      </w:r>
      <w:r>
        <w:rPr>
          <w:rFonts w:hint="eastAsia"/>
        </w:rPr>
        <w:t>5厘米</w:t>
      </w:r>
    </w:p>
    <w:p w14:paraId="3652DAE7">
      <w:pPr>
        <w:rPr>
          <w:rFonts w:hint="eastAsia" w:eastAsia="宋体"/>
          <w:lang w:eastAsia="zh-CN"/>
        </w:rPr>
      </w:pPr>
      <w:r>
        <w:rPr>
          <w:rFonts w:hint="eastAsia"/>
        </w:rPr>
        <w:t>B</w:t>
      </w:r>
      <w:r>
        <w:rPr>
          <w:rFonts w:hint="eastAsia"/>
          <w:lang w:eastAsia="zh-CN"/>
        </w:rPr>
        <w:t>.</w:t>
      </w:r>
      <w:r>
        <w:rPr>
          <w:rFonts w:hint="eastAsia"/>
        </w:rPr>
        <w:t>4.5厘米</w:t>
      </w:r>
    </w:p>
    <w:p w14:paraId="3473506B">
      <w:pPr>
        <w:rPr>
          <w:rFonts w:hint="eastAsia" w:eastAsia="宋体"/>
          <w:lang w:eastAsia="zh-CN"/>
        </w:rPr>
      </w:pPr>
      <w:r>
        <w:rPr>
          <w:rFonts w:hint="eastAsia"/>
        </w:rPr>
        <w:t>C</w:t>
      </w:r>
      <w:r>
        <w:rPr>
          <w:rFonts w:hint="eastAsia"/>
          <w:lang w:eastAsia="zh-CN"/>
        </w:rPr>
        <w:t>.</w:t>
      </w:r>
      <w:r>
        <w:rPr>
          <w:rFonts w:hint="eastAsia"/>
        </w:rPr>
        <w:t>4.2厘米</w:t>
      </w:r>
    </w:p>
    <w:p w14:paraId="260C6F60">
      <w:pPr>
        <w:rPr>
          <w:rFonts w:hint="eastAsia" w:eastAsia="宋体"/>
          <w:lang w:eastAsia="zh-CN"/>
        </w:rPr>
      </w:pPr>
      <w:r>
        <w:rPr>
          <w:rFonts w:hint="eastAsia"/>
        </w:rPr>
        <w:t>D</w:t>
      </w:r>
      <w:r>
        <w:rPr>
          <w:rFonts w:hint="eastAsia"/>
          <w:lang w:eastAsia="zh-CN"/>
        </w:rPr>
        <w:t>.</w:t>
      </w:r>
      <w:r>
        <w:rPr>
          <w:rFonts w:hint="eastAsia"/>
        </w:rPr>
        <w:t>6厘米</w:t>
      </w:r>
    </w:p>
    <w:p w14:paraId="69158F31">
      <w:pPr>
        <w:rPr>
          <w:rFonts w:hint="eastAsia"/>
        </w:rPr>
      </w:pPr>
      <w:r>
        <w:rPr>
          <w:rFonts w:hint="eastAsia"/>
        </w:rPr>
        <w:t>正确答案:B</w:t>
      </w:r>
    </w:p>
    <w:p w14:paraId="0AC39BEA">
      <w:pPr>
        <w:rPr>
          <w:rFonts w:hint="eastAsia"/>
        </w:rPr>
      </w:pPr>
      <w:r>
        <w:rPr>
          <w:rFonts w:hint="eastAsia"/>
        </w:rPr>
        <w:t>二、判断题（每小题5分，共50分）</w:t>
      </w:r>
    </w:p>
    <w:p w14:paraId="08F2AFD6">
      <w:pPr>
        <w:rPr>
          <w:rFonts w:hint="eastAsia"/>
        </w:rPr>
      </w:pPr>
      <w:r>
        <w:rPr>
          <w:rFonts w:hint="eastAsia"/>
        </w:rPr>
        <w:t>11.我国古代的谋士、谏官和幕僚，以及当今各国的智囊团、思想库等，都是决策的重要辅助力量。</w:t>
      </w:r>
    </w:p>
    <w:p w14:paraId="30002811">
      <w:pPr>
        <w:rPr>
          <w:rFonts w:hint="eastAsia"/>
        </w:rPr>
      </w:pPr>
      <w:r>
        <w:rPr>
          <w:rFonts w:hint="eastAsia"/>
        </w:rPr>
        <w:t>A.对</w:t>
      </w:r>
    </w:p>
    <w:p w14:paraId="22FBCAEF">
      <w:pPr>
        <w:rPr>
          <w:rFonts w:hint="eastAsia"/>
        </w:rPr>
      </w:pPr>
      <w:r>
        <w:rPr>
          <w:rFonts w:hint="eastAsia"/>
        </w:rPr>
        <w:t>B.错</w:t>
      </w:r>
    </w:p>
    <w:p w14:paraId="195433E0">
      <w:pPr>
        <w:rPr>
          <w:rFonts w:hint="eastAsia"/>
        </w:rPr>
      </w:pPr>
      <w:r>
        <w:rPr>
          <w:rFonts w:hint="eastAsia"/>
        </w:rPr>
        <w:t>正确答案:A</w:t>
      </w:r>
    </w:p>
    <w:p w14:paraId="09205F05">
      <w:pPr>
        <w:rPr>
          <w:rFonts w:hint="eastAsia"/>
        </w:rPr>
      </w:pPr>
      <w:r>
        <w:rPr>
          <w:rFonts w:hint="eastAsia"/>
        </w:rPr>
        <w:t>12.办公室工作人员辅助领导决策，是指在决策前收集整理信息的活动。</w:t>
      </w:r>
    </w:p>
    <w:p w14:paraId="4020B631">
      <w:pPr>
        <w:rPr>
          <w:rFonts w:hint="eastAsia" w:eastAsia="宋体"/>
          <w:lang w:eastAsia="zh-CN"/>
        </w:rPr>
      </w:pPr>
      <w:r>
        <w:rPr>
          <w:rFonts w:hint="eastAsia"/>
        </w:rPr>
        <w:t>A</w:t>
      </w:r>
      <w:r>
        <w:rPr>
          <w:rFonts w:hint="eastAsia"/>
          <w:lang w:eastAsia="zh-CN"/>
        </w:rPr>
        <w:t>.</w:t>
      </w:r>
      <w:r>
        <w:rPr>
          <w:rFonts w:hint="eastAsia"/>
        </w:rPr>
        <w:t>对</w:t>
      </w:r>
    </w:p>
    <w:p w14:paraId="00B73F10">
      <w:pPr>
        <w:rPr>
          <w:rFonts w:hint="eastAsia" w:eastAsia="宋体"/>
          <w:lang w:eastAsia="zh-CN"/>
        </w:rPr>
      </w:pPr>
      <w:r>
        <w:rPr>
          <w:rFonts w:hint="eastAsia"/>
        </w:rPr>
        <w:t>B</w:t>
      </w:r>
      <w:r>
        <w:rPr>
          <w:rFonts w:hint="eastAsia"/>
          <w:lang w:eastAsia="zh-CN"/>
        </w:rPr>
        <w:t>.</w:t>
      </w:r>
      <w:r>
        <w:rPr>
          <w:rFonts w:hint="eastAsia"/>
        </w:rPr>
        <w:t>错</w:t>
      </w:r>
    </w:p>
    <w:p w14:paraId="0CB2DCFD">
      <w:pPr>
        <w:rPr>
          <w:rFonts w:hint="eastAsia"/>
        </w:rPr>
      </w:pPr>
      <w:r>
        <w:rPr>
          <w:rFonts w:hint="eastAsia"/>
        </w:rPr>
        <w:t>正确答案:B</w:t>
      </w:r>
    </w:p>
    <w:p w14:paraId="59A29B66">
      <w:pPr>
        <w:rPr>
          <w:rFonts w:hint="eastAsia"/>
        </w:rPr>
      </w:pPr>
      <w:r>
        <w:rPr>
          <w:rFonts w:hint="eastAsia"/>
        </w:rPr>
        <w:t>13.谈话礼仪中，用手指指人一般被视为不礼貌的动作。</w:t>
      </w:r>
    </w:p>
    <w:p w14:paraId="7FCADCC4">
      <w:pPr>
        <w:rPr>
          <w:rFonts w:hint="eastAsia" w:eastAsia="宋体"/>
          <w:lang w:eastAsia="zh-CN"/>
        </w:rPr>
      </w:pPr>
      <w:r>
        <w:rPr>
          <w:rFonts w:hint="eastAsia"/>
        </w:rPr>
        <w:t>A</w:t>
      </w:r>
      <w:r>
        <w:rPr>
          <w:rFonts w:hint="eastAsia"/>
          <w:lang w:eastAsia="zh-CN"/>
        </w:rPr>
        <w:t>.</w:t>
      </w:r>
      <w:r>
        <w:rPr>
          <w:rFonts w:hint="eastAsia"/>
        </w:rPr>
        <w:t>对</w:t>
      </w:r>
    </w:p>
    <w:p w14:paraId="2566E04F">
      <w:pPr>
        <w:rPr>
          <w:rFonts w:hint="eastAsia" w:eastAsia="宋体"/>
          <w:lang w:eastAsia="zh-CN"/>
        </w:rPr>
      </w:pPr>
      <w:r>
        <w:rPr>
          <w:rFonts w:hint="eastAsia"/>
        </w:rPr>
        <w:t>B</w:t>
      </w:r>
      <w:r>
        <w:rPr>
          <w:rFonts w:hint="eastAsia"/>
          <w:lang w:eastAsia="zh-CN"/>
        </w:rPr>
        <w:t>.</w:t>
      </w:r>
      <w:r>
        <w:rPr>
          <w:rFonts w:hint="eastAsia"/>
        </w:rPr>
        <w:t>错</w:t>
      </w:r>
    </w:p>
    <w:p w14:paraId="7EFF336A">
      <w:pPr>
        <w:rPr>
          <w:rFonts w:hint="eastAsia"/>
        </w:rPr>
      </w:pPr>
      <w:r>
        <w:rPr>
          <w:rFonts w:hint="eastAsia"/>
        </w:rPr>
        <w:t>正确答案:A</w:t>
      </w:r>
    </w:p>
    <w:p w14:paraId="65DB1124">
      <w:pPr>
        <w:rPr>
          <w:rFonts w:hint="eastAsia"/>
        </w:rPr>
      </w:pPr>
      <w:r>
        <w:rPr>
          <w:rFonts w:hint="eastAsia"/>
        </w:rPr>
        <w:t>14.调查和研究是一回事。</w:t>
      </w:r>
    </w:p>
    <w:p w14:paraId="65C88FF8">
      <w:pPr>
        <w:rPr>
          <w:rFonts w:hint="eastAsia" w:eastAsia="宋体"/>
          <w:lang w:eastAsia="zh-CN"/>
        </w:rPr>
      </w:pPr>
      <w:r>
        <w:rPr>
          <w:rFonts w:hint="eastAsia"/>
        </w:rPr>
        <w:t>A</w:t>
      </w:r>
      <w:r>
        <w:rPr>
          <w:rFonts w:hint="eastAsia"/>
          <w:lang w:eastAsia="zh-CN"/>
        </w:rPr>
        <w:t>.</w:t>
      </w:r>
      <w:r>
        <w:rPr>
          <w:rFonts w:hint="eastAsia"/>
        </w:rPr>
        <w:t>对</w:t>
      </w:r>
    </w:p>
    <w:p w14:paraId="3DB05D32">
      <w:pPr>
        <w:rPr>
          <w:rFonts w:hint="eastAsia" w:eastAsia="宋体"/>
          <w:lang w:eastAsia="zh-CN"/>
        </w:rPr>
      </w:pPr>
      <w:r>
        <w:rPr>
          <w:rFonts w:hint="eastAsia"/>
        </w:rPr>
        <w:t>B</w:t>
      </w:r>
      <w:r>
        <w:rPr>
          <w:rFonts w:hint="eastAsia"/>
          <w:lang w:eastAsia="zh-CN"/>
        </w:rPr>
        <w:t>.</w:t>
      </w:r>
      <w:r>
        <w:rPr>
          <w:rFonts w:hint="eastAsia"/>
        </w:rPr>
        <w:t>错</w:t>
      </w:r>
    </w:p>
    <w:p w14:paraId="29FC805B">
      <w:pPr>
        <w:rPr>
          <w:rFonts w:hint="eastAsia"/>
        </w:rPr>
      </w:pPr>
      <w:r>
        <w:rPr>
          <w:rFonts w:hint="eastAsia"/>
        </w:rPr>
        <w:t>正确答案:B</w:t>
      </w:r>
    </w:p>
    <w:p w14:paraId="11DF29B3">
      <w:pPr>
        <w:rPr>
          <w:rFonts w:hint="eastAsia"/>
        </w:rPr>
      </w:pPr>
      <w:r>
        <w:rPr>
          <w:rFonts w:hint="eastAsia"/>
        </w:rPr>
        <w:t>15.决策者督查工作职责主要是指领导班子成员相互督促检查所负责领域的工作进展情况。</w:t>
      </w:r>
    </w:p>
    <w:p w14:paraId="7ABC5FB0">
      <w:pPr>
        <w:rPr>
          <w:rFonts w:hint="eastAsia"/>
        </w:rPr>
      </w:pPr>
      <w:r>
        <w:rPr>
          <w:rFonts w:hint="eastAsia"/>
        </w:rPr>
        <w:t>A.对</w:t>
      </w:r>
    </w:p>
    <w:p w14:paraId="6D6D26F0">
      <w:pPr>
        <w:rPr>
          <w:rFonts w:hint="eastAsia"/>
        </w:rPr>
      </w:pPr>
      <w:r>
        <w:rPr>
          <w:rFonts w:hint="eastAsia"/>
        </w:rPr>
        <w:t>B.错</w:t>
      </w:r>
    </w:p>
    <w:p w14:paraId="06780E26">
      <w:pPr>
        <w:rPr>
          <w:rFonts w:hint="eastAsia"/>
        </w:rPr>
      </w:pPr>
      <w:r>
        <w:rPr>
          <w:rFonts w:hint="eastAsia"/>
        </w:rPr>
        <w:t>正确答案:B</w:t>
      </w:r>
    </w:p>
    <w:p w14:paraId="1BA9B9D2">
      <w:pPr>
        <w:rPr>
          <w:rFonts w:hint="eastAsia"/>
        </w:rPr>
      </w:pPr>
      <w:r>
        <w:rPr>
          <w:rFonts w:hint="eastAsia"/>
        </w:rPr>
        <w:t>16.办公室信息整理过程中要把原始信息中的虚假、失效和无效信息进行剔除，挑选出有价值的信息变换成为便于使用的信息。</w:t>
      </w:r>
    </w:p>
    <w:p w14:paraId="39EB1019">
      <w:pPr>
        <w:rPr>
          <w:rFonts w:hint="eastAsia"/>
        </w:rPr>
      </w:pPr>
      <w:r>
        <w:rPr>
          <w:rFonts w:hint="eastAsia"/>
        </w:rPr>
        <w:t>A.对</w:t>
      </w:r>
    </w:p>
    <w:p w14:paraId="22665451">
      <w:pPr>
        <w:rPr>
          <w:rFonts w:hint="eastAsia"/>
        </w:rPr>
      </w:pPr>
      <w:r>
        <w:rPr>
          <w:rFonts w:hint="eastAsia"/>
        </w:rPr>
        <w:t>B.错</w:t>
      </w:r>
    </w:p>
    <w:p w14:paraId="2E79D946">
      <w:pPr>
        <w:rPr>
          <w:rFonts w:hint="eastAsia"/>
        </w:rPr>
      </w:pPr>
      <w:r>
        <w:rPr>
          <w:rFonts w:hint="eastAsia"/>
        </w:rPr>
        <w:t>正确答案:A</w:t>
      </w:r>
    </w:p>
    <w:p w14:paraId="3F33E8FA">
      <w:pPr>
        <w:rPr>
          <w:rFonts w:hint="eastAsia"/>
        </w:rPr>
      </w:pPr>
      <w:r>
        <w:rPr>
          <w:rFonts w:hint="eastAsia"/>
        </w:rPr>
        <w:t>17.涉外礼仪中以右为尊。</w:t>
      </w:r>
    </w:p>
    <w:p w14:paraId="0EDEF16A">
      <w:pPr>
        <w:rPr>
          <w:rFonts w:hint="eastAsia"/>
        </w:rPr>
      </w:pPr>
      <w:r>
        <w:rPr>
          <w:rFonts w:hint="eastAsia"/>
        </w:rPr>
        <w:t>A.对</w:t>
      </w:r>
    </w:p>
    <w:p w14:paraId="4A932808">
      <w:pPr>
        <w:rPr>
          <w:rFonts w:hint="eastAsia"/>
        </w:rPr>
      </w:pPr>
      <w:r>
        <w:rPr>
          <w:rFonts w:hint="eastAsia"/>
        </w:rPr>
        <w:t>B.错</w:t>
      </w:r>
    </w:p>
    <w:p w14:paraId="267CDEF5">
      <w:pPr>
        <w:rPr>
          <w:rFonts w:hint="eastAsia"/>
        </w:rPr>
      </w:pPr>
      <w:r>
        <w:rPr>
          <w:rFonts w:hint="eastAsia"/>
        </w:rPr>
        <w:t>正确答案:A</w:t>
      </w:r>
    </w:p>
    <w:p w14:paraId="64216C81">
      <w:pPr>
        <w:rPr>
          <w:rFonts w:hint="eastAsia"/>
        </w:rPr>
      </w:pPr>
      <w:r>
        <w:rPr>
          <w:rFonts w:hint="eastAsia"/>
        </w:rPr>
        <w:t>18.引导客人坐电梯时，按照社交礼仪，应让客人先进电梯。</w:t>
      </w:r>
    </w:p>
    <w:p w14:paraId="160C2CD4">
      <w:pPr>
        <w:rPr>
          <w:rFonts w:hint="eastAsia"/>
        </w:rPr>
      </w:pPr>
      <w:r>
        <w:rPr>
          <w:rFonts w:hint="eastAsia"/>
        </w:rPr>
        <w:t>A.对</w:t>
      </w:r>
    </w:p>
    <w:p w14:paraId="04709969">
      <w:pPr>
        <w:rPr>
          <w:rFonts w:hint="eastAsia"/>
        </w:rPr>
      </w:pPr>
      <w:r>
        <w:rPr>
          <w:rFonts w:hint="eastAsia"/>
        </w:rPr>
        <w:t>B.错</w:t>
      </w:r>
    </w:p>
    <w:p w14:paraId="7E9A88E1">
      <w:pPr>
        <w:rPr>
          <w:rFonts w:hint="eastAsia"/>
        </w:rPr>
      </w:pPr>
      <w:r>
        <w:rPr>
          <w:rFonts w:hint="eastAsia"/>
        </w:rPr>
        <w:t>正确答案:B</w:t>
      </w:r>
    </w:p>
    <w:p w14:paraId="73555605">
      <w:pPr>
        <w:rPr>
          <w:rFonts w:hint="eastAsia"/>
        </w:rPr>
      </w:pPr>
      <w:r>
        <w:rPr>
          <w:rFonts w:hint="eastAsia"/>
        </w:rPr>
        <w:t>19.名片递送应选择初逢之际，而不可选择分别之际。</w:t>
      </w:r>
    </w:p>
    <w:p w14:paraId="05FABD8B">
      <w:pPr>
        <w:rPr>
          <w:rFonts w:hint="eastAsia"/>
        </w:rPr>
      </w:pPr>
      <w:r>
        <w:rPr>
          <w:rFonts w:hint="eastAsia"/>
        </w:rPr>
        <w:t>A.对</w:t>
      </w:r>
    </w:p>
    <w:p w14:paraId="5E78C9CD">
      <w:pPr>
        <w:rPr>
          <w:rFonts w:hint="eastAsia"/>
        </w:rPr>
      </w:pPr>
      <w:r>
        <w:rPr>
          <w:rFonts w:hint="eastAsia"/>
        </w:rPr>
        <w:t>B.错</w:t>
      </w:r>
    </w:p>
    <w:p w14:paraId="325A2F63">
      <w:pPr>
        <w:rPr>
          <w:rFonts w:hint="eastAsia"/>
        </w:rPr>
      </w:pPr>
      <w:r>
        <w:rPr>
          <w:rFonts w:hint="eastAsia"/>
        </w:rPr>
        <w:t>正确答案:B</w:t>
      </w:r>
    </w:p>
    <w:p w14:paraId="6A6D8379">
      <w:pPr>
        <w:rPr>
          <w:rFonts w:hint="eastAsia"/>
        </w:rPr>
      </w:pPr>
      <w:r>
        <w:rPr>
          <w:rFonts w:hint="eastAsia"/>
        </w:rPr>
        <w:t>20.一般在社交礼仪中，戴着帽子的客人进入主人房间时，应当脱帽。</w:t>
      </w:r>
    </w:p>
    <w:p w14:paraId="4E16FE5E">
      <w:pPr>
        <w:rPr>
          <w:rFonts w:hint="eastAsia"/>
        </w:rPr>
      </w:pPr>
      <w:r>
        <w:rPr>
          <w:rFonts w:hint="eastAsia"/>
        </w:rPr>
        <w:t>A.对</w:t>
      </w:r>
    </w:p>
    <w:p w14:paraId="28FEF4DF">
      <w:pPr>
        <w:rPr>
          <w:rFonts w:hint="eastAsia"/>
        </w:rPr>
      </w:pPr>
      <w:r>
        <w:rPr>
          <w:rFonts w:hint="eastAsia"/>
        </w:rPr>
        <w:t>B.错</w:t>
      </w:r>
    </w:p>
    <w:p w14:paraId="378255D9">
      <w:r>
        <w:rPr>
          <w:rFonts w:hint="eastAsia"/>
        </w:rPr>
        <w:t>正确答案:A</w:t>
      </w:r>
    </w:p>
    <w:p w14:paraId="2EA21402">
      <w:r>
        <w:t>办公室管理·形考任务四（第五章~第六章）</w:t>
      </w:r>
    </w:p>
    <w:p w14:paraId="3E5D0528">
      <w:pPr>
        <w:rPr>
          <w:rFonts w:hint="eastAsia"/>
        </w:rPr>
      </w:pPr>
      <w:r>
        <w:rPr>
          <w:rFonts w:hint="eastAsia"/>
        </w:rPr>
        <w:t>一、单项选择题（每小题5分，共50分）</w:t>
      </w:r>
    </w:p>
    <w:p w14:paraId="0DF090CA">
      <w:pPr>
        <w:rPr>
          <w:rFonts w:hint="eastAsia"/>
        </w:rPr>
      </w:pPr>
      <w:r>
        <w:rPr>
          <w:rFonts w:hint="eastAsia"/>
        </w:rPr>
        <w:t>1.重要的或大量印制的公文对校对工作的要求是（）</w:t>
      </w:r>
    </w:p>
    <w:p w14:paraId="6455CF18">
      <w:pPr>
        <w:rPr>
          <w:rFonts w:hint="eastAsia" w:eastAsia="宋体"/>
          <w:lang w:eastAsia="zh-CN"/>
        </w:rPr>
      </w:pPr>
      <w:r>
        <w:rPr>
          <w:rFonts w:hint="eastAsia"/>
        </w:rPr>
        <w:t>A</w:t>
      </w:r>
      <w:r>
        <w:rPr>
          <w:rFonts w:hint="eastAsia"/>
          <w:lang w:eastAsia="zh-CN"/>
        </w:rPr>
        <w:t>.</w:t>
      </w:r>
      <w:r>
        <w:rPr>
          <w:rFonts w:hint="eastAsia"/>
        </w:rPr>
        <w:t>实施三校、四校</w:t>
      </w:r>
    </w:p>
    <w:p w14:paraId="3E25D169">
      <w:pPr>
        <w:rPr>
          <w:rFonts w:hint="eastAsia" w:eastAsia="宋体"/>
          <w:lang w:eastAsia="zh-CN"/>
        </w:rPr>
      </w:pPr>
      <w:r>
        <w:rPr>
          <w:rFonts w:hint="eastAsia"/>
        </w:rPr>
        <w:t>B</w:t>
      </w:r>
      <w:r>
        <w:rPr>
          <w:rFonts w:hint="eastAsia"/>
          <w:lang w:eastAsia="zh-CN"/>
        </w:rPr>
        <w:t>.</w:t>
      </w:r>
      <w:r>
        <w:rPr>
          <w:rFonts w:hint="eastAsia"/>
        </w:rPr>
        <w:t>实施一校</w:t>
      </w:r>
    </w:p>
    <w:p w14:paraId="00027508">
      <w:pPr>
        <w:rPr>
          <w:rFonts w:hint="eastAsia" w:eastAsia="宋体"/>
          <w:lang w:eastAsia="zh-CN"/>
        </w:rPr>
      </w:pPr>
      <w:r>
        <w:rPr>
          <w:rFonts w:hint="eastAsia"/>
        </w:rPr>
        <w:t>C</w:t>
      </w:r>
      <w:r>
        <w:rPr>
          <w:rFonts w:hint="eastAsia"/>
          <w:lang w:eastAsia="zh-CN"/>
        </w:rPr>
        <w:t>.</w:t>
      </w:r>
      <w:r>
        <w:rPr>
          <w:rFonts w:hint="eastAsia"/>
        </w:rPr>
        <w:t>实施二校</w:t>
      </w:r>
    </w:p>
    <w:p w14:paraId="457821B5">
      <w:pPr>
        <w:rPr>
          <w:rFonts w:hint="eastAsia" w:eastAsia="宋体"/>
          <w:lang w:eastAsia="zh-CN"/>
        </w:rPr>
      </w:pPr>
      <w:r>
        <w:rPr>
          <w:rFonts w:hint="eastAsia"/>
        </w:rPr>
        <w:t>D</w:t>
      </w:r>
      <w:r>
        <w:rPr>
          <w:rFonts w:hint="eastAsia"/>
          <w:lang w:eastAsia="zh-CN"/>
        </w:rPr>
        <w:t>.</w:t>
      </w:r>
      <w:r>
        <w:rPr>
          <w:rFonts w:hint="eastAsia"/>
        </w:rPr>
        <w:t>无特定校对要求</w:t>
      </w:r>
    </w:p>
    <w:p w14:paraId="6312A7F5">
      <w:pPr>
        <w:rPr>
          <w:rFonts w:hint="eastAsia"/>
        </w:rPr>
      </w:pPr>
      <w:r>
        <w:rPr>
          <w:rFonts w:hint="eastAsia"/>
        </w:rPr>
        <w:t>正确答案:A</w:t>
      </w:r>
    </w:p>
    <w:p w14:paraId="320636A7">
      <w:pPr>
        <w:rPr>
          <w:rFonts w:hint="eastAsia"/>
        </w:rPr>
      </w:pPr>
      <w:r>
        <w:rPr>
          <w:rFonts w:hint="eastAsia"/>
        </w:rPr>
        <w:t>2.在公文行文中，下级向上级行文时，错误的是（）</w:t>
      </w:r>
    </w:p>
    <w:p w14:paraId="29939AB1">
      <w:pPr>
        <w:rPr>
          <w:rFonts w:hint="eastAsia" w:eastAsia="宋体"/>
          <w:lang w:eastAsia="zh-CN"/>
        </w:rPr>
      </w:pPr>
      <w:r>
        <w:rPr>
          <w:rFonts w:hint="eastAsia"/>
        </w:rPr>
        <w:t>A</w:t>
      </w:r>
      <w:r>
        <w:rPr>
          <w:rFonts w:hint="eastAsia"/>
          <w:lang w:eastAsia="zh-CN"/>
        </w:rPr>
        <w:t>.</w:t>
      </w:r>
      <w:r>
        <w:rPr>
          <w:rFonts w:hint="eastAsia"/>
        </w:rPr>
        <w:t>原则上主送一个上级机关</w:t>
      </w:r>
    </w:p>
    <w:p w14:paraId="5061049A">
      <w:pPr>
        <w:rPr>
          <w:rFonts w:hint="eastAsia" w:eastAsia="宋体"/>
          <w:lang w:eastAsia="zh-CN"/>
        </w:rPr>
      </w:pPr>
      <w:r>
        <w:rPr>
          <w:rFonts w:hint="eastAsia"/>
        </w:rPr>
        <w:t>B</w:t>
      </w:r>
      <w:r>
        <w:rPr>
          <w:rFonts w:hint="eastAsia"/>
          <w:lang w:eastAsia="zh-CN"/>
        </w:rPr>
        <w:t>.</w:t>
      </w:r>
      <w:r>
        <w:rPr>
          <w:rFonts w:hint="eastAsia"/>
        </w:rPr>
        <w:t>根据需要同时抄送相关上级机关和同级机关</w:t>
      </w:r>
    </w:p>
    <w:p w14:paraId="1E958756">
      <w:pPr>
        <w:rPr>
          <w:rFonts w:hint="eastAsia" w:eastAsia="宋体"/>
          <w:lang w:eastAsia="zh-CN"/>
        </w:rPr>
      </w:pPr>
      <w:r>
        <w:rPr>
          <w:rFonts w:hint="eastAsia"/>
        </w:rPr>
        <w:t>C</w:t>
      </w:r>
      <w:r>
        <w:rPr>
          <w:rFonts w:hint="eastAsia"/>
          <w:lang w:eastAsia="zh-CN"/>
        </w:rPr>
        <w:t>.</w:t>
      </w:r>
      <w:r>
        <w:rPr>
          <w:rFonts w:hint="eastAsia"/>
        </w:rPr>
        <w:t>抄送下级机关</w:t>
      </w:r>
    </w:p>
    <w:p w14:paraId="6A15987F">
      <w:pPr>
        <w:rPr>
          <w:rFonts w:hint="eastAsia" w:eastAsia="宋体"/>
          <w:lang w:eastAsia="zh-CN"/>
        </w:rPr>
      </w:pPr>
      <w:r>
        <w:rPr>
          <w:rFonts w:hint="eastAsia"/>
        </w:rPr>
        <w:t>D</w:t>
      </w:r>
      <w:r>
        <w:rPr>
          <w:rFonts w:hint="eastAsia"/>
          <w:lang w:eastAsia="zh-CN"/>
        </w:rPr>
        <w:t>.</w:t>
      </w:r>
      <w:r>
        <w:rPr>
          <w:rFonts w:hint="eastAsia"/>
        </w:rPr>
        <w:t>属于部门职权范围内的事项应当直接报送上级主管部门</w:t>
      </w:r>
    </w:p>
    <w:p w14:paraId="2BD87B4D">
      <w:pPr>
        <w:rPr>
          <w:rFonts w:hint="eastAsia"/>
        </w:rPr>
      </w:pPr>
      <w:r>
        <w:rPr>
          <w:rFonts w:hint="eastAsia"/>
        </w:rPr>
        <w:t>正确答案:C</w:t>
      </w:r>
    </w:p>
    <w:p w14:paraId="6DD98D83">
      <w:pPr>
        <w:rPr>
          <w:rFonts w:hint="eastAsia"/>
        </w:rPr>
      </w:pPr>
      <w:r>
        <w:rPr>
          <w:rFonts w:hint="eastAsia"/>
        </w:rPr>
        <w:t>3.关于密级公文的传递，下列说法错误的是（）</w:t>
      </w:r>
    </w:p>
    <w:p w14:paraId="52EDB72D">
      <w:pPr>
        <w:rPr>
          <w:rFonts w:hint="eastAsia" w:eastAsia="宋体"/>
          <w:lang w:eastAsia="zh-CN"/>
        </w:rPr>
      </w:pPr>
      <w:r>
        <w:rPr>
          <w:rFonts w:hint="eastAsia"/>
        </w:rPr>
        <w:t>A</w:t>
      </w:r>
      <w:r>
        <w:rPr>
          <w:rFonts w:hint="eastAsia"/>
          <w:lang w:eastAsia="zh-CN"/>
        </w:rPr>
        <w:t>.</w:t>
      </w:r>
      <w:r>
        <w:rPr>
          <w:rFonts w:hint="eastAsia"/>
        </w:rPr>
        <w:t>应选择安全的交通工具</w:t>
      </w:r>
    </w:p>
    <w:p w14:paraId="5A2F1463">
      <w:pPr>
        <w:rPr>
          <w:rFonts w:hint="eastAsia" w:eastAsia="宋体"/>
          <w:lang w:eastAsia="zh-CN"/>
        </w:rPr>
      </w:pPr>
      <w:r>
        <w:rPr>
          <w:rFonts w:hint="eastAsia"/>
        </w:rPr>
        <w:t>B</w:t>
      </w:r>
      <w:r>
        <w:rPr>
          <w:rFonts w:hint="eastAsia"/>
          <w:lang w:eastAsia="zh-CN"/>
        </w:rPr>
        <w:t>.</w:t>
      </w:r>
      <w:r>
        <w:rPr>
          <w:rFonts w:hint="eastAsia"/>
        </w:rPr>
        <w:t>应采取相应的安全保密措施</w:t>
      </w:r>
    </w:p>
    <w:p w14:paraId="5C27D7D7">
      <w:pPr>
        <w:rPr>
          <w:rFonts w:hint="eastAsia" w:eastAsia="宋体"/>
          <w:lang w:eastAsia="zh-CN"/>
        </w:rPr>
      </w:pPr>
      <w:r>
        <w:rPr>
          <w:rFonts w:hint="eastAsia"/>
        </w:rPr>
        <w:t>C</w:t>
      </w:r>
      <w:r>
        <w:rPr>
          <w:rFonts w:hint="eastAsia"/>
          <w:lang w:eastAsia="zh-CN"/>
        </w:rPr>
        <w:t>.</w:t>
      </w:r>
      <w:r>
        <w:rPr>
          <w:rFonts w:hint="eastAsia"/>
        </w:rPr>
        <w:t>可以通过快递公司传递，以提升传递速度</w:t>
      </w:r>
    </w:p>
    <w:p w14:paraId="51FD9FA4">
      <w:pPr>
        <w:rPr>
          <w:rFonts w:hint="eastAsia" w:eastAsia="宋体"/>
          <w:lang w:eastAsia="zh-CN"/>
        </w:rPr>
      </w:pPr>
      <w:r>
        <w:rPr>
          <w:rFonts w:hint="eastAsia"/>
        </w:rPr>
        <w:t>D</w:t>
      </w:r>
      <w:r>
        <w:rPr>
          <w:rFonts w:hint="eastAsia"/>
          <w:lang w:eastAsia="zh-CN"/>
        </w:rPr>
        <w:t>.</w:t>
      </w:r>
      <w:r>
        <w:rPr>
          <w:rFonts w:hint="eastAsia"/>
        </w:rPr>
        <w:t>应选择安全的交通路线</w:t>
      </w:r>
    </w:p>
    <w:p w14:paraId="39F012B6">
      <w:pPr>
        <w:rPr>
          <w:rFonts w:hint="eastAsia"/>
        </w:rPr>
      </w:pPr>
      <w:r>
        <w:rPr>
          <w:rFonts w:hint="eastAsia"/>
        </w:rPr>
        <w:t>正确答案:C</w:t>
      </w:r>
    </w:p>
    <w:p w14:paraId="70C0504E">
      <w:pPr>
        <w:rPr>
          <w:rFonts w:hint="eastAsia"/>
        </w:rPr>
      </w:pPr>
      <w:r>
        <w:rPr>
          <w:rFonts w:hint="eastAsia"/>
        </w:rPr>
        <w:t>4.向上级行文就有关问题进行请示时，下面哪个做法不妥（C）</w:t>
      </w:r>
    </w:p>
    <w:p w14:paraId="58A9022D">
      <w:pPr>
        <w:rPr>
          <w:rFonts w:hint="eastAsia" w:eastAsia="宋体"/>
          <w:lang w:eastAsia="zh-CN"/>
        </w:rPr>
      </w:pPr>
      <w:r>
        <w:rPr>
          <w:rFonts w:hint="eastAsia"/>
        </w:rPr>
        <w:t>A</w:t>
      </w:r>
      <w:r>
        <w:rPr>
          <w:rFonts w:hint="eastAsia"/>
          <w:lang w:eastAsia="zh-CN"/>
        </w:rPr>
        <w:t>.</w:t>
      </w:r>
      <w:r>
        <w:rPr>
          <w:rFonts w:hint="eastAsia"/>
        </w:rPr>
        <w:t>严格执行一文一事制度</w:t>
      </w:r>
    </w:p>
    <w:p w14:paraId="4FE36E36">
      <w:pPr>
        <w:rPr>
          <w:rFonts w:hint="eastAsia" w:eastAsia="宋体"/>
          <w:lang w:eastAsia="zh-CN"/>
        </w:rPr>
      </w:pPr>
      <w:r>
        <w:rPr>
          <w:rFonts w:hint="eastAsia"/>
        </w:rPr>
        <w:t>B</w:t>
      </w:r>
      <w:r>
        <w:rPr>
          <w:rFonts w:hint="eastAsia"/>
          <w:lang w:eastAsia="zh-CN"/>
        </w:rPr>
        <w:t>.</w:t>
      </w:r>
      <w:r>
        <w:rPr>
          <w:rFonts w:hint="eastAsia"/>
        </w:rPr>
        <w:t>请示必须事前行文，切忌先斩后奏</w:t>
      </w:r>
    </w:p>
    <w:p w14:paraId="05A854A0">
      <w:pPr>
        <w:rPr>
          <w:rFonts w:hint="eastAsia" w:eastAsia="宋体"/>
          <w:lang w:eastAsia="zh-CN"/>
        </w:rPr>
      </w:pPr>
      <w:r>
        <w:rPr>
          <w:rFonts w:hint="eastAsia"/>
        </w:rPr>
        <w:t>C</w:t>
      </w:r>
      <w:r>
        <w:rPr>
          <w:rFonts w:hint="eastAsia"/>
          <w:lang w:eastAsia="zh-CN"/>
        </w:rPr>
        <w:t>.</w:t>
      </w:r>
      <w:r>
        <w:rPr>
          <w:rFonts w:hint="eastAsia"/>
        </w:rPr>
        <w:t>地级市政府经常越过省政府直接向国务院行文请示</w:t>
      </w:r>
    </w:p>
    <w:p w14:paraId="73BBDE3E">
      <w:pPr>
        <w:rPr>
          <w:rFonts w:hint="eastAsia" w:eastAsia="宋体"/>
          <w:lang w:eastAsia="zh-CN"/>
        </w:rPr>
      </w:pPr>
      <w:r>
        <w:rPr>
          <w:rFonts w:hint="eastAsia"/>
        </w:rPr>
        <w:t>D</w:t>
      </w:r>
      <w:r>
        <w:rPr>
          <w:rFonts w:hint="eastAsia"/>
          <w:lang w:eastAsia="zh-CN"/>
        </w:rPr>
        <w:t>.</w:t>
      </w:r>
      <w:r>
        <w:rPr>
          <w:rFonts w:hint="eastAsia"/>
        </w:rPr>
        <w:t>请示理由要充分，要求和建议要具体</w:t>
      </w:r>
    </w:p>
    <w:p w14:paraId="194FE8E9">
      <w:pPr>
        <w:rPr>
          <w:rFonts w:hint="eastAsia"/>
        </w:rPr>
      </w:pPr>
      <w:r>
        <w:rPr>
          <w:rFonts w:hint="eastAsia"/>
        </w:rPr>
        <w:t>正确答案:C</w:t>
      </w:r>
    </w:p>
    <w:p w14:paraId="65E34668">
      <w:pPr>
        <w:rPr>
          <w:rFonts w:hint="eastAsia"/>
        </w:rPr>
      </w:pPr>
      <w:r>
        <w:rPr>
          <w:rFonts w:hint="eastAsia"/>
        </w:rPr>
        <w:t>5.关于档案库房管理，下列说法错误的是（）</w:t>
      </w:r>
    </w:p>
    <w:p w14:paraId="080F8F5A">
      <w:pPr>
        <w:rPr>
          <w:rFonts w:hint="eastAsia" w:eastAsia="宋体"/>
          <w:lang w:eastAsia="zh-CN"/>
        </w:rPr>
      </w:pPr>
      <w:r>
        <w:rPr>
          <w:rFonts w:hint="eastAsia"/>
        </w:rPr>
        <w:t>A</w:t>
      </w:r>
      <w:r>
        <w:rPr>
          <w:rFonts w:hint="eastAsia"/>
          <w:lang w:eastAsia="zh-CN"/>
        </w:rPr>
        <w:t>.</w:t>
      </w:r>
      <w:r>
        <w:rPr>
          <w:rFonts w:hint="eastAsia"/>
        </w:rPr>
        <w:t>认真做好库房的安全、保密工作</w:t>
      </w:r>
    </w:p>
    <w:p w14:paraId="52043F7A">
      <w:pPr>
        <w:rPr>
          <w:rFonts w:hint="eastAsia" w:eastAsia="宋体"/>
          <w:lang w:eastAsia="zh-CN"/>
        </w:rPr>
      </w:pPr>
      <w:r>
        <w:rPr>
          <w:rFonts w:hint="eastAsia"/>
        </w:rPr>
        <w:t>B</w:t>
      </w:r>
      <w:r>
        <w:rPr>
          <w:rFonts w:hint="eastAsia"/>
          <w:lang w:eastAsia="zh-CN"/>
        </w:rPr>
        <w:t>.</w:t>
      </w:r>
      <w:r>
        <w:rPr>
          <w:rFonts w:hint="eastAsia"/>
        </w:rPr>
        <w:t>库房内档案柜、架均统一编号</w:t>
      </w:r>
    </w:p>
    <w:p w14:paraId="38B08D1F">
      <w:pPr>
        <w:rPr>
          <w:rFonts w:hint="eastAsia" w:eastAsia="宋体"/>
          <w:lang w:eastAsia="zh-CN"/>
        </w:rPr>
      </w:pPr>
      <w:r>
        <w:rPr>
          <w:rFonts w:hint="eastAsia"/>
        </w:rPr>
        <w:t>C</w:t>
      </w:r>
      <w:r>
        <w:rPr>
          <w:rFonts w:hint="eastAsia"/>
          <w:lang w:eastAsia="zh-CN"/>
        </w:rPr>
        <w:t>.</w:t>
      </w:r>
      <w:r>
        <w:rPr>
          <w:rFonts w:hint="eastAsia"/>
        </w:rPr>
        <w:t>编号顺序从下至上，从右至左</w:t>
      </w:r>
    </w:p>
    <w:p w14:paraId="386D3DC4">
      <w:pPr>
        <w:rPr>
          <w:rFonts w:hint="eastAsia" w:eastAsia="宋体"/>
          <w:lang w:eastAsia="zh-CN"/>
        </w:rPr>
      </w:pPr>
      <w:r>
        <w:rPr>
          <w:rFonts w:hint="eastAsia"/>
        </w:rPr>
        <w:t>D</w:t>
      </w:r>
      <w:r>
        <w:rPr>
          <w:rFonts w:hint="eastAsia"/>
          <w:lang w:eastAsia="zh-CN"/>
        </w:rPr>
        <w:t>.</w:t>
      </w:r>
      <w:r>
        <w:rPr>
          <w:rFonts w:hint="eastAsia"/>
        </w:rPr>
        <w:t>库内无人时要关好门窗，关闭照明电源</w:t>
      </w:r>
    </w:p>
    <w:p w14:paraId="064891FB">
      <w:pPr>
        <w:rPr>
          <w:rFonts w:hint="eastAsia"/>
        </w:rPr>
      </w:pPr>
      <w:r>
        <w:rPr>
          <w:rFonts w:hint="eastAsia"/>
        </w:rPr>
        <w:t>正确答案:C</w:t>
      </w:r>
    </w:p>
    <w:p w14:paraId="37A0326A">
      <w:pPr>
        <w:rPr>
          <w:rFonts w:hint="eastAsia"/>
        </w:rPr>
      </w:pPr>
      <w:r>
        <w:rPr>
          <w:rFonts w:hint="eastAsia"/>
        </w:rPr>
        <w:t>6.关于电子档案的归档范围，下列说法错误的是（）</w:t>
      </w:r>
    </w:p>
    <w:p w14:paraId="3E944599">
      <w:pPr>
        <w:rPr>
          <w:rFonts w:hint="eastAsia" w:eastAsia="宋体"/>
          <w:lang w:eastAsia="zh-CN"/>
        </w:rPr>
      </w:pPr>
      <w:r>
        <w:rPr>
          <w:rFonts w:hint="eastAsia"/>
        </w:rPr>
        <w:t>A</w:t>
      </w:r>
      <w:r>
        <w:rPr>
          <w:rFonts w:hint="eastAsia"/>
          <w:lang w:eastAsia="zh-CN"/>
        </w:rPr>
        <w:t>.</w:t>
      </w:r>
      <w:r>
        <w:rPr>
          <w:rFonts w:hint="eastAsia"/>
        </w:rPr>
        <w:t>包括文件本身</w:t>
      </w:r>
    </w:p>
    <w:p w14:paraId="480BBEA4">
      <w:pPr>
        <w:rPr>
          <w:rFonts w:hint="eastAsia" w:eastAsia="宋体"/>
          <w:lang w:eastAsia="zh-CN"/>
        </w:rPr>
      </w:pPr>
      <w:r>
        <w:rPr>
          <w:rFonts w:hint="eastAsia"/>
        </w:rPr>
        <w:t>B</w:t>
      </w:r>
      <w:r>
        <w:rPr>
          <w:rFonts w:hint="eastAsia"/>
          <w:lang w:eastAsia="zh-CN"/>
        </w:rPr>
        <w:t>.</w:t>
      </w:r>
      <w:r>
        <w:rPr>
          <w:rFonts w:hint="eastAsia"/>
        </w:rPr>
        <w:t>包括支持性文件</w:t>
      </w:r>
    </w:p>
    <w:p w14:paraId="3C5C7791">
      <w:pPr>
        <w:rPr>
          <w:rFonts w:hint="eastAsia" w:eastAsia="宋体"/>
          <w:lang w:eastAsia="zh-CN"/>
        </w:rPr>
      </w:pPr>
      <w:r>
        <w:rPr>
          <w:rFonts w:hint="eastAsia"/>
        </w:rPr>
        <w:t>C</w:t>
      </w:r>
      <w:r>
        <w:rPr>
          <w:rFonts w:hint="eastAsia"/>
          <w:lang w:eastAsia="zh-CN"/>
        </w:rPr>
        <w:t>.</w:t>
      </w:r>
      <w:r>
        <w:rPr>
          <w:rFonts w:hint="eastAsia"/>
        </w:rPr>
        <w:t>包括数据文件</w:t>
      </w:r>
    </w:p>
    <w:p w14:paraId="36D36F9A">
      <w:pPr>
        <w:rPr>
          <w:rFonts w:hint="eastAsia" w:eastAsia="宋体"/>
          <w:lang w:eastAsia="zh-CN"/>
        </w:rPr>
      </w:pPr>
      <w:r>
        <w:rPr>
          <w:rFonts w:hint="eastAsia"/>
        </w:rPr>
        <w:t>D</w:t>
      </w:r>
      <w:r>
        <w:rPr>
          <w:rFonts w:hint="eastAsia"/>
          <w:lang w:eastAsia="zh-CN"/>
        </w:rPr>
        <w:t>.</w:t>
      </w:r>
      <w:r>
        <w:rPr>
          <w:rFonts w:hint="eastAsia"/>
        </w:rPr>
        <w:t>不包括有关纸质文件</w:t>
      </w:r>
    </w:p>
    <w:p w14:paraId="2B5E6B9B">
      <w:pPr>
        <w:rPr>
          <w:rFonts w:hint="eastAsia"/>
        </w:rPr>
      </w:pPr>
      <w:r>
        <w:rPr>
          <w:rFonts w:hint="eastAsia"/>
        </w:rPr>
        <w:t>正确答案:D</w:t>
      </w:r>
    </w:p>
    <w:p w14:paraId="09F0A3C8">
      <w:pPr>
        <w:rPr>
          <w:rFonts w:hint="eastAsia"/>
        </w:rPr>
      </w:pPr>
      <w:r>
        <w:rPr>
          <w:rFonts w:hint="eastAsia"/>
        </w:rPr>
        <w:t>7.在办理发文时，经复核，对于不符合要求的公文应该（）</w:t>
      </w:r>
    </w:p>
    <w:p w14:paraId="650701BA">
      <w:pPr>
        <w:rPr>
          <w:rFonts w:hint="eastAsia" w:eastAsia="宋体"/>
          <w:lang w:eastAsia="zh-CN"/>
        </w:rPr>
      </w:pPr>
      <w:r>
        <w:rPr>
          <w:rFonts w:hint="eastAsia"/>
        </w:rPr>
        <w:t>A</w:t>
      </w:r>
      <w:r>
        <w:rPr>
          <w:rFonts w:hint="eastAsia"/>
          <w:lang w:eastAsia="zh-CN"/>
        </w:rPr>
        <w:t>.</w:t>
      </w:r>
      <w:r>
        <w:rPr>
          <w:rFonts w:hint="eastAsia"/>
        </w:rPr>
        <w:t>办公室人员帮其纠正后发出</w:t>
      </w:r>
    </w:p>
    <w:p w14:paraId="3196C75F">
      <w:pPr>
        <w:rPr>
          <w:rFonts w:hint="eastAsia" w:eastAsia="宋体"/>
          <w:lang w:eastAsia="zh-CN"/>
        </w:rPr>
      </w:pPr>
      <w:r>
        <w:rPr>
          <w:rFonts w:hint="eastAsia"/>
        </w:rPr>
        <w:t>B</w:t>
      </w:r>
      <w:r>
        <w:rPr>
          <w:rFonts w:hint="eastAsia"/>
          <w:lang w:eastAsia="zh-CN"/>
        </w:rPr>
        <w:t>.</w:t>
      </w:r>
      <w:r>
        <w:rPr>
          <w:rFonts w:hint="eastAsia"/>
        </w:rPr>
        <w:t>退交起草部门补充或修正</w:t>
      </w:r>
    </w:p>
    <w:p w14:paraId="60CF9F02">
      <w:pPr>
        <w:rPr>
          <w:rFonts w:hint="eastAsia" w:eastAsia="宋体"/>
          <w:lang w:eastAsia="zh-CN"/>
        </w:rPr>
      </w:pPr>
      <w:r>
        <w:rPr>
          <w:rFonts w:hint="eastAsia"/>
        </w:rPr>
        <w:t>C</w:t>
      </w:r>
      <w:r>
        <w:rPr>
          <w:rFonts w:hint="eastAsia"/>
          <w:lang w:eastAsia="zh-CN"/>
        </w:rPr>
        <w:t>.</w:t>
      </w:r>
      <w:r>
        <w:rPr>
          <w:rFonts w:hint="eastAsia"/>
        </w:rPr>
        <w:t>即使文稿做了实质性修改，也无需原签发人重新签发</w:t>
      </w:r>
    </w:p>
    <w:p w14:paraId="3728DC95">
      <w:pPr>
        <w:rPr>
          <w:rFonts w:hint="eastAsia" w:eastAsia="宋体"/>
          <w:lang w:eastAsia="zh-CN"/>
        </w:rPr>
      </w:pPr>
      <w:r>
        <w:rPr>
          <w:rFonts w:hint="eastAsia"/>
        </w:rPr>
        <w:t>D</w:t>
      </w:r>
      <w:r>
        <w:rPr>
          <w:rFonts w:hint="eastAsia"/>
          <w:lang w:eastAsia="zh-CN"/>
        </w:rPr>
        <w:t>.</w:t>
      </w:r>
      <w:r>
        <w:rPr>
          <w:rFonts w:hint="eastAsia"/>
        </w:rPr>
        <w:t>修改回来的文稿不再重新复核</w:t>
      </w:r>
    </w:p>
    <w:p w14:paraId="24EF65AC">
      <w:pPr>
        <w:rPr>
          <w:rFonts w:hint="eastAsia"/>
        </w:rPr>
      </w:pPr>
      <w:r>
        <w:rPr>
          <w:rFonts w:hint="eastAsia"/>
        </w:rPr>
        <w:t>正确答案:B</w:t>
      </w:r>
    </w:p>
    <w:p w14:paraId="39BC33DD">
      <w:pPr>
        <w:rPr>
          <w:rFonts w:hint="eastAsia"/>
        </w:rPr>
      </w:pPr>
      <w:r>
        <w:rPr>
          <w:rFonts w:hint="eastAsia"/>
        </w:rPr>
        <w:t>8.在收文过程中，可以由办公室人员启封的信件是（）</w:t>
      </w:r>
    </w:p>
    <w:p w14:paraId="2F918450">
      <w:pPr>
        <w:rPr>
          <w:rFonts w:hint="eastAsia" w:eastAsia="宋体"/>
          <w:lang w:eastAsia="zh-CN"/>
        </w:rPr>
      </w:pPr>
      <w:r>
        <w:rPr>
          <w:rFonts w:hint="eastAsia"/>
        </w:rPr>
        <w:t>A</w:t>
      </w:r>
      <w:r>
        <w:rPr>
          <w:rFonts w:hint="eastAsia"/>
          <w:lang w:eastAsia="zh-CN"/>
        </w:rPr>
        <w:t>.</w:t>
      </w:r>
      <w:r>
        <w:rPr>
          <w:rFonts w:hint="eastAsia"/>
        </w:rPr>
        <w:t>信封上写有领导亲启的信件</w:t>
      </w:r>
    </w:p>
    <w:p w14:paraId="227AEB82">
      <w:pPr>
        <w:rPr>
          <w:rFonts w:hint="eastAsia" w:eastAsia="宋体"/>
          <w:lang w:eastAsia="zh-CN"/>
        </w:rPr>
      </w:pPr>
      <w:r>
        <w:rPr>
          <w:rFonts w:hint="eastAsia"/>
        </w:rPr>
        <w:t>B</w:t>
      </w:r>
      <w:r>
        <w:rPr>
          <w:rFonts w:hint="eastAsia"/>
          <w:lang w:eastAsia="zh-CN"/>
        </w:rPr>
        <w:t>.</w:t>
      </w:r>
      <w:r>
        <w:rPr>
          <w:rFonts w:hint="eastAsia"/>
        </w:rPr>
        <w:t>有密级的信件</w:t>
      </w:r>
    </w:p>
    <w:p w14:paraId="6DAF0005">
      <w:pPr>
        <w:rPr>
          <w:rFonts w:hint="eastAsia" w:eastAsia="宋体"/>
          <w:lang w:eastAsia="zh-CN"/>
        </w:rPr>
      </w:pPr>
      <w:r>
        <w:rPr>
          <w:rFonts w:hint="eastAsia"/>
        </w:rPr>
        <w:t>C</w:t>
      </w:r>
      <w:r>
        <w:rPr>
          <w:rFonts w:hint="eastAsia"/>
          <w:lang w:eastAsia="zh-CN"/>
        </w:rPr>
        <w:t>.</w:t>
      </w:r>
      <w:r>
        <w:rPr>
          <w:rFonts w:hint="eastAsia"/>
        </w:rPr>
        <w:t>没写名字的信件</w:t>
      </w:r>
    </w:p>
    <w:p w14:paraId="21751AAA">
      <w:pPr>
        <w:rPr>
          <w:rFonts w:hint="eastAsia" w:eastAsia="宋体"/>
          <w:lang w:eastAsia="zh-CN"/>
        </w:rPr>
      </w:pPr>
      <w:r>
        <w:rPr>
          <w:rFonts w:hint="eastAsia"/>
        </w:rPr>
        <w:t>D</w:t>
      </w:r>
      <w:r>
        <w:rPr>
          <w:rFonts w:hint="eastAsia"/>
          <w:lang w:eastAsia="zh-CN"/>
        </w:rPr>
        <w:t>.</w:t>
      </w:r>
      <w:r>
        <w:rPr>
          <w:rFonts w:hint="eastAsia"/>
        </w:rPr>
        <w:t>公开出版的杂志的赠阅信件</w:t>
      </w:r>
    </w:p>
    <w:p w14:paraId="1DA1754C">
      <w:pPr>
        <w:rPr>
          <w:rFonts w:hint="eastAsia"/>
        </w:rPr>
      </w:pPr>
      <w:r>
        <w:rPr>
          <w:rFonts w:hint="eastAsia"/>
        </w:rPr>
        <w:t>正确答案:D</w:t>
      </w:r>
    </w:p>
    <w:p w14:paraId="77BE4850">
      <w:pPr>
        <w:rPr>
          <w:rFonts w:hint="eastAsia"/>
        </w:rPr>
      </w:pPr>
      <w:r>
        <w:rPr>
          <w:rFonts w:hint="eastAsia"/>
        </w:rPr>
        <w:t>9.“四分四注意”立卷方法不包括（）</w:t>
      </w:r>
    </w:p>
    <w:p w14:paraId="0E71D500">
      <w:pPr>
        <w:rPr>
          <w:rFonts w:hint="eastAsia" w:eastAsia="宋体"/>
          <w:lang w:eastAsia="zh-CN"/>
        </w:rPr>
      </w:pPr>
      <w:r>
        <w:rPr>
          <w:rFonts w:hint="eastAsia"/>
        </w:rPr>
        <w:t>A</w:t>
      </w:r>
      <w:r>
        <w:rPr>
          <w:rFonts w:hint="eastAsia"/>
          <w:lang w:eastAsia="zh-CN"/>
        </w:rPr>
        <w:t>.</w:t>
      </w:r>
      <w:r>
        <w:rPr>
          <w:rFonts w:hint="eastAsia"/>
        </w:rPr>
        <w:t>分年度</w:t>
      </w:r>
    </w:p>
    <w:p w14:paraId="5510E14E">
      <w:pPr>
        <w:rPr>
          <w:rFonts w:hint="eastAsia" w:eastAsia="宋体"/>
          <w:lang w:eastAsia="zh-CN"/>
        </w:rPr>
      </w:pPr>
      <w:r>
        <w:rPr>
          <w:rFonts w:hint="eastAsia"/>
        </w:rPr>
        <w:t>B</w:t>
      </w:r>
      <w:r>
        <w:rPr>
          <w:rFonts w:hint="eastAsia"/>
          <w:lang w:eastAsia="zh-CN"/>
        </w:rPr>
        <w:t>.</w:t>
      </w:r>
      <w:r>
        <w:rPr>
          <w:rFonts w:hint="eastAsia"/>
        </w:rPr>
        <w:t>分级别</w:t>
      </w:r>
    </w:p>
    <w:p w14:paraId="1F73E226">
      <w:pPr>
        <w:rPr>
          <w:rFonts w:hint="eastAsia" w:eastAsia="宋体"/>
          <w:lang w:eastAsia="zh-CN"/>
        </w:rPr>
      </w:pPr>
      <w:r>
        <w:rPr>
          <w:rFonts w:hint="eastAsia"/>
        </w:rPr>
        <w:t>C</w:t>
      </w:r>
      <w:r>
        <w:rPr>
          <w:rFonts w:hint="eastAsia"/>
          <w:lang w:eastAsia="zh-CN"/>
        </w:rPr>
        <w:t>.</w:t>
      </w:r>
      <w:r>
        <w:rPr>
          <w:rFonts w:hint="eastAsia"/>
        </w:rPr>
        <w:t>分问题</w:t>
      </w:r>
    </w:p>
    <w:p w14:paraId="0FB69AA3">
      <w:pPr>
        <w:rPr>
          <w:rFonts w:hint="eastAsia" w:eastAsia="宋体"/>
          <w:lang w:eastAsia="zh-CN"/>
        </w:rPr>
      </w:pPr>
      <w:r>
        <w:rPr>
          <w:rFonts w:hint="eastAsia"/>
        </w:rPr>
        <w:t>D</w:t>
      </w:r>
      <w:r>
        <w:rPr>
          <w:rFonts w:hint="eastAsia"/>
          <w:lang w:eastAsia="zh-CN"/>
        </w:rPr>
        <w:t>.</w:t>
      </w:r>
      <w:r>
        <w:rPr>
          <w:rFonts w:hint="eastAsia"/>
        </w:rPr>
        <w:t>分纸型</w:t>
      </w:r>
    </w:p>
    <w:p w14:paraId="616FDDAA">
      <w:pPr>
        <w:rPr>
          <w:rFonts w:hint="eastAsia"/>
        </w:rPr>
      </w:pPr>
      <w:r>
        <w:rPr>
          <w:rFonts w:hint="eastAsia"/>
        </w:rPr>
        <w:t>正确答案:D</w:t>
      </w:r>
    </w:p>
    <w:p w14:paraId="70A78C1B">
      <w:pPr>
        <w:rPr>
          <w:rFonts w:hint="eastAsia"/>
        </w:rPr>
      </w:pPr>
      <w:r>
        <w:rPr>
          <w:rFonts w:hint="eastAsia"/>
        </w:rPr>
        <w:t>10..电子公文的处理（）</w:t>
      </w:r>
    </w:p>
    <w:p w14:paraId="658B40CF">
      <w:pPr>
        <w:rPr>
          <w:rFonts w:hint="eastAsia" w:eastAsia="宋体"/>
          <w:lang w:eastAsia="zh-CN"/>
        </w:rPr>
      </w:pPr>
      <w:r>
        <w:rPr>
          <w:rFonts w:hint="eastAsia"/>
        </w:rPr>
        <w:t>A</w:t>
      </w:r>
      <w:r>
        <w:rPr>
          <w:rFonts w:hint="eastAsia"/>
          <w:lang w:eastAsia="zh-CN"/>
        </w:rPr>
        <w:t>.</w:t>
      </w:r>
      <w:r>
        <w:rPr>
          <w:rFonts w:hint="eastAsia"/>
        </w:rPr>
        <w:t>只能在网上办理</w:t>
      </w:r>
    </w:p>
    <w:p w14:paraId="59FBF3F8">
      <w:pPr>
        <w:rPr>
          <w:rFonts w:hint="eastAsia" w:eastAsia="宋体"/>
          <w:lang w:eastAsia="zh-CN"/>
        </w:rPr>
      </w:pPr>
      <w:r>
        <w:rPr>
          <w:rFonts w:hint="eastAsia"/>
        </w:rPr>
        <w:t>B</w:t>
      </w:r>
      <w:r>
        <w:rPr>
          <w:rFonts w:hint="eastAsia"/>
          <w:lang w:eastAsia="zh-CN"/>
        </w:rPr>
        <w:t>.</w:t>
      </w:r>
      <w:r>
        <w:rPr>
          <w:rFonts w:hint="eastAsia"/>
        </w:rPr>
        <w:t>在网上分发流转时，无需做登记、管理等</w:t>
      </w:r>
    </w:p>
    <w:p w14:paraId="4C213F77">
      <w:pPr>
        <w:rPr>
          <w:rFonts w:hint="eastAsia" w:eastAsia="宋体"/>
          <w:lang w:eastAsia="zh-CN"/>
        </w:rPr>
      </w:pPr>
      <w:r>
        <w:rPr>
          <w:rFonts w:hint="eastAsia"/>
        </w:rPr>
        <w:t>C</w:t>
      </w:r>
      <w:r>
        <w:rPr>
          <w:rFonts w:hint="eastAsia"/>
          <w:lang w:eastAsia="zh-CN"/>
        </w:rPr>
        <w:t>.</w:t>
      </w:r>
      <w:r>
        <w:rPr>
          <w:rFonts w:hint="eastAsia"/>
        </w:rPr>
        <w:t>可以印制成纸质文件分发处理</w:t>
      </w:r>
    </w:p>
    <w:p w14:paraId="7EA6AB51">
      <w:pPr>
        <w:rPr>
          <w:rFonts w:hint="eastAsia" w:eastAsia="宋体"/>
          <w:lang w:eastAsia="zh-CN"/>
        </w:rPr>
      </w:pPr>
      <w:r>
        <w:rPr>
          <w:rFonts w:hint="eastAsia"/>
        </w:rPr>
        <w:t>D</w:t>
      </w:r>
      <w:r>
        <w:rPr>
          <w:rFonts w:hint="eastAsia"/>
          <w:lang w:eastAsia="zh-CN"/>
        </w:rPr>
        <w:t>.</w:t>
      </w:r>
      <w:r>
        <w:rPr>
          <w:rFonts w:hint="eastAsia"/>
        </w:rPr>
        <w:t>不能网上处理与纸质处理相结合</w:t>
      </w:r>
    </w:p>
    <w:p w14:paraId="3ABE0588">
      <w:pPr>
        <w:rPr>
          <w:rFonts w:hint="eastAsia"/>
        </w:rPr>
      </w:pPr>
      <w:r>
        <w:rPr>
          <w:rFonts w:hint="eastAsia"/>
        </w:rPr>
        <w:t>正确答案:C</w:t>
      </w:r>
    </w:p>
    <w:p w14:paraId="58CA0D6A">
      <w:pPr>
        <w:rPr>
          <w:rFonts w:hint="eastAsia"/>
        </w:rPr>
      </w:pPr>
      <w:r>
        <w:rPr>
          <w:rFonts w:hint="eastAsia"/>
        </w:rPr>
        <w:t>二、判断题（每小题5分，共50分）</w:t>
      </w:r>
    </w:p>
    <w:p w14:paraId="5D200A6E">
      <w:pPr>
        <w:rPr>
          <w:rFonts w:hint="eastAsia"/>
        </w:rPr>
      </w:pPr>
      <w:r>
        <w:rPr>
          <w:rFonts w:hint="eastAsia"/>
        </w:rPr>
        <w:t>11.密级公文不能带离办公室或带回家。</w:t>
      </w:r>
    </w:p>
    <w:p w14:paraId="3FDB7F8B">
      <w:pPr>
        <w:rPr>
          <w:rFonts w:hint="eastAsia" w:eastAsia="宋体"/>
          <w:lang w:eastAsia="zh-CN"/>
        </w:rPr>
      </w:pPr>
      <w:r>
        <w:rPr>
          <w:rFonts w:hint="eastAsia"/>
        </w:rPr>
        <w:t>A</w:t>
      </w:r>
      <w:r>
        <w:rPr>
          <w:rFonts w:hint="eastAsia"/>
          <w:lang w:eastAsia="zh-CN"/>
        </w:rPr>
        <w:t>.</w:t>
      </w:r>
      <w:r>
        <w:rPr>
          <w:rFonts w:hint="eastAsia"/>
        </w:rPr>
        <w:t>对</w:t>
      </w:r>
    </w:p>
    <w:p w14:paraId="69D42F06">
      <w:pPr>
        <w:rPr>
          <w:rFonts w:hint="eastAsia" w:eastAsia="宋体"/>
          <w:lang w:eastAsia="zh-CN"/>
        </w:rPr>
      </w:pPr>
      <w:r>
        <w:rPr>
          <w:rFonts w:hint="eastAsia"/>
        </w:rPr>
        <w:t>B</w:t>
      </w:r>
      <w:r>
        <w:rPr>
          <w:rFonts w:hint="eastAsia"/>
          <w:lang w:eastAsia="zh-CN"/>
        </w:rPr>
        <w:t>.</w:t>
      </w:r>
      <w:r>
        <w:rPr>
          <w:rFonts w:hint="eastAsia"/>
        </w:rPr>
        <w:t>错</w:t>
      </w:r>
    </w:p>
    <w:p w14:paraId="530747BA">
      <w:pPr>
        <w:rPr>
          <w:rFonts w:hint="eastAsia"/>
        </w:rPr>
      </w:pPr>
      <w:r>
        <w:rPr>
          <w:rFonts w:hint="eastAsia"/>
        </w:rPr>
        <w:t>正确答案:A</w:t>
      </w:r>
    </w:p>
    <w:p w14:paraId="35880A49">
      <w:pPr>
        <w:rPr>
          <w:rFonts w:hint="eastAsia"/>
        </w:rPr>
      </w:pPr>
      <w:r>
        <w:rPr>
          <w:rFonts w:hint="eastAsia"/>
        </w:rPr>
        <w:t>12.公文行文时越级行文是普遍现象。</w:t>
      </w:r>
    </w:p>
    <w:p w14:paraId="6BF7560E">
      <w:pPr>
        <w:rPr>
          <w:rFonts w:hint="eastAsia"/>
        </w:rPr>
      </w:pPr>
      <w:r>
        <w:rPr>
          <w:rFonts w:hint="eastAsia"/>
        </w:rPr>
        <w:t>A.对</w:t>
      </w:r>
    </w:p>
    <w:p w14:paraId="694DE5F8">
      <w:pPr>
        <w:rPr>
          <w:rFonts w:hint="eastAsia"/>
        </w:rPr>
      </w:pPr>
      <w:r>
        <w:rPr>
          <w:rFonts w:hint="eastAsia"/>
        </w:rPr>
        <w:t>B.错</w:t>
      </w:r>
    </w:p>
    <w:p w14:paraId="706ADD54">
      <w:pPr>
        <w:rPr>
          <w:rFonts w:hint="eastAsia"/>
        </w:rPr>
      </w:pPr>
      <w:r>
        <w:rPr>
          <w:rFonts w:hint="eastAsia"/>
        </w:rPr>
        <w:t>正确答案:B</w:t>
      </w:r>
    </w:p>
    <w:p w14:paraId="31E10CAD">
      <w:pPr>
        <w:rPr>
          <w:rFonts w:hint="eastAsia"/>
        </w:rPr>
      </w:pPr>
      <w:r>
        <w:rPr>
          <w:rFonts w:hint="eastAsia"/>
        </w:rPr>
        <w:t>13.部门行文规则：党委、政府的相关部门依据职权可以相互行文。部门内设机构除办公厅（室）外皆可对外正式行文。</w:t>
      </w:r>
    </w:p>
    <w:p w14:paraId="5FD6C87B">
      <w:pPr>
        <w:rPr>
          <w:rFonts w:hint="eastAsia"/>
        </w:rPr>
      </w:pPr>
      <w:r>
        <w:rPr>
          <w:rFonts w:hint="eastAsia"/>
        </w:rPr>
        <w:t>A.对</w:t>
      </w:r>
    </w:p>
    <w:p w14:paraId="7C161742">
      <w:pPr>
        <w:rPr>
          <w:rFonts w:hint="eastAsia"/>
        </w:rPr>
      </w:pPr>
      <w:r>
        <w:rPr>
          <w:rFonts w:hint="eastAsia"/>
        </w:rPr>
        <w:t>B.错</w:t>
      </w:r>
    </w:p>
    <w:p w14:paraId="282E39EC">
      <w:pPr>
        <w:rPr>
          <w:rFonts w:hint="eastAsia"/>
        </w:rPr>
      </w:pPr>
      <w:r>
        <w:rPr>
          <w:rFonts w:hint="eastAsia"/>
        </w:rPr>
        <w:t>正确答案:B</w:t>
      </w:r>
    </w:p>
    <w:p w14:paraId="022BBFB1">
      <w:pPr>
        <w:rPr>
          <w:rFonts w:hint="eastAsia"/>
        </w:rPr>
      </w:pPr>
      <w:r>
        <w:rPr>
          <w:rFonts w:hint="eastAsia"/>
        </w:rPr>
        <w:t>14.档案盒封面应标明全宗名称。</w:t>
      </w:r>
    </w:p>
    <w:p w14:paraId="35402D16">
      <w:pPr>
        <w:rPr>
          <w:rFonts w:hint="eastAsia" w:eastAsia="宋体"/>
          <w:lang w:eastAsia="zh-CN"/>
        </w:rPr>
      </w:pPr>
      <w:r>
        <w:rPr>
          <w:rFonts w:hint="eastAsia"/>
        </w:rPr>
        <w:t>A</w:t>
      </w:r>
      <w:r>
        <w:rPr>
          <w:rFonts w:hint="eastAsia"/>
          <w:lang w:eastAsia="zh-CN"/>
        </w:rPr>
        <w:t>.</w:t>
      </w:r>
      <w:r>
        <w:rPr>
          <w:rFonts w:hint="eastAsia"/>
        </w:rPr>
        <w:t>对</w:t>
      </w:r>
    </w:p>
    <w:p w14:paraId="375B5AAF">
      <w:pPr>
        <w:rPr>
          <w:rFonts w:hint="eastAsia" w:eastAsia="宋体"/>
          <w:lang w:eastAsia="zh-CN"/>
        </w:rPr>
      </w:pPr>
      <w:r>
        <w:rPr>
          <w:rFonts w:hint="eastAsia"/>
        </w:rPr>
        <w:t>B</w:t>
      </w:r>
      <w:r>
        <w:rPr>
          <w:rFonts w:hint="eastAsia"/>
          <w:lang w:eastAsia="zh-CN"/>
        </w:rPr>
        <w:t>.</w:t>
      </w:r>
      <w:r>
        <w:rPr>
          <w:rFonts w:hint="eastAsia"/>
        </w:rPr>
        <w:t>错</w:t>
      </w:r>
    </w:p>
    <w:p w14:paraId="115804B1">
      <w:pPr>
        <w:rPr>
          <w:rFonts w:hint="eastAsia"/>
        </w:rPr>
      </w:pPr>
      <w:r>
        <w:rPr>
          <w:rFonts w:hint="eastAsia"/>
        </w:rPr>
        <w:t>正确答案:A</w:t>
      </w:r>
    </w:p>
    <w:p w14:paraId="331068CA">
      <w:pPr>
        <w:rPr>
          <w:rFonts w:hint="eastAsia"/>
        </w:rPr>
      </w:pPr>
      <w:r>
        <w:rPr>
          <w:rFonts w:hint="eastAsia"/>
        </w:rPr>
        <w:t>15.保密档案通常可以根据需要复印、外借。</w:t>
      </w:r>
    </w:p>
    <w:p w14:paraId="1BE56758">
      <w:pPr>
        <w:rPr>
          <w:rFonts w:hint="eastAsia" w:eastAsia="宋体"/>
          <w:lang w:eastAsia="zh-CN"/>
        </w:rPr>
      </w:pPr>
      <w:r>
        <w:rPr>
          <w:rFonts w:hint="eastAsia"/>
        </w:rPr>
        <w:t>A</w:t>
      </w:r>
      <w:r>
        <w:rPr>
          <w:rFonts w:hint="eastAsia"/>
          <w:lang w:eastAsia="zh-CN"/>
        </w:rPr>
        <w:t>.</w:t>
      </w:r>
      <w:r>
        <w:rPr>
          <w:rFonts w:hint="eastAsia"/>
        </w:rPr>
        <w:t>对</w:t>
      </w:r>
    </w:p>
    <w:p w14:paraId="07CAFCEA">
      <w:pPr>
        <w:rPr>
          <w:rFonts w:hint="eastAsia" w:eastAsia="宋体"/>
          <w:lang w:eastAsia="zh-CN"/>
        </w:rPr>
      </w:pPr>
      <w:r>
        <w:rPr>
          <w:rFonts w:hint="eastAsia"/>
        </w:rPr>
        <w:t>B</w:t>
      </w:r>
      <w:r>
        <w:rPr>
          <w:rFonts w:hint="eastAsia"/>
          <w:lang w:eastAsia="zh-CN"/>
        </w:rPr>
        <w:t>.</w:t>
      </w:r>
      <w:r>
        <w:rPr>
          <w:rFonts w:hint="eastAsia"/>
        </w:rPr>
        <w:t>错</w:t>
      </w:r>
    </w:p>
    <w:p w14:paraId="1F1F629E">
      <w:pPr>
        <w:rPr>
          <w:rFonts w:hint="eastAsia"/>
        </w:rPr>
      </w:pPr>
      <w:r>
        <w:rPr>
          <w:rFonts w:hint="eastAsia"/>
        </w:rPr>
        <w:t>正确答案:B</w:t>
      </w:r>
    </w:p>
    <w:p w14:paraId="2A56E9D3">
      <w:pPr>
        <w:rPr>
          <w:rFonts w:hint="eastAsia"/>
        </w:rPr>
      </w:pPr>
      <w:r>
        <w:rPr>
          <w:rFonts w:hint="eastAsia"/>
        </w:rPr>
        <w:t>16.上行发文的主送机关必须为上级机关，而不是上级领导个人。</w:t>
      </w:r>
    </w:p>
    <w:p w14:paraId="3F6808F4">
      <w:pPr>
        <w:rPr>
          <w:rFonts w:hint="eastAsia"/>
        </w:rPr>
      </w:pPr>
      <w:r>
        <w:rPr>
          <w:rFonts w:hint="eastAsia"/>
        </w:rPr>
        <w:t>A.对</w:t>
      </w:r>
    </w:p>
    <w:p w14:paraId="4C99DB1C">
      <w:pPr>
        <w:rPr>
          <w:rFonts w:hint="eastAsia"/>
        </w:rPr>
      </w:pPr>
      <w:r>
        <w:rPr>
          <w:rFonts w:hint="eastAsia"/>
        </w:rPr>
        <w:t>B.错</w:t>
      </w:r>
    </w:p>
    <w:p w14:paraId="1E60FA44">
      <w:pPr>
        <w:rPr>
          <w:rFonts w:hint="eastAsia"/>
        </w:rPr>
      </w:pPr>
      <w:r>
        <w:rPr>
          <w:rFonts w:hint="eastAsia"/>
        </w:rPr>
        <w:t>正确答案:A</w:t>
      </w:r>
    </w:p>
    <w:p w14:paraId="73F93F16">
      <w:pPr>
        <w:rPr>
          <w:rFonts w:hint="eastAsia"/>
        </w:rPr>
      </w:pPr>
      <w:r>
        <w:rPr>
          <w:rFonts w:hint="eastAsia"/>
        </w:rPr>
        <w:t>17.收文时应逐件清点，核对无误后以签字或盖章的方式签收，并注明签收时间。</w:t>
      </w:r>
    </w:p>
    <w:p w14:paraId="55BE9756">
      <w:pPr>
        <w:rPr>
          <w:rFonts w:hint="eastAsia"/>
        </w:rPr>
      </w:pPr>
      <w:r>
        <w:rPr>
          <w:rFonts w:hint="eastAsia"/>
        </w:rPr>
        <w:t>A.对</w:t>
      </w:r>
    </w:p>
    <w:p w14:paraId="7AA8199A">
      <w:pPr>
        <w:rPr>
          <w:rFonts w:hint="eastAsia"/>
        </w:rPr>
      </w:pPr>
      <w:r>
        <w:rPr>
          <w:rFonts w:hint="eastAsia"/>
        </w:rPr>
        <w:t>B.错</w:t>
      </w:r>
    </w:p>
    <w:p w14:paraId="6E963566">
      <w:pPr>
        <w:rPr>
          <w:rFonts w:hint="eastAsia"/>
        </w:rPr>
      </w:pPr>
      <w:r>
        <w:rPr>
          <w:rFonts w:hint="eastAsia"/>
        </w:rPr>
        <w:t>正确答案:A</w:t>
      </w:r>
    </w:p>
    <w:p w14:paraId="0FC8F215">
      <w:pPr>
        <w:rPr>
          <w:rFonts w:hint="eastAsia"/>
        </w:rPr>
      </w:pPr>
      <w:r>
        <w:rPr>
          <w:rFonts w:hint="eastAsia"/>
        </w:rPr>
        <w:t>18.档案保管期限与档案本身的内容重要与否无关。</w:t>
      </w:r>
    </w:p>
    <w:p w14:paraId="5761456F">
      <w:pPr>
        <w:rPr>
          <w:rFonts w:hint="eastAsia"/>
        </w:rPr>
      </w:pPr>
      <w:r>
        <w:rPr>
          <w:rFonts w:hint="eastAsia"/>
        </w:rPr>
        <w:t>A.对</w:t>
      </w:r>
    </w:p>
    <w:p w14:paraId="22532613">
      <w:pPr>
        <w:rPr>
          <w:rFonts w:hint="eastAsia"/>
        </w:rPr>
      </w:pPr>
      <w:r>
        <w:rPr>
          <w:rFonts w:hint="eastAsia"/>
        </w:rPr>
        <w:t>B.错</w:t>
      </w:r>
    </w:p>
    <w:p w14:paraId="36194B00">
      <w:pPr>
        <w:rPr>
          <w:rFonts w:hint="eastAsia"/>
        </w:rPr>
      </w:pPr>
      <w:r>
        <w:rPr>
          <w:rFonts w:hint="eastAsia"/>
        </w:rPr>
        <w:t>正确答案:B</w:t>
      </w:r>
    </w:p>
    <w:p w14:paraId="7DEF2297">
      <w:pPr>
        <w:rPr>
          <w:rFonts w:hint="eastAsia"/>
        </w:rPr>
      </w:pPr>
      <w:r>
        <w:rPr>
          <w:rFonts w:hint="eastAsia"/>
        </w:rPr>
        <w:t>19.档案库房要坚固、安全、专用，适宜保管档案，和阅览室、办公室实行三分开。</w:t>
      </w:r>
    </w:p>
    <w:p w14:paraId="71A7E9AD">
      <w:pPr>
        <w:rPr>
          <w:rFonts w:hint="eastAsia"/>
        </w:rPr>
      </w:pPr>
      <w:r>
        <w:rPr>
          <w:rFonts w:hint="eastAsia"/>
        </w:rPr>
        <w:t>A.对</w:t>
      </w:r>
    </w:p>
    <w:p w14:paraId="01E898C0">
      <w:pPr>
        <w:rPr>
          <w:rFonts w:hint="eastAsia"/>
        </w:rPr>
      </w:pPr>
      <w:r>
        <w:rPr>
          <w:rFonts w:hint="eastAsia"/>
        </w:rPr>
        <w:t>B.错</w:t>
      </w:r>
    </w:p>
    <w:p w14:paraId="469391F1">
      <w:pPr>
        <w:rPr>
          <w:rFonts w:hint="eastAsia"/>
        </w:rPr>
      </w:pPr>
      <w:r>
        <w:rPr>
          <w:rFonts w:hint="eastAsia"/>
        </w:rPr>
        <w:t>正确答案:A</w:t>
      </w:r>
    </w:p>
    <w:p w14:paraId="485A81FA">
      <w:pPr>
        <w:rPr>
          <w:rFonts w:hint="eastAsia"/>
        </w:rPr>
      </w:pPr>
      <w:r>
        <w:rPr>
          <w:rFonts w:hint="eastAsia"/>
        </w:rPr>
        <w:t>20.电子文档不存在销毁问题。</w:t>
      </w:r>
    </w:p>
    <w:p w14:paraId="3FEC00D8">
      <w:pPr>
        <w:rPr>
          <w:rFonts w:hint="eastAsia"/>
        </w:rPr>
      </w:pPr>
      <w:r>
        <w:rPr>
          <w:rFonts w:hint="eastAsia"/>
        </w:rPr>
        <w:t>A.对</w:t>
      </w:r>
    </w:p>
    <w:p w14:paraId="31EF0B0D">
      <w:pPr>
        <w:rPr>
          <w:rFonts w:hint="eastAsia"/>
        </w:rPr>
      </w:pPr>
      <w:r>
        <w:rPr>
          <w:rFonts w:hint="eastAsia"/>
        </w:rPr>
        <w:t>B.错</w:t>
      </w:r>
    </w:p>
    <w:p w14:paraId="344DCD01">
      <w:r>
        <w:rPr>
          <w:rFonts w:hint="eastAsia"/>
        </w:rPr>
        <w:t>正确答案:B</w:t>
      </w:r>
    </w:p>
    <w:p w14:paraId="731BEF84">
      <w:r>
        <w:br w:type="textWrapping"/>
      </w:r>
      <w:r>
        <w:t>办公室管理·形考任务五（第七章~第八章）</w:t>
      </w:r>
    </w:p>
    <w:p w14:paraId="0FFB0DDC">
      <w:pPr>
        <w:rPr>
          <w:rFonts w:hint="eastAsia"/>
        </w:rPr>
      </w:pPr>
      <w:r>
        <w:rPr>
          <w:rFonts w:hint="eastAsia"/>
        </w:rPr>
        <w:t>一、单项选择题（每小题5分，共50分）</w:t>
      </w:r>
    </w:p>
    <w:p w14:paraId="4B546958">
      <w:pPr>
        <w:rPr>
          <w:rFonts w:hint="eastAsia"/>
        </w:rPr>
      </w:pPr>
      <w:r>
        <w:rPr>
          <w:rFonts w:hint="eastAsia"/>
        </w:rPr>
        <w:t>1.会议过程可划分为不同的基本阶段，这些阶段不包括（）</w:t>
      </w:r>
    </w:p>
    <w:p w14:paraId="034DEB2E">
      <w:pPr>
        <w:rPr>
          <w:rFonts w:hint="eastAsia" w:eastAsia="宋体"/>
          <w:lang w:eastAsia="zh-CN"/>
        </w:rPr>
      </w:pPr>
      <w:r>
        <w:rPr>
          <w:rFonts w:hint="eastAsia"/>
        </w:rPr>
        <w:t>A</w:t>
      </w:r>
      <w:r>
        <w:rPr>
          <w:rFonts w:hint="eastAsia"/>
          <w:lang w:eastAsia="zh-CN"/>
        </w:rPr>
        <w:t>.</w:t>
      </w:r>
      <w:r>
        <w:rPr>
          <w:rFonts w:hint="eastAsia"/>
        </w:rPr>
        <w:t>会前</w:t>
      </w:r>
    </w:p>
    <w:p w14:paraId="7C574B98">
      <w:pPr>
        <w:rPr>
          <w:rFonts w:hint="eastAsia" w:eastAsia="宋体"/>
          <w:lang w:eastAsia="zh-CN"/>
        </w:rPr>
      </w:pPr>
      <w:r>
        <w:rPr>
          <w:rFonts w:hint="eastAsia"/>
        </w:rPr>
        <w:t>B</w:t>
      </w:r>
      <w:r>
        <w:rPr>
          <w:rFonts w:hint="eastAsia"/>
          <w:lang w:eastAsia="zh-CN"/>
        </w:rPr>
        <w:t>.</w:t>
      </w:r>
      <w:r>
        <w:rPr>
          <w:rFonts w:hint="eastAsia"/>
        </w:rPr>
        <w:t>会中</w:t>
      </w:r>
    </w:p>
    <w:p w14:paraId="12A39C95">
      <w:pPr>
        <w:rPr>
          <w:rFonts w:hint="eastAsia" w:eastAsia="宋体"/>
          <w:lang w:eastAsia="zh-CN"/>
        </w:rPr>
      </w:pPr>
      <w:r>
        <w:rPr>
          <w:rFonts w:hint="eastAsia"/>
        </w:rPr>
        <w:t>C</w:t>
      </w:r>
      <w:r>
        <w:rPr>
          <w:rFonts w:hint="eastAsia"/>
          <w:lang w:eastAsia="zh-CN"/>
        </w:rPr>
        <w:t>.</w:t>
      </w:r>
      <w:r>
        <w:rPr>
          <w:rFonts w:hint="eastAsia"/>
        </w:rPr>
        <w:t>茶歇</w:t>
      </w:r>
    </w:p>
    <w:p w14:paraId="23E3209A">
      <w:pPr>
        <w:rPr>
          <w:rFonts w:hint="eastAsia" w:eastAsia="宋体"/>
          <w:lang w:eastAsia="zh-CN"/>
        </w:rPr>
      </w:pPr>
      <w:r>
        <w:rPr>
          <w:rFonts w:hint="eastAsia"/>
        </w:rPr>
        <w:t>D</w:t>
      </w:r>
      <w:r>
        <w:rPr>
          <w:rFonts w:hint="eastAsia"/>
          <w:lang w:eastAsia="zh-CN"/>
        </w:rPr>
        <w:t>.</w:t>
      </w:r>
      <w:r>
        <w:rPr>
          <w:rFonts w:hint="eastAsia"/>
        </w:rPr>
        <w:t>会后</w:t>
      </w:r>
    </w:p>
    <w:p w14:paraId="6526434D">
      <w:pPr>
        <w:rPr>
          <w:rFonts w:hint="eastAsia"/>
        </w:rPr>
      </w:pPr>
      <w:r>
        <w:rPr>
          <w:rFonts w:hint="eastAsia"/>
        </w:rPr>
        <w:t>正确答案:C</w:t>
      </w:r>
    </w:p>
    <w:p w14:paraId="3284CB90">
      <w:pPr>
        <w:rPr>
          <w:rFonts w:hint="eastAsia"/>
        </w:rPr>
      </w:pPr>
      <w:r>
        <w:rPr>
          <w:rFonts w:hint="eastAsia"/>
        </w:rPr>
        <w:t>2.中型规模的会议人数一般是（）</w:t>
      </w:r>
    </w:p>
    <w:p w14:paraId="04249CBE">
      <w:pPr>
        <w:rPr>
          <w:rFonts w:hint="eastAsia" w:eastAsia="宋体"/>
          <w:lang w:eastAsia="zh-CN"/>
        </w:rPr>
      </w:pPr>
      <w:r>
        <w:rPr>
          <w:rFonts w:hint="eastAsia"/>
        </w:rPr>
        <w:t>A</w:t>
      </w:r>
      <w:r>
        <w:rPr>
          <w:rFonts w:hint="eastAsia"/>
          <w:lang w:eastAsia="zh-CN"/>
        </w:rPr>
        <w:t>.</w:t>
      </w:r>
      <w:r>
        <w:rPr>
          <w:rFonts w:hint="eastAsia"/>
        </w:rPr>
        <w:t>数千人</w:t>
      </w:r>
    </w:p>
    <w:p w14:paraId="0CB13806">
      <w:pPr>
        <w:rPr>
          <w:rFonts w:hint="eastAsia" w:eastAsia="宋体"/>
          <w:lang w:eastAsia="zh-CN"/>
        </w:rPr>
      </w:pPr>
      <w:r>
        <w:rPr>
          <w:rFonts w:hint="eastAsia"/>
        </w:rPr>
        <w:t>B</w:t>
      </w:r>
      <w:r>
        <w:rPr>
          <w:rFonts w:hint="eastAsia"/>
          <w:lang w:eastAsia="zh-CN"/>
        </w:rPr>
        <w:t>.</w:t>
      </w:r>
      <w:r>
        <w:rPr>
          <w:rFonts w:hint="eastAsia"/>
        </w:rPr>
        <w:t>百人上下至数百人</w:t>
      </w:r>
    </w:p>
    <w:p w14:paraId="6CC2A73A">
      <w:pPr>
        <w:rPr>
          <w:rFonts w:hint="eastAsia" w:eastAsia="宋体"/>
          <w:lang w:eastAsia="zh-CN"/>
        </w:rPr>
      </w:pPr>
      <w:r>
        <w:rPr>
          <w:rFonts w:hint="eastAsia"/>
        </w:rPr>
        <w:t>C</w:t>
      </w:r>
      <w:r>
        <w:rPr>
          <w:rFonts w:hint="eastAsia"/>
          <w:lang w:eastAsia="zh-CN"/>
        </w:rPr>
        <w:t>.</w:t>
      </w:r>
      <w:r>
        <w:rPr>
          <w:rFonts w:hint="eastAsia"/>
        </w:rPr>
        <w:t>数十人</w:t>
      </w:r>
    </w:p>
    <w:p w14:paraId="2CEB36AE">
      <w:pPr>
        <w:rPr>
          <w:rFonts w:hint="eastAsia" w:eastAsia="宋体"/>
          <w:lang w:eastAsia="zh-CN"/>
        </w:rPr>
      </w:pPr>
      <w:r>
        <w:rPr>
          <w:rFonts w:hint="eastAsia"/>
        </w:rPr>
        <w:t>D</w:t>
      </w:r>
      <w:r>
        <w:rPr>
          <w:rFonts w:hint="eastAsia"/>
          <w:lang w:eastAsia="zh-CN"/>
        </w:rPr>
        <w:t>.</w:t>
      </w:r>
      <w:r>
        <w:rPr>
          <w:rFonts w:hint="eastAsia"/>
        </w:rPr>
        <w:t>十人以下</w:t>
      </w:r>
    </w:p>
    <w:p w14:paraId="0FF3FB4C">
      <w:pPr>
        <w:rPr>
          <w:rFonts w:hint="eastAsia"/>
        </w:rPr>
      </w:pPr>
      <w:r>
        <w:rPr>
          <w:rFonts w:hint="eastAsia"/>
        </w:rPr>
        <w:t>正确答案:B</w:t>
      </w:r>
    </w:p>
    <w:p w14:paraId="055D2291">
      <w:pPr>
        <w:rPr>
          <w:rFonts w:hint="eastAsia"/>
        </w:rPr>
      </w:pPr>
      <w:r>
        <w:rPr>
          <w:rFonts w:hint="eastAsia"/>
        </w:rPr>
        <w:t>3.会议的直接成本不包括（）</w:t>
      </w:r>
    </w:p>
    <w:p w14:paraId="09BEC1ED">
      <w:pPr>
        <w:rPr>
          <w:rFonts w:hint="eastAsia" w:eastAsia="宋体"/>
          <w:lang w:eastAsia="zh-CN"/>
        </w:rPr>
      </w:pPr>
      <w:r>
        <w:rPr>
          <w:rFonts w:hint="eastAsia"/>
        </w:rPr>
        <w:t>A</w:t>
      </w:r>
      <w:r>
        <w:rPr>
          <w:rFonts w:hint="eastAsia"/>
          <w:lang w:eastAsia="zh-CN"/>
        </w:rPr>
        <w:t>.</w:t>
      </w:r>
      <w:r>
        <w:rPr>
          <w:rFonts w:hint="eastAsia"/>
        </w:rPr>
        <w:t>会议文件资料费</w:t>
      </w:r>
    </w:p>
    <w:p w14:paraId="62960E40">
      <w:pPr>
        <w:rPr>
          <w:rFonts w:hint="eastAsia" w:eastAsia="宋体"/>
          <w:lang w:eastAsia="zh-CN"/>
        </w:rPr>
      </w:pPr>
      <w:r>
        <w:rPr>
          <w:rFonts w:hint="eastAsia"/>
        </w:rPr>
        <w:t>B</w:t>
      </w:r>
      <w:r>
        <w:rPr>
          <w:rFonts w:hint="eastAsia"/>
          <w:lang w:eastAsia="zh-CN"/>
        </w:rPr>
        <w:t>.</w:t>
      </w:r>
      <w:r>
        <w:rPr>
          <w:rFonts w:hint="eastAsia"/>
        </w:rPr>
        <w:t>会议文件资料费</w:t>
      </w:r>
    </w:p>
    <w:p w14:paraId="3D49F7B4">
      <w:pPr>
        <w:rPr>
          <w:rFonts w:hint="eastAsia" w:eastAsia="宋体"/>
          <w:lang w:eastAsia="zh-CN"/>
        </w:rPr>
      </w:pPr>
      <w:r>
        <w:rPr>
          <w:rFonts w:hint="eastAsia"/>
        </w:rPr>
        <w:t>C</w:t>
      </w:r>
      <w:r>
        <w:rPr>
          <w:rFonts w:hint="eastAsia"/>
          <w:lang w:eastAsia="zh-CN"/>
        </w:rPr>
        <w:t>.</w:t>
      </w:r>
      <w:r>
        <w:rPr>
          <w:rFonts w:hint="eastAsia"/>
        </w:rPr>
        <w:t>会议设备和用品费</w:t>
      </w:r>
    </w:p>
    <w:p w14:paraId="25EFC204">
      <w:pPr>
        <w:rPr>
          <w:rFonts w:hint="eastAsia" w:eastAsia="宋体"/>
          <w:lang w:eastAsia="zh-CN"/>
        </w:rPr>
      </w:pPr>
      <w:r>
        <w:rPr>
          <w:rFonts w:hint="eastAsia"/>
        </w:rPr>
        <w:t>D</w:t>
      </w:r>
      <w:r>
        <w:rPr>
          <w:rFonts w:hint="eastAsia"/>
          <w:lang w:eastAsia="zh-CN"/>
        </w:rPr>
        <w:t>.</w:t>
      </w:r>
      <w:r>
        <w:rPr>
          <w:rFonts w:hint="eastAsia"/>
        </w:rPr>
        <w:t>时间成本</w:t>
      </w:r>
    </w:p>
    <w:p w14:paraId="0F130206">
      <w:pPr>
        <w:rPr>
          <w:rFonts w:hint="eastAsia"/>
        </w:rPr>
      </w:pPr>
      <w:r>
        <w:rPr>
          <w:rFonts w:hint="eastAsia"/>
        </w:rPr>
        <w:t>正确答案:D</w:t>
      </w:r>
    </w:p>
    <w:p w14:paraId="6F0CB3C1">
      <w:pPr>
        <w:rPr>
          <w:rFonts w:hint="eastAsia"/>
        </w:rPr>
      </w:pPr>
      <w:r>
        <w:rPr>
          <w:rFonts w:hint="eastAsia"/>
        </w:rPr>
        <w:t>4.制定会议策划方案时，要明确6个W，其中“Who”是指的（）</w:t>
      </w:r>
    </w:p>
    <w:p w14:paraId="4E68623B">
      <w:pPr>
        <w:rPr>
          <w:rFonts w:hint="eastAsia" w:eastAsia="宋体"/>
          <w:lang w:eastAsia="zh-CN"/>
        </w:rPr>
      </w:pPr>
      <w:r>
        <w:rPr>
          <w:rFonts w:hint="eastAsia"/>
        </w:rPr>
        <w:t>A</w:t>
      </w:r>
      <w:r>
        <w:rPr>
          <w:rFonts w:hint="eastAsia"/>
          <w:lang w:eastAsia="zh-CN"/>
        </w:rPr>
        <w:t>.</w:t>
      </w:r>
      <w:r>
        <w:rPr>
          <w:rFonts w:hint="eastAsia"/>
        </w:rPr>
        <w:t>会议主持人</w:t>
      </w:r>
    </w:p>
    <w:p w14:paraId="70B6881F">
      <w:pPr>
        <w:rPr>
          <w:rFonts w:hint="eastAsia" w:eastAsia="宋体"/>
          <w:lang w:eastAsia="zh-CN"/>
        </w:rPr>
      </w:pPr>
      <w:r>
        <w:rPr>
          <w:rFonts w:hint="eastAsia"/>
        </w:rPr>
        <w:t>B</w:t>
      </w:r>
      <w:r>
        <w:rPr>
          <w:rFonts w:hint="eastAsia"/>
          <w:lang w:eastAsia="zh-CN"/>
        </w:rPr>
        <w:t>.</w:t>
      </w:r>
      <w:r>
        <w:rPr>
          <w:rFonts w:hint="eastAsia"/>
        </w:rPr>
        <w:t>会议发言人</w:t>
      </w:r>
    </w:p>
    <w:p w14:paraId="678CA490">
      <w:pPr>
        <w:rPr>
          <w:rFonts w:hint="eastAsia" w:eastAsia="宋体"/>
          <w:lang w:eastAsia="zh-CN"/>
        </w:rPr>
      </w:pPr>
      <w:r>
        <w:rPr>
          <w:rFonts w:hint="eastAsia"/>
        </w:rPr>
        <w:t>C</w:t>
      </w:r>
      <w:r>
        <w:rPr>
          <w:rFonts w:hint="eastAsia"/>
          <w:lang w:eastAsia="zh-CN"/>
        </w:rPr>
        <w:t>.</w:t>
      </w:r>
      <w:r>
        <w:rPr>
          <w:rFonts w:hint="eastAsia"/>
        </w:rPr>
        <w:t>会议参加人员</w:t>
      </w:r>
    </w:p>
    <w:p w14:paraId="5BBB9A3C">
      <w:pPr>
        <w:rPr>
          <w:rFonts w:hint="eastAsia" w:eastAsia="宋体"/>
          <w:lang w:eastAsia="zh-CN"/>
        </w:rPr>
      </w:pPr>
      <w:r>
        <w:rPr>
          <w:rFonts w:hint="eastAsia"/>
        </w:rPr>
        <w:t>D</w:t>
      </w:r>
      <w:r>
        <w:rPr>
          <w:rFonts w:hint="eastAsia"/>
          <w:lang w:eastAsia="zh-CN"/>
        </w:rPr>
        <w:t>.</w:t>
      </w:r>
      <w:r>
        <w:rPr>
          <w:rFonts w:hint="eastAsia"/>
        </w:rPr>
        <w:t>会务人员</w:t>
      </w:r>
    </w:p>
    <w:p w14:paraId="57A0CA52">
      <w:pPr>
        <w:rPr>
          <w:rFonts w:hint="eastAsia"/>
        </w:rPr>
      </w:pPr>
      <w:r>
        <w:rPr>
          <w:rFonts w:hint="eastAsia"/>
        </w:rPr>
        <w:t>正确答案:C</w:t>
      </w:r>
    </w:p>
    <w:p w14:paraId="469151FC">
      <w:pPr>
        <w:rPr>
          <w:rFonts w:hint="eastAsia"/>
        </w:rPr>
      </w:pPr>
      <w:r>
        <w:rPr>
          <w:rFonts w:hint="eastAsia"/>
        </w:rPr>
        <w:t>5.下列不属于按照传递方式划分的会议信息类型的是（）</w:t>
      </w:r>
    </w:p>
    <w:p w14:paraId="7B48FE3B">
      <w:pPr>
        <w:rPr>
          <w:rFonts w:hint="eastAsia" w:eastAsia="宋体"/>
          <w:lang w:eastAsia="zh-CN"/>
        </w:rPr>
      </w:pPr>
      <w:r>
        <w:rPr>
          <w:rFonts w:hint="eastAsia"/>
        </w:rPr>
        <w:t>A</w:t>
      </w:r>
      <w:r>
        <w:rPr>
          <w:rFonts w:hint="eastAsia"/>
          <w:lang w:eastAsia="zh-CN"/>
        </w:rPr>
        <w:t>.</w:t>
      </w:r>
      <w:r>
        <w:rPr>
          <w:rFonts w:hint="eastAsia"/>
        </w:rPr>
        <w:t>会议讲话信息</w:t>
      </w:r>
    </w:p>
    <w:p w14:paraId="5FF9678A">
      <w:pPr>
        <w:rPr>
          <w:rFonts w:hint="eastAsia" w:eastAsia="宋体"/>
          <w:lang w:eastAsia="zh-CN"/>
        </w:rPr>
      </w:pPr>
      <w:r>
        <w:rPr>
          <w:rFonts w:hint="eastAsia"/>
        </w:rPr>
        <w:t>B</w:t>
      </w:r>
      <w:r>
        <w:rPr>
          <w:rFonts w:hint="eastAsia"/>
          <w:lang w:eastAsia="zh-CN"/>
        </w:rPr>
        <w:t>.</w:t>
      </w:r>
      <w:r>
        <w:rPr>
          <w:rFonts w:hint="eastAsia"/>
        </w:rPr>
        <w:t>会议书面信息</w:t>
      </w:r>
    </w:p>
    <w:p w14:paraId="537EE1DE">
      <w:pPr>
        <w:rPr>
          <w:rFonts w:hint="eastAsia" w:eastAsia="宋体"/>
          <w:lang w:eastAsia="zh-CN"/>
        </w:rPr>
      </w:pPr>
      <w:r>
        <w:rPr>
          <w:rFonts w:hint="eastAsia"/>
        </w:rPr>
        <w:t>C</w:t>
      </w:r>
      <w:r>
        <w:rPr>
          <w:rFonts w:hint="eastAsia"/>
          <w:lang w:eastAsia="zh-CN"/>
        </w:rPr>
        <w:t>.</w:t>
      </w:r>
      <w:r>
        <w:rPr>
          <w:rFonts w:hint="eastAsia"/>
        </w:rPr>
        <w:t>会议声像信息</w:t>
      </w:r>
    </w:p>
    <w:p w14:paraId="5640C19D">
      <w:pPr>
        <w:rPr>
          <w:rFonts w:hint="eastAsia" w:eastAsia="宋体"/>
          <w:lang w:eastAsia="zh-CN"/>
        </w:rPr>
      </w:pPr>
      <w:r>
        <w:rPr>
          <w:rFonts w:hint="eastAsia"/>
        </w:rPr>
        <w:t>D</w:t>
      </w:r>
      <w:r>
        <w:rPr>
          <w:rFonts w:hint="eastAsia"/>
          <w:lang w:eastAsia="zh-CN"/>
        </w:rPr>
        <w:t>.</w:t>
      </w:r>
      <w:r>
        <w:rPr>
          <w:rFonts w:hint="eastAsia"/>
        </w:rPr>
        <w:t>公开性会议信息</w:t>
      </w:r>
    </w:p>
    <w:p w14:paraId="4472D336">
      <w:pPr>
        <w:rPr>
          <w:rFonts w:hint="eastAsia"/>
        </w:rPr>
      </w:pPr>
      <w:r>
        <w:rPr>
          <w:rFonts w:hint="eastAsia"/>
        </w:rPr>
        <w:t>正确答案:D</w:t>
      </w:r>
    </w:p>
    <w:p w14:paraId="158950D4">
      <w:pPr>
        <w:rPr>
          <w:rFonts w:hint="eastAsia"/>
        </w:rPr>
      </w:pPr>
      <w:r>
        <w:rPr>
          <w:rFonts w:hint="eastAsia"/>
        </w:rPr>
        <w:t>6.公共关系工作的特点不包括（）</w:t>
      </w:r>
    </w:p>
    <w:p w14:paraId="54211A2F">
      <w:pPr>
        <w:rPr>
          <w:rFonts w:hint="eastAsia" w:eastAsia="宋体"/>
          <w:lang w:eastAsia="zh-CN"/>
        </w:rPr>
      </w:pPr>
      <w:r>
        <w:rPr>
          <w:rFonts w:hint="eastAsia"/>
        </w:rPr>
        <w:t>A</w:t>
      </w:r>
      <w:r>
        <w:rPr>
          <w:rFonts w:hint="eastAsia"/>
          <w:lang w:eastAsia="zh-CN"/>
        </w:rPr>
        <w:t>.</w:t>
      </w:r>
      <w:r>
        <w:rPr>
          <w:rFonts w:hint="eastAsia"/>
        </w:rPr>
        <w:t>以公众为对象</w:t>
      </w:r>
    </w:p>
    <w:p w14:paraId="171FD89F">
      <w:pPr>
        <w:rPr>
          <w:rFonts w:hint="eastAsia" w:eastAsia="宋体"/>
          <w:lang w:eastAsia="zh-CN"/>
        </w:rPr>
      </w:pPr>
      <w:r>
        <w:rPr>
          <w:rFonts w:hint="eastAsia"/>
        </w:rPr>
        <w:t>B</w:t>
      </w:r>
      <w:r>
        <w:rPr>
          <w:rFonts w:hint="eastAsia"/>
          <w:lang w:eastAsia="zh-CN"/>
        </w:rPr>
        <w:t>.</w:t>
      </w:r>
      <w:r>
        <w:rPr>
          <w:rFonts w:hint="eastAsia"/>
        </w:rPr>
        <w:t>以公众为对象</w:t>
      </w:r>
    </w:p>
    <w:p w14:paraId="371894EE">
      <w:pPr>
        <w:rPr>
          <w:rFonts w:hint="eastAsia" w:eastAsia="宋体"/>
          <w:lang w:eastAsia="zh-CN"/>
        </w:rPr>
      </w:pPr>
      <w:r>
        <w:rPr>
          <w:rFonts w:hint="eastAsia"/>
        </w:rPr>
        <w:t>C</w:t>
      </w:r>
      <w:r>
        <w:rPr>
          <w:rFonts w:hint="eastAsia"/>
          <w:lang w:eastAsia="zh-CN"/>
        </w:rPr>
        <w:t>.</w:t>
      </w:r>
      <w:r>
        <w:rPr>
          <w:rFonts w:hint="eastAsia"/>
        </w:rPr>
        <w:t>以惠己为原则</w:t>
      </w:r>
    </w:p>
    <w:p w14:paraId="74FCD5C1">
      <w:pPr>
        <w:rPr>
          <w:rFonts w:hint="eastAsia" w:eastAsia="宋体"/>
          <w:lang w:eastAsia="zh-CN"/>
        </w:rPr>
      </w:pPr>
      <w:r>
        <w:rPr>
          <w:rFonts w:hint="eastAsia"/>
        </w:rPr>
        <w:t>D</w:t>
      </w:r>
      <w:r>
        <w:rPr>
          <w:rFonts w:hint="eastAsia"/>
          <w:lang w:eastAsia="zh-CN"/>
        </w:rPr>
        <w:t>.</w:t>
      </w:r>
      <w:r>
        <w:rPr>
          <w:rFonts w:hint="eastAsia"/>
        </w:rPr>
        <w:t>以长远为方针</w:t>
      </w:r>
    </w:p>
    <w:p w14:paraId="161AACA3">
      <w:pPr>
        <w:rPr>
          <w:rFonts w:hint="eastAsia"/>
        </w:rPr>
      </w:pPr>
      <w:r>
        <w:rPr>
          <w:rFonts w:hint="eastAsia"/>
        </w:rPr>
        <w:t>正确答案:C</w:t>
      </w:r>
    </w:p>
    <w:p w14:paraId="56390CE6">
      <w:pPr>
        <w:rPr>
          <w:rFonts w:hint="eastAsia"/>
        </w:rPr>
      </w:pPr>
      <w:r>
        <w:rPr>
          <w:rFonts w:hint="eastAsia"/>
        </w:rPr>
        <w:t>7.危机的特点不包括（）</w:t>
      </w:r>
    </w:p>
    <w:p w14:paraId="1C5975CC">
      <w:pPr>
        <w:rPr>
          <w:rFonts w:hint="eastAsia" w:eastAsia="宋体"/>
          <w:lang w:eastAsia="zh-CN"/>
        </w:rPr>
      </w:pPr>
      <w:r>
        <w:rPr>
          <w:rFonts w:hint="eastAsia"/>
        </w:rPr>
        <w:t>A</w:t>
      </w:r>
      <w:r>
        <w:rPr>
          <w:rFonts w:hint="eastAsia"/>
          <w:lang w:eastAsia="zh-CN"/>
        </w:rPr>
        <w:t>.</w:t>
      </w:r>
      <w:r>
        <w:rPr>
          <w:rFonts w:hint="eastAsia"/>
        </w:rPr>
        <w:t>意外性</w:t>
      </w:r>
    </w:p>
    <w:p w14:paraId="3EFAB992">
      <w:pPr>
        <w:rPr>
          <w:rFonts w:hint="eastAsia" w:eastAsia="宋体"/>
          <w:lang w:eastAsia="zh-CN"/>
        </w:rPr>
      </w:pPr>
      <w:r>
        <w:rPr>
          <w:rFonts w:hint="eastAsia"/>
        </w:rPr>
        <w:t>B</w:t>
      </w:r>
      <w:r>
        <w:rPr>
          <w:rFonts w:hint="eastAsia"/>
          <w:lang w:eastAsia="zh-CN"/>
        </w:rPr>
        <w:t>.</w:t>
      </w:r>
      <w:r>
        <w:rPr>
          <w:rFonts w:hint="eastAsia"/>
        </w:rPr>
        <w:t>严重性</w:t>
      </w:r>
    </w:p>
    <w:p w14:paraId="6820E125">
      <w:pPr>
        <w:rPr>
          <w:rFonts w:hint="eastAsia" w:eastAsia="宋体"/>
          <w:lang w:eastAsia="zh-CN"/>
        </w:rPr>
      </w:pPr>
      <w:r>
        <w:rPr>
          <w:rFonts w:hint="eastAsia"/>
        </w:rPr>
        <w:t>C</w:t>
      </w:r>
      <w:r>
        <w:rPr>
          <w:rFonts w:hint="eastAsia"/>
          <w:lang w:eastAsia="zh-CN"/>
        </w:rPr>
        <w:t>.</w:t>
      </w:r>
      <w:r>
        <w:rPr>
          <w:rFonts w:hint="eastAsia"/>
        </w:rPr>
        <w:t>危害性</w:t>
      </w:r>
    </w:p>
    <w:p w14:paraId="598DAD3E">
      <w:pPr>
        <w:rPr>
          <w:rFonts w:hint="eastAsia" w:eastAsia="宋体"/>
          <w:lang w:eastAsia="zh-CN"/>
        </w:rPr>
      </w:pPr>
      <w:r>
        <w:rPr>
          <w:rFonts w:hint="eastAsia"/>
        </w:rPr>
        <w:t>D</w:t>
      </w:r>
      <w:r>
        <w:rPr>
          <w:rFonts w:hint="eastAsia"/>
          <w:lang w:eastAsia="zh-CN"/>
        </w:rPr>
        <w:t>.</w:t>
      </w:r>
      <w:r>
        <w:rPr>
          <w:rFonts w:hint="eastAsia"/>
        </w:rPr>
        <w:t>经常性</w:t>
      </w:r>
    </w:p>
    <w:p w14:paraId="56BD8FF8">
      <w:pPr>
        <w:rPr>
          <w:rFonts w:hint="eastAsia"/>
        </w:rPr>
      </w:pPr>
      <w:r>
        <w:rPr>
          <w:rFonts w:hint="eastAsia"/>
        </w:rPr>
        <w:t>正确答案:D</w:t>
      </w:r>
    </w:p>
    <w:p w14:paraId="16E1D33C">
      <w:pPr>
        <w:rPr>
          <w:rFonts w:hint="eastAsia"/>
        </w:rPr>
      </w:pPr>
      <w:r>
        <w:rPr>
          <w:rFonts w:hint="eastAsia"/>
        </w:rPr>
        <w:t>8.危机管理的原则不包括（）</w:t>
      </w:r>
    </w:p>
    <w:p w14:paraId="2D8E1165">
      <w:pPr>
        <w:rPr>
          <w:rFonts w:hint="eastAsia" w:eastAsia="宋体"/>
          <w:lang w:eastAsia="zh-CN"/>
        </w:rPr>
      </w:pPr>
      <w:r>
        <w:rPr>
          <w:rFonts w:hint="eastAsia"/>
        </w:rPr>
        <w:t>A</w:t>
      </w:r>
      <w:r>
        <w:rPr>
          <w:rFonts w:hint="eastAsia"/>
          <w:lang w:eastAsia="zh-CN"/>
        </w:rPr>
        <w:t>.</w:t>
      </w:r>
      <w:r>
        <w:rPr>
          <w:rFonts w:hint="eastAsia"/>
        </w:rPr>
        <w:t>转移焦点原则</w:t>
      </w:r>
    </w:p>
    <w:p w14:paraId="72E955F0">
      <w:pPr>
        <w:rPr>
          <w:rFonts w:hint="eastAsia" w:eastAsia="宋体"/>
          <w:lang w:eastAsia="zh-CN"/>
        </w:rPr>
      </w:pPr>
      <w:r>
        <w:rPr>
          <w:rFonts w:hint="eastAsia"/>
        </w:rPr>
        <w:t>B</w:t>
      </w:r>
      <w:r>
        <w:rPr>
          <w:rFonts w:hint="eastAsia"/>
          <w:lang w:eastAsia="zh-CN"/>
        </w:rPr>
        <w:t>.</w:t>
      </w:r>
      <w:r>
        <w:rPr>
          <w:rFonts w:hint="eastAsia"/>
        </w:rPr>
        <w:t>维护信誉原则</w:t>
      </w:r>
    </w:p>
    <w:p w14:paraId="25560A17">
      <w:pPr>
        <w:rPr>
          <w:rFonts w:hint="eastAsia" w:eastAsia="宋体"/>
          <w:lang w:eastAsia="zh-CN"/>
        </w:rPr>
      </w:pPr>
      <w:r>
        <w:rPr>
          <w:rFonts w:hint="eastAsia"/>
        </w:rPr>
        <w:t>C</w:t>
      </w:r>
      <w:r>
        <w:rPr>
          <w:rFonts w:hint="eastAsia"/>
          <w:lang w:eastAsia="zh-CN"/>
        </w:rPr>
        <w:t>.</w:t>
      </w:r>
      <w:r>
        <w:rPr>
          <w:rFonts w:hint="eastAsia"/>
        </w:rPr>
        <w:t>快速反应原则</w:t>
      </w:r>
    </w:p>
    <w:p w14:paraId="377C89E5">
      <w:pPr>
        <w:rPr>
          <w:rFonts w:hint="eastAsia" w:eastAsia="宋体"/>
          <w:lang w:eastAsia="zh-CN"/>
        </w:rPr>
      </w:pPr>
      <w:r>
        <w:rPr>
          <w:rFonts w:hint="eastAsia"/>
        </w:rPr>
        <w:t>D</w:t>
      </w:r>
      <w:r>
        <w:rPr>
          <w:rFonts w:hint="eastAsia"/>
          <w:lang w:eastAsia="zh-CN"/>
        </w:rPr>
        <w:t>.</w:t>
      </w:r>
      <w:r>
        <w:rPr>
          <w:rFonts w:hint="eastAsia"/>
        </w:rPr>
        <w:t>以人为本原则</w:t>
      </w:r>
    </w:p>
    <w:p w14:paraId="466E1074">
      <w:pPr>
        <w:rPr>
          <w:rFonts w:hint="eastAsia"/>
        </w:rPr>
      </w:pPr>
      <w:r>
        <w:rPr>
          <w:rFonts w:hint="eastAsia"/>
        </w:rPr>
        <w:t>正确答案:A</w:t>
      </w:r>
    </w:p>
    <w:p w14:paraId="278B2E6F">
      <w:pPr>
        <w:rPr>
          <w:rFonts w:hint="eastAsia"/>
        </w:rPr>
      </w:pPr>
      <w:r>
        <w:rPr>
          <w:rFonts w:hint="eastAsia"/>
        </w:rPr>
        <w:t>9.与外国人见面问候招呼时，最好使用国际间比较通用的问候语，下列哪个选项较合适（）</w:t>
      </w:r>
    </w:p>
    <w:p w14:paraId="0E0A8A9D">
      <w:pPr>
        <w:rPr>
          <w:rFonts w:hint="eastAsia" w:eastAsia="宋体"/>
          <w:lang w:eastAsia="zh-CN"/>
        </w:rPr>
      </w:pPr>
      <w:r>
        <w:rPr>
          <w:rFonts w:hint="eastAsia"/>
        </w:rPr>
        <w:t>A</w:t>
      </w:r>
      <w:r>
        <w:rPr>
          <w:rFonts w:hint="eastAsia"/>
          <w:lang w:eastAsia="zh-CN"/>
        </w:rPr>
        <w:t>.</w:t>
      </w:r>
      <w:r>
        <w:rPr>
          <w:rFonts w:hint="eastAsia"/>
        </w:rPr>
        <w:t>Gladtomeetyou!</w:t>
      </w:r>
    </w:p>
    <w:p w14:paraId="31C907C6">
      <w:pPr>
        <w:rPr>
          <w:rFonts w:hint="eastAsia" w:eastAsia="宋体"/>
          <w:lang w:eastAsia="zh-CN"/>
        </w:rPr>
      </w:pPr>
      <w:r>
        <w:rPr>
          <w:rFonts w:hint="eastAsia"/>
        </w:rPr>
        <w:t>B</w:t>
      </w:r>
      <w:r>
        <w:rPr>
          <w:rFonts w:hint="eastAsia"/>
          <w:lang w:eastAsia="zh-CN"/>
        </w:rPr>
        <w:t>.</w:t>
      </w:r>
      <w:r>
        <w:rPr>
          <w:rFonts w:hint="eastAsia"/>
        </w:rPr>
        <w:t>Howdoyoudo?</w:t>
      </w:r>
    </w:p>
    <w:p w14:paraId="3B92F0A2">
      <w:pPr>
        <w:rPr>
          <w:rFonts w:hint="eastAsia" w:eastAsia="宋体"/>
          <w:lang w:eastAsia="zh-CN"/>
        </w:rPr>
      </w:pPr>
      <w:r>
        <w:rPr>
          <w:rFonts w:hint="eastAsia"/>
        </w:rPr>
        <w:t>C</w:t>
      </w:r>
      <w:r>
        <w:rPr>
          <w:rFonts w:hint="eastAsia"/>
          <w:lang w:eastAsia="zh-CN"/>
        </w:rPr>
        <w:t>.</w:t>
      </w:r>
      <w:r>
        <w:rPr>
          <w:rFonts w:hint="eastAsia"/>
        </w:rPr>
        <w:t>Goodmorning!</w:t>
      </w:r>
    </w:p>
    <w:p w14:paraId="3BE588D7">
      <w:pPr>
        <w:rPr>
          <w:rFonts w:hint="eastAsia" w:eastAsia="宋体"/>
          <w:lang w:eastAsia="zh-CN"/>
        </w:rPr>
      </w:pPr>
      <w:r>
        <w:rPr>
          <w:rFonts w:hint="eastAsia"/>
        </w:rPr>
        <w:t>D</w:t>
      </w:r>
      <w:r>
        <w:rPr>
          <w:rFonts w:hint="eastAsia"/>
          <w:lang w:eastAsia="zh-CN"/>
        </w:rPr>
        <w:t>.</w:t>
      </w:r>
      <w:r>
        <w:rPr>
          <w:rFonts w:hint="eastAsia"/>
        </w:rPr>
        <w:t>Hi</w:t>
      </w:r>
    </w:p>
    <w:p w14:paraId="6EF3490B">
      <w:pPr>
        <w:rPr>
          <w:rFonts w:hint="eastAsia"/>
        </w:rPr>
      </w:pPr>
      <w:r>
        <w:rPr>
          <w:rFonts w:hint="eastAsia"/>
        </w:rPr>
        <w:t>正确答案:B</w:t>
      </w:r>
    </w:p>
    <w:p w14:paraId="500175DA">
      <w:pPr>
        <w:rPr>
          <w:rFonts w:hint="eastAsia"/>
        </w:rPr>
      </w:pPr>
      <w:r>
        <w:rPr>
          <w:rFonts w:hint="eastAsia"/>
        </w:rPr>
        <w:t>10.下面属于办公室用语禁忌的是（）</w:t>
      </w:r>
    </w:p>
    <w:p w14:paraId="750B4B37">
      <w:pPr>
        <w:rPr>
          <w:rFonts w:hint="eastAsia" w:eastAsia="宋体"/>
          <w:lang w:eastAsia="zh-CN"/>
        </w:rPr>
      </w:pPr>
      <w:r>
        <w:rPr>
          <w:rFonts w:hint="eastAsia"/>
        </w:rPr>
        <w:t>A</w:t>
      </w:r>
      <w:r>
        <w:rPr>
          <w:rFonts w:hint="eastAsia"/>
          <w:lang w:eastAsia="zh-CN"/>
        </w:rPr>
        <w:t>.</w:t>
      </w:r>
      <w:r>
        <w:rPr>
          <w:rFonts w:hint="eastAsia"/>
        </w:rPr>
        <w:t>中途先走说“失陪”</w:t>
      </w:r>
    </w:p>
    <w:p w14:paraId="4E603764">
      <w:pPr>
        <w:rPr>
          <w:rFonts w:hint="eastAsia" w:eastAsia="宋体"/>
          <w:lang w:eastAsia="zh-CN"/>
        </w:rPr>
      </w:pPr>
      <w:r>
        <w:rPr>
          <w:rFonts w:hint="eastAsia"/>
        </w:rPr>
        <w:t>B</w:t>
      </w:r>
      <w:r>
        <w:rPr>
          <w:rFonts w:hint="eastAsia"/>
          <w:lang w:eastAsia="zh-CN"/>
        </w:rPr>
        <w:t>.</w:t>
      </w:r>
      <w:r>
        <w:rPr>
          <w:rFonts w:hint="eastAsia"/>
        </w:rPr>
        <w:t>等候别人说“恭候”</w:t>
      </w:r>
    </w:p>
    <w:p w14:paraId="417F6797">
      <w:pPr>
        <w:rPr>
          <w:rFonts w:hint="eastAsia" w:eastAsia="宋体"/>
          <w:lang w:eastAsia="zh-CN"/>
        </w:rPr>
      </w:pPr>
      <w:r>
        <w:rPr>
          <w:rFonts w:hint="eastAsia"/>
        </w:rPr>
        <w:t>C</w:t>
      </w:r>
      <w:r>
        <w:rPr>
          <w:rFonts w:hint="eastAsia"/>
          <w:lang w:eastAsia="zh-CN"/>
        </w:rPr>
        <w:t>.</w:t>
      </w:r>
      <w:r>
        <w:rPr>
          <w:rFonts w:hint="eastAsia"/>
        </w:rPr>
        <w:t>需要考虑说“斟酌”</w:t>
      </w:r>
    </w:p>
    <w:p w14:paraId="125EEE7A">
      <w:pPr>
        <w:rPr>
          <w:rFonts w:hint="eastAsia" w:eastAsia="宋体"/>
          <w:lang w:eastAsia="zh-CN"/>
        </w:rPr>
      </w:pPr>
      <w:r>
        <w:rPr>
          <w:rFonts w:hint="eastAsia"/>
        </w:rPr>
        <w:t>D</w:t>
      </w:r>
      <w:r>
        <w:rPr>
          <w:rFonts w:hint="eastAsia"/>
          <w:lang w:eastAsia="zh-CN"/>
        </w:rPr>
        <w:t>.</w:t>
      </w:r>
      <w:r>
        <w:rPr>
          <w:rFonts w:hint="eastAsia"/>
        </w:rPr>
        <w:t>领导交代的工作超出自己一般职责时，立刻说“NO”。</w:t>
      </w:r>
    </w:p>
    <w:p w14:paraId="4BCB2675">
      <w:pPr>
        <w:rPr>
          <w:rFonts w:hint="eastAsia"/>
        </w:rPr>
      </w:pPr>
      <w:r>
        <w:rPr>
          <w:rFonts w:hint="eastAsia"/>
        </w:rPr>
        <w:t>正确答案:D</w:t>
      </w:r>
    </w:p>
    <w:p w14:paraId="41F4E225">
      <w:pPr>
        <w:rPr>
          <w:rFonts w:hint="eastAsia"/>
        </w:rPr>
      </w:pPr>
      <w:r>
        <w:rPr>
          <w:rFonts w:hint="eastAsia"/>
        </w:rPr>
        <w:t>二、判断题（每小题5分，共50分）</w:t>
      </w:r>
    </w:p>
    <w:p w14:paraId="269A920F">
      <w:pPr>
        <w:rPr>
          <w:rFonts w:hint="eastAsia"/>
        </w:rPr>
      </w:pPr>
      <w:r>
        <w:rPr>
          <w:rFonts w:hint="eastAsia"/>
        </w:rPr>
        <w:t>11.会议是实施组织领导和管理的重要手段和工具。</w:t>
      </w:r>
    </w:p>
    <w:p w14:paraId="2AFB09BE">
      <w:pPr>
        <w:rPr>
          <w:rFonts w:hint="eastAsia"/>
        </w:rPr>
      </w:pPr>
      <w:r>
        <w:rPr>
          <w:rFonts w:hint="eastAsia"/>
        </w:rPr>
        <w:t>A.对</w:t>
      </w:r>
    </w:p>
    <w:p w14:paraId="0E824CE3">
      <w:pPr>
        <w:rPr>
          <w:rFonts w:hint="eastAsia"/>
        </w:rPr>
      </w:pPr>
      <w:r>
        <w:rPr>
          <w:rFonts w:hint="eastAsia"/>
        </w:rPr>
        <w:t>B.错</w:t>
      </w:r>
    </w:p>
    <w:p w14:paraId="7CBF6F12">
      <w:pPr>
        <w:rPr>
          <w:rFonts w:hint="eastAsia"/>
        </w:rPr>
      </w:pPr>
      <w:r>
        <w:rPr>
          <w:rFonts w:hint="eastAsia"/>
        </w:rPr>
        <w:t>正确答案:A</w:t>
      </w:r>
    </w:p>
    <w:p w14:paraId="2A1E7C14">
      <w:pPr>
        <w:rPr>
          <w:rFonts w:hint="eastAsia"/>
        </w:rPr>
      </w:pPr>
      <w:r>
        <w:rPr>
          <w:rFonts w:hint="eastAsia"/>
        </w:rPr>
        <w:t>12.会议的主办者就是会议的主持人。</w:t>
      </w:r>
    </w:p>
    <w:p w14:paraId="617F4E01">
      <w:pPr>
        <w:rPr>
          <w:rFonts w:hint="eastAsia"/>
        </w:rPr>
      </w:pPr>
      <w:r>
        <w:rPr>
          <w:rFonts w:hint="eastAsia"/>
        </w:rPr>
        <w:t>A.对</w:t>
      </w:r>
    </w:p>
    <w:p w14:paraId="00B4EC9F">
      <w:pPr>
        <w:rPr>
          <w:rFonts w:hint="eastAsia"/>
        </w:rPr>
      </w:pPr>
      <w:r>
        <w:rPr>
          <w:rFonts w:hint="eastAsia"/>
        </w:rPr>
        <w:t>B.错</w:t>
      </w:r>
    </w:p>
    <w:p w14:paraId="43F6BDDD">
      <w:pPr>
        <w:rPr>
          <w:rFonts w:hint="eastAsia"/>
        </w:rPr>
      </w:pPr>
      <w:r>
        <w:rPr>
          <w:rFonts w:hint="eastAsia"/>
        </w:rPr>
        <w:t>正确答案:B</w:t>
      </w:r>
    </w:p>
    <w:p w14:paraId="1B681203">
      <w:pPr>
        <w:rPr>
          <w:rFonts w:hint="eastAsia"/>
        </w:rPr>
      </w:pPr>
      <w:r>
        <w:rPr>
          <w:rFonts w:hint="eastAsia"/>
        </w:rPr>
        <w:t>13.为了提高会议效率，即使远超过1个小时的会议，也不应安排中场休息。</w:t>
      </w:r>
    </w:p>
    <w:p w14:paraId="271818F9">
      <w:pPr>
        <w:rPr>
          <w:rFonts w:hint="eastAsia"/>
        </w:rPr>
      </w:pPr>
      <w:r>
        <w:rPr>
          <w:rFonts w:hint="eastAsia"/>
        </w:rPr>
        <w:t>A.对</w:t>
      </w:r>
    </w:p>
    <w:p w14:paraId="3F96041B">
      <w:pPr>
        <w:rPr>
          <w:rFonts w:hint="eastAsia"/>
        </w:rPr>
      </w:pPr>
      <w:r>
        <w:rPr>
          <w:rFonts w:hint="eastAsia"/>
        </w:rPr>
        <w:t>B.错</w:t>
      </w:r>
    </w:p>
    <w:p w14:paraId="0227B09F">
      <w:pPr>
        <w:rPr>
          <w:rFonts w:hint="eastAsia"/>
        </w:rPr>
      </w:pPr>
      <w:r>
        <w:rPr>
          <w:rFonts w:hint="eastAsia"/>
        </w:rPr>
        <w:t>正确答案:B</w:t>
      </w:r>
    </w:p>
    <w:p w14:paraId="5469C961">
      <w:pPr>
        <w:rPr>
          <w:rFonts w:hint="eastAsia"/>
        </w:rPr>
      </w:pPr>
      <w:r>
        <w:rPr>
          <w:rFonts w:hint="eastAsia"/>
        </w:rPr>
        <w:t>14.大型会议的主持人宣布会议闭幕，通常对会议举办者而言会议的基本流程即告终结。</w:t>
      </w:r>
    </w:p>
    <w:p w14:paraId="6110EA8C">
      <w:pPr>
        <w:rPr>
          <w:rFonts w:hint="eastAsia"/>
        </w:rPr>
      </w:pPr>
      <w:r>
        <w:rPr>
          <w:rFonts w:hint="eastAsia"/>
        </w:rPr>
        <w:t>A.对</w:t>
      </w:r>
    </w:p>
    <w:p w14:paraId="73E3E3AE">
      <w:pPr>
        <w:rPr>
          <w:rFonts w:hint="eastAsia"/>
        </w:rPr>
      </w:pPr>
      <w:r>
        <w:rPr>
          <w:rFonts w:hint="eastAsia"/>
        </w:rPr>
        <w:t>B.错</w:t>
      </w:r>
    </w:p>
    <w:p w14:paraId="14FA1E39">
      <w:pPr>
        <w:rPr>
          <w:rFonts w:hint="eastAsia"/>
        </w:rPr>
      </w:pPr>
      <w:r>
        <w:rPr>
          <w:rFonts w:hint="eastAsia"/>
        </w:rPr>
        <w:t>正确答案:B</w:t>
      </w:r>
    </w:p>
    <w:p w14:paraId="547D01B7">
      <w:pPr>
        <w:rPr>
          <w:rFonts w:hint="eastAsia"/>
        </w:rPr>
      </w:pPr>
      <w:r>
        <w:rPr>
          <w:rFonts w:hint="eastAsia"/>
        </w:rPr>
        <w:t>15.大型会议应设立会务组、秘书组、接待组等筹备组织机构。</w:t>
      </w:r>
    </w:p>
    <w:p w14:paraId="1FB4D3CE">
      <w:pPr>
        <w:rPr>
          <w:rFonts w:hint="eastAsia"/>
        </w:rPr>
      </w:pPr>
      <w:r>
        <w:rPr>
          <w:rFonts w:hint="eastAsia"/>
        </w:rPr>
        <w:t>A.对</w:t>
      </w:r>
    </w:p>
    <w:p w14:paraId="3D8CF106">
      <w:pPr>
        <w:rPr>
          <w:rFonts w:hint="eastAsia"/>
        </w:rPr>
      </w:pPr>
      <w:r>
        <w:rPr>
          <w:rFonts w:hint="eastAsia"/>
        </w:rPr>
        <w:t>B.错</w:t>
      </w:r>
    </w:p>
    <w:p w14:paraId="4809A6EE">
      <w:pPr>
        <w:rPr>
          <w:rFonts w:hint="eastAsia"/>
        </w:rPr>
      </w:pPr>
      <w:r>
        <w:rPr>
          <w:rFonts w:hint="eastAsia"/>
        </w:rPr>
        <w:t>正确答案:A</w:t>
      </w:r>
    </w:p>
    <w:p w14:paraId="6394746C">
      <w:pPr>
        <w:rPr>
          <w:rFonts w:hint="eastAsia"/>
        </w:rPr>
      </w:pPr>
      <w:r>
        <w:rPr>
          <w:rFonts w:hint="eastAsia"/>
        </w:rPr>
        <w:t>16.办公室公共关系沟通，就是指与组织的服务对象的沟通。</w:t>
      </w:r>
    </w:p>
    <w:p w14:paraId="263BF5E7">
      <w:pPr>
        <w:rPr>
          <w:rFonts w:hint="eastAsia"/>
        </w:rPr>
      </w:pPr>
      <w:r>
        <w:rPr>
          <w:rFonts w:hint="eastAsia"/>
        </w:rPr>
        <w:t>A.对</w:t>
      </w:r>
    </w:p>
    <w:p w14:paraId="59B60EE2">
      <w:pPr>
        <w:rPr>
          <w:rFonts w:hint="eastAsia"/>
        </w:rPr>
      </w:pPr>
      <w:r>
        <w:rPr>
          <w:rFonts w:hint="eastAsia"/>
        </w:rPr>
        <w:t>B.错</w:t>
      </w:r>
    </w:p>
    <w:p w14:paraId="02633655">
      <w:pPr>
        <w:rPr>
          <w:rFonts w:hint="eastAsia"/>
        </w:rPr>
      </w:pPr>
      <w:r>
        <w:rPr>
          <w:rFonts w:hint="eastAsia"/>
        </w:rPr>
        <w:t>正确答案:B</w:t>
      </w:r>
    </w:p>
    <w:p w14:paraId="298D7372">
      <w:pPr>
        <w:rPr>
          <w:rFonts w:hint="eastAsia"/>
        </w:rPr>
      </w:pPr>
      <w:r>
        <w:rPr>
          <w:rFonts w:hint="eastAsia"/>
        </w:rPr>
        <w:t>17.组织做好公共关系的目的是在优先维护自身目标的基础上促进社会和公众利益。</w:t>
      </w:r>
    </w:p>
    <w:p w14:paraId="20D922D5">
      <w:pPr>
        <w:rPr>
          <w:rFonts w:hint="eastAsia"/>
        </w:rPr>
      </w:pPr>
      <w:r>
        <w:rPr>
          <w:rFonts w:hint="eastAsia"/>
        </w:rPr>
        <w:t>A.对</w:t>
      </w:r>
    </w:p>
    <w:p w14:paraId="3ACAC3D0">
      <w:pPr>
        <w:rPr>
          <w:rFonts w:hint="eastAsia"/>
        </w:rPr>
      </w:pPr>
      <w:r>
        <w:rPr>
          <w:rFonts w:hint="eastAsia"/>
        </w:rPr>
        <w:t>B.错</w:t>
      </w:r>
    </w:p>
    <w:p w14:paraId="564767F8">
      <w:pPr>
        <w:rPr>
          <w:rFonts w:hint="eastAsia"/>
        </w:rPr>
      </w:pPr>
      <w:r>
        <w:rPr>
          <w:rFonts w:hint="eastAsia"/>
        </w:rPr>
        <w:t>正确答案:B</w:t>
      </w:r>
    </w:p>
    <w:p w14:paraId="50E13BF5">
      <w:pPr>
        <w:rPr>
          <w:rFonts w:hint="eastAsia"/>
        </w:rPr>
      </w:pPr>
      <w:r>
        <w:rPr>
          <w:rFonts w:hint="eastAsia"/>
        </w:rPr>
        <w:t>18.危机管理是指当组织发生了危及组织和公众利益的各种矛盾、纠纷、重大突发性事件时，及时采取有效手段，以最快的速度、最大的努力，降低损失、重塑形象的过程。</w:t>
      </w:r>
    </w:p>
    <w:p w14:paraId="2C4414C1">
      <w:pPr>
        <w:rPr>
          <w:rFonts w:hint="eastAsia"/>
        </w:rPr>
      </w:pPr>
      <w:r>
        <w:rPr>
          <w:rFonts w:hint="eastAsia"/>
        </w:rPr>
        <w:t>A.对</w:t>
      </w:r>
    </w:p>
    <w:p w14:paraId="1ACA7C96">
      <w:pPr>
        <w:rPr>
          <w:rFonts w:hint="eastAsia"/>
        </w:rPr>
      </w:pPr>
      <w:r>
        <w:rPr>
          <w:rFonts w:hint="eastAsia"/>
        </w:rPr>
        <w:t>B.错</w:t>
      </w:r>
    </w:p>
    <w:p w14:paraId="521FBC04">
      <w:pPr>
        <w:rPr>
          <w:rFonts w:hint="eastAsia"/>
        </w:rPr>
      </w:pPr>
      <w:r>
        <w:rPr>
          <w:rFonts w:hint="eastAsia"/>
        </w:rPr>
        <w:t>正确答案:A</w:t>
      </w:r>
    </w:p>
    <w:p w14:paraId="7FBDA144">
      <w:pPr>
        <w:rPr>
          <w:rFonts w:hint="eastAsia"/>
        </w:rPr>
      </w:pPr>
      <w:r>
        <w:rPr>
          <w:rFonts w:hint="eastAsia"/>
        </w:rPr>
        <w:t>19.请人勿送的常用礼貌语是说“留步”。</w:t>
      </w:r>
    </w:p>
    <w:p w14:paraId="65A9852A">
      <w:pPr>
        <w:rPr>
          <w:rFonts w:hint="eastAsia"/>
        </w:rPr>
      </w:pPr>
      <w:r>
        <w:rPr>
          <w:rFonts w:hint="eastAsia"/>
        </w:rPr>
        <w:t>A.对</w:t>
      </w:r>
    </w:p>
    <w:p w14:paraId="0F9C7AFA">
      <w:pPr>
        <w:rPr>
          <w:rFonts w:hint="eastAsia"/>
        </w:rPr>
      </w:pPr>
      <w:r>
        <w:rPr>
          <w:rFonts w:hint="eastAsia"/>
        </w:rPr>
        <w:t>B.错</w:t>
      </w:r>
    </w:p>
    <w:p w14:paraId="4E3406B2">
      <w:pPr>
        <w:rPr>
          <w:rFonts w:hint="eastAsia"/>
        </w:rPr>
      </w:pPr>
      <w:r>
        <w:rPr>
          <w:rFonts w:hint="eastAsia"/>
        </w:rPr>
        <w:t>正确答案:A</w:t>
      </w:r>
    </w:p>
    <w:p w14:paraId="0C6F82EE">
      <w:pPr>
        <w:rPr>
          <w:rFonts w:hint="eastAsia"/>
        </w:rPr>
      </w:pPr>
      <w:r>
        <w:rPr>
          <w:rFonts w:hint="eastAsia"/>
        </w:rPr>
        <w:t>20.与外国人见面问候招呼时，最好使用国际间比较通用的问候语。例如，英语应用“Howdoyoudo？”（你好）等。</w:t>
      </w:r>
    </w:p>
    <w:p w14:paraId="613E7D3D">
      <w:pPr>
        <w:rPr>
          <w:rFonts w:hint="eastAsia"/>
        </w:rPr>
      </w:pPr>
      <w:r>
        <w:rPr>
          <w:rFonts w:hint="eastAsia"/>
        </w:rPr>
        <w:t>A.对</w:t>
      </w:r>
    </w:p>
    <w:p w14:paraId="01CAF935">
      <w:pPr>
        <w:rPr>
          <w:rFonts w:hint="eastAsia"/>
        </w:rPr>
      </w:pPr>
      <w:r>
        <w:rPr>
          <w:rFonts w:hint="eastAsia"/>
        </w:rPr>
        <w:t>B.错</w:t>
      </w:r>
    </w:p>
    <w:p w14:paraId="76A536FC">
      <w:pPr>
        <w:rPr>
          <w:rFonts w:hint="eastAsia"/>
        </w:rPr>
      </w:pPr>
      <w:r>
        <w:rPr>
          <w:rFonts w:hint="eastAsia"/>
        </w:rPr>
        <w:t>正确答案:A</w:t>
      </w:r>
    </w:p>
    <w:p w14:paraId="2ABAE9E6">
      <w:pPr>
        <w:rPr>
          <w:rFonts w:hint="eastAsia"/>
        </w:rPr>
      </w:pPr>
    </w:p>
    <w:p w14:paraId="60819F52">
      <w:pPr>
        <w:rPr>
          <w:rFonts w:hint="eastAsia"/>
          <w:b/>
          <w:bCs/>
          <w:sz w:val="28"/>
          <w:szCs w:val="28"/>
        </w:rPr>
      </w:pPr>
      <w:r>
        <w:rPr>
          <w:rFonts w:hint="eastAsia"/>
          <w:b/>
          <w:bCs/>
          <w:sz w:val="28"/>
          <w:szCs w:val="28"/>
        </w:rPr>
        <w:t>国开《办公室管理》形考任务2-5参考答案精简版</w:t>
      </w:r>
    </w:p>
    <w:p w14:paraId="788BB1D1">
      <w:r>
        <w:br w:type="textWrapping"/>
      </w:r>
      <w:r>
        <w:t>办公室管理·形考任务二（第二章）</w:t>
      </w:r>
    </w:p>
    <w:p w14:paraId="7A9543F8">
      <w:pPr>
        <w:rPr>
          <w:rFonts w:hint="eastAsia"/>
        </w:rPr>
      </w:pPr>
      <w:r>
        <w:rPr>
          <w:rFonts w:hint="eastAsia"/>
        </w:rPr>
        <w:t>一、单项选择题（每小题5分，共50分）</w:t>
      </w:r>
    </w:p>
    <w:p w14:paraId="574355B5">
      <w:pPr>
        <w:rPr>
          <w:rFonts w:hint="eastAsia"/>
        </w:rPr>
      </w:pPr>
      <w:r>
        <w:rPr>
          <w:rFonts w:hint="eastAsia"/>
        </w:rPr>
        <w:t>1</w:t>
      </w:r>
      <w:r>
        <w:rPr>
          <w:rFonts w:hint="eastAsia"/>
          <w:lang w:eastAsia="zh-CN"/>
        </w:rPr>
        <w:t>.</w:t>
      </w:r>
      <w:r>
        <w:rPr>
          <w:rFonts w:hint="eastAsia"/>
        </w:rPr>
        <w:t>B</w:t>
      </w:r>
    </w:p>
    <w:p w14:paraId="1677D184">
      <w:pPr>
        <w:rPr>
          <w:rFonts w:hint="eastAsia"/>
        </w:rPr>
      </w:pPr>
      <w:r>
        <w:rPr>
          <w:rFonts w:hint="eastAsia"/>
        </w:rPr>
        <w:t>2</w:t>
      </w:r>
      <w:r>
        <w:rPr>
          <w:rFonts w:hint="eastAsia"/>
          <w:lang w:eastAsia="zh-CN"/>
        </w:rPr>
        <w:t>.</w:t>
      </w:r>
      <w:r>
        <w:rPr>
          <w:rFonts w:hint="eastAsia"/>
        </w:rPr>
        <w:t>D</w:t>
      </w:r>
    </w:p>
    <w:p w14:paraId="26979EA8">
      <w:pPr>
        <w:rPr>
          <w:rFonts w:hint="eastAsia"/>
        </w:rPr>
      </w:pPr>
      <w:r>
        <w:rPr>
          <w:rFonts w:hint="eastAsia"/>
        </w:rPr>
        <w:t>3</w:t>
      </w:r>
      <w:r>
        <w:rPr>
          <w:rFonts w:hint="eastAsia"/>
          <w:lang w:eastAsia="zh-CN"/>
        </w:rPr>
        <w:t>.</w:t>
      </w:r>
      <w:r>
        <w:rPr>
          <w:rFonts w:hint="eastAsia"/>
        </w:rPr>
        <w:t>A</w:t>
      </w:r>
    </w:p>
    <w:p w14:paraId="001224EF">
      <w:pPr>
        <w:rPr>
          <w:rFonts w:hint="eastAsia"/>
        </w:rPr>
      </w:pPr>
      <w:r>
        <w:rPr>
          <w:rFonts w:hint="eastAsia"/>
        </w:rPr>
        <w:t>4</w:t>
      </w:r>
      <w:r>
        <w:rPr>
          <w:rFonts w:hint="eastAsia"/>
          <w:lang w:eastAsia="zh-CN"/>
        </w:rPr>
        <w:t>.</w:t>
      </w:r>
      <w:r>
        <w:rPr>
          <w:rFonts w:hint="eastAsia"/>
        </w:rPr>
        <w:t>C</w:t>
      </w:r>
    </w:p>
    <w:p w14:paraId="5FA29678">
      <w:pPr>
        <w:rPr>
          <w:rFonts w:hint="eastAsia"/>
        </w:rPr>
      </w:pPr>
      <w:r>
        <w:rPr>
          <w:rFonts w:hint="eastAsia"/>
        </w:rPr>
        <w:t>5</w:t>
      </w:r>
      <w:r>
        <w:rPr>
          <w:rFonts w:hint="eastAsia"/>
          <w:lang w:eastAsia="zh-CN"/>
        </w:rPr>
        <w:t>.</w:t>
      </w:r>
      <w:r>
        <w:rPr>
          <w:rFonts w:hint="eastAsia"/>
        </w:rPr>
        <w:t>A</w:t>
      </w:r>
    </w:p>
    <w:p w14:paraId="69CAF9F8">
      <w:pPr>
        <w:rPr>
          <w:rFonts w:hint="eastAsia"/>
        </w:rPr>
      </w:pPr>
      <w:r>
        <w:rPr>
          <w:rFonts w:hint="eastAsia"/>
        </w:rPr>
        <w:t>6</w:t>
      </w:r>
      <w:r>
        <w:rPr>
          <w:rFonts w:hint="eastAsia"/>
          <w:lang w:eastAsia="zh-CN"/>
        </w:rPr>
        <w:t>.</w:t>
      </w:r>
      <w:r>
        <w:rPr>
          <w:rFonts w:hint="eastAsia"/>
        </w:rPr>
        <w:t>A</w:t>
      </w:r>
    </w:p>
    <w:p w14:paraId="0BC21A04">
      <w:pPr>
        <w:rPr>
          <w:rFonts w:hint="eastAsia"/>
        </w:rPr>
      </w:pPr>
      <w:r>
        <w:rPr>
          <w:rFonts w:hint="eastAsia"/>
        </w:rPr>
        <w:t>7</w:t>
      </w:r>
      <w:r>
        <w:rPr>
          <w:rFonts w:hint="eastAsia"/>
          <w:lang w:eastAsia="zh-CN"/>
        </w:rPr>
        <w:t>.</w:t>
      </w:r>
      <w:r>
        <w:rPr>
          <w:rFonts w:hint="eastAsia"/>
        </w:rPr>
        <w:t>D</w:t>
      </w:r>
    </w:p>
    <w:p w14:paraId="4A7D8ED5">
      <w:pPr>
        <w:rPr>
          <w:rFonts w:hint="eastAsia"/>
        </w:rPr>
      </w:pPr>
      <w:r>
        <w:rPr>
          <w:rFonts w:hint="eastAsia"/>
        </w:rPr>
        <w:t>8</w:t>
      </w:r>
      <w:r>
        <w:rPr>
          <w:rFonts w:hint="eastAsia"/>
          <w:lang w:eastAsia="zh-CN"/>
        </w:rPr>
        <w:t>.</w:t>
      </w:r>
      <w:r>
        <w:rPr>
          <w:rFonts w:hint="eastAsia"/>
        </w:rPr>
        <w:t>C</w:t>
      </w:r>
    </w:p>
    <w:p w14:paraId="6EE98860">
      <w:pPr>
        <w:rPr>
          <w:rFonts w:hint="eastAsia"/>
        </w:rPr>
      </w:pPr>
      <w:r>
        <w:rPr>
          <w:rFonts w:hint="eastAsia"/>
        </w:rPr>
        <w:t>9</w:t>
      </w:r>
      <w:r>
        <w:rPr>
          <w:rFonts w:hint="eastAsia"/>
          <w:lang w:eastAsia="zh-CN"/>
        </w:rPr>
        <w:t>.</w:t>
      </w:r>
      <w:r>
        <w:rPr>
          <w:rFonts w:hint="eastAsia"/>
        </w:rPr>
        <w:t>B</w:t>
      </w:r>
    </w:p>
    <w:p w14:paraId="3A0F4275">
      <w:pPr>
        <w:rPr>
          <w:rFonts w:hint="eastAsia"/>
        </w:rPr>
      </w:pPr>
      <w:r>
        <w:rPr>
          <w:rFonts w:hint="eastAsia"/>
        </w:rPr>
        <w:t>10</w:t>
      </w:r>
      <w:r>
        <w:rPr>
          <w:rFonts w:hint="eastAsia"/>
          <w:lang w:eastAsia="zh-CN"/>
        </w:rPr>
        <w:t>.</w:t>
      </w:r>
      <w:r>
        <w:rPr>
          <w:rFonts w:hint="eastAsia"/>
        </w:rPr>
        <w:t>A</w:t>
      </w:r>
    </w:p>
    <w:p w14:paraId="69BDF2A1">
      <w:pPr>
        <w:rPr>
          <w:rFonts w:hint="eastAsia"/>
        </w:rPr>
      </w:pPr>
      <w:r>
        <w:rPr>
          <w:rFonts w:hint="eastAsia"/>
        </w:rPr>
        <w:t>二、判断题（每小题5分，共50分）</w:t>
      </w:r>
    </w:p>
    <w:p w14:paraId="732105D7">
      <w:pPr>
        <w:rPr>
          <w:rFonts w:hint="eastAsia"/>
        </w:rPr>
      </w:pPr>
      <w:r>
        <w:rPr>
          <w:rFonts w:hint="eastAsia"/>
        </w:rPr>
        <w:t>11</w:t>
      </w:r>
      <w:r>
        <w:rPr>
          <w:rFonts w:hint="eastAsia"/>
          <w:lang w:eastAsia="zh-CN"/>
        </w:rPr>
        <w:t>.</w:t>
      </w:r>
      <w:r>
        <w:rPr>
          <w:rFonts w:hint="eastAsia"/>
        </w:rPr>
        <w:t>A</w:t>
      </w:r>
    </w:p>
    <w:p w14:paraId="738B96CA">
      <w:pPr>
        <w:rPr>
          <w:rFonts w:hint="eastAsia"/>
        </w:rPr>
      </w:pPr>
      <w:r>
        <w:rPr>
          <w:rFonts w:hint="eastAsia"/>
        </w:rPr>
        <w:t>12</w:t>
      </w:r>
      <w:r>
        <w:rPr>
          <w:rFonts w:hint="eastAsia"/>
          <w:lang w:eastAsia="zh-CN"/>
        </w:rPr>
        <w:t>.</w:t>
      </w:r>
      <w:r>
        <w:rPr>
          <w:rFonts w:hint="eastAsia"/>
        </w:rPr>
        <w:t>B</w:t>
      </w:r>
    </w:p>
    <w:p w14:paraId="70B3B52F">
      <w:pPr>
        <w:rPr>
          <w:rFonts w:hint="eastAsia"/>
        </w:rPr>
      </w:pPr>
      <w:r>
        <w:rPr>
          <w:rFonts w:hint="eastAsia"/>
        </w:rPr>
        <w:t>13</w:t>
      </w:r>
      <w:r>
        <w:rPr>
          <w:rFonts w:hint="eastAsia"/>
          <w:lang w:eastAsia="zh-CN"/>
        </w:rPr>
        <w:t>.</w:t>
      </w:r>
      <w:r>
        <w:rPr>
          <w:rFonts w:hint="eastAsia"/>
        </w:rPr>
        <w:t>A</w:t>
      </w:r>
    </w:p>
    <w:p w14:paraId="0D5D7123">
      <w:pPr>
        <w:rPr>
          <w:rFonts w:hint="eastAsia"/>
        </w:rPr>
      </w:pPr>
      <w:r>
        <w:rPr>
          <w:rFonts w:hint="eastAsia"/>
        </w:rPr>
        <w:t>14</w:t>
      </w:r>
      <w:r>
        <w:rPr>
          <w:rFonts w:hint="eastAsia"/>
          <w:lang w:eastAsia="zh-CN"/>
        </w:rPr>
        <w:t>.</w:t>
      </w:r>
      <w:r>
        <w:rPr>
          <w:rFonts w:hint="eastAsia"/>
        </w:rPr>
        <w:t>A</w:t>
      </w:r>
    </w:p>
    <w:p w14:paraId="30B9757D">
      <w:pPr>
        <w:rPr>
          <w:rFonts w:hint="eastAsia"/>
        </w:rPr>
      </w:pPr>
      <w:r>
        <w:rPr>
          <w:rFonts w:hint="eastAsia"/>
        </w:rPr>
        <w:t>15</w:t>
      </w:r>
      <w:r>
        <w:rPr>
          <w:rFonts w:hint="eastAsia"/>
          <w:lang w:eastAsia="zh-CN"/>
        </w:rPr>
        <w:t>.</w:t>
      </w:r>
      <w:r>
        <w:rPr>
          <w:rFonts w:hint="eastAsia"/>
        </w:rPr>
        <w:t>B</w:t>
      </w:r>
    </w:p>
    <w:p w14:paraId="2279CBDD">
      <w:pPr>
        <w:rPr>
          <w:rFonts w:hint="eastAsia"/>
        </w:rPr>
      </w:pPr>
      <w:r>
        <w:rPr>
          <w:rFonts w:hint="eastAsia"/>
        </w:rPr>
        <w:t>16</w:t>
      </w:r>
      <w:r>
        <w:rPr>
          <w:rFonts w:hint="eastAsia"/>
          <w:lang w:eastAsia="zh-CN"/>
        </w:rPr>
        <w:t>.</w:t>
      </w:r>
      <w:r>
        <w:rPr>
          <w:rFonts w:hint="eastAsia"/>
        </w:rPr>
        <w:t>B</w:t>
      </w:r>
    </w:p>
    <w:p w14:paraId="2B806AF9">
      <w:pPr>
        <w:rPr>
          <w:rFonts w:hint="eastAsia"/>
        </w:rPr>
      </w:pPr>
      <w:r>
        <w:rPr>
          <w:rFonts w:hint="eastAsia"/>
        </w:rPr>
        <w:t>17</w:t>
      </w:r>
      <w:r>
        <w:rPr>
          <w:rFonts w:hint="eastAsia"/>
          <w:lang w:eastAsia="zh-CN"/>
        </w:rPr>
        <w:t>.</w:t>
      </w:r>
      <w:r>
        <w:rPr>
          <w:rFonts w:hint="eastAsia"/>
        </w:rPr>
        <w:t>B</w:t>
      </w:r>
    </w:p>
    <w:p w14:paraId="285BBF32">
      <w:pPr>
        <w:rPr>
          <w:rFonts w:hint="eastAsia"/>
        </w:rPr>
      </w:pPr>
      <w:r>
        <w:rPr>
          <w:rFonts w:hint="eastAsia"/>
        </w:rPr>
        <w:t>18</w:t>
      </w:r>
      <w:r>
        <w:rPr>
          <w:rFonts w:hint="eastAsia"/>
          <w:lang w:eastAsia="zh-CN"/>
        </w:rPr>
        <w:t>.</w:t>
      </w:r>
      <w:r>
        <w:rPr>
          <w:rFonts w:hint="eastAsia"/>
        </w:rPr>
        <w:t>A</w:t>
      </w:r>
    </w:p>
    <w:p w14:paraId="7683B211">
      <w:pPr>
        <w:rPr>
          <w:rFonts w:hint="eastAsia"/>
        </w:rPr>
      </w:pPr>
      <w:r>
        <w:rPr>
          <w:rFonts w:hint="eastAsia"/>
        </w:rPr>
        <w:t>19</w:t>
      </w:r>
      <w:r>
        <w:rPr>
          <w:rFonts w:hint="eastAsia"/>
          <w:lang w:eastAsia="zh-CN"/>
        </w:rPr>
        <w:t>.</w:t>
      </w:r>
      <w:r>
        <w:rPr>
          <w:rFonts w:hint="eastAsia"/>
        </w:rPr>
        <w:t>B</w:t>
      </w:r>
    </w:p>
    <w:p w14:paraId="6A06A8E1">
      <w:r>
        <w:rPr>
          <w:rFonts w:hint="eastAsia"/>
        </w:rPr>
        <w:t>20</w:t>
      </w:r>
      <w:r>
        <w:rPr>
          <w:rFonts w:hint="eastAsia"/>
          <w:lang w:eastAsia="zh-CN"/>
        </w:rPr>
        <w:t>.</w:t>
      </w:r>
      <w:r>
        <w:rPr>
          <w:rFonts w:hint="eastAsia"/>
        </w:rPr>
        <w:t>A</w:t>
      </w:r>
      <w:r>
        <w:br w:type="textWrapping"/>
      </w:r>
      <w:r>
        <w:t>办公室管理·形考任务三（第三章~第四章）</w:t>
      </w:r>
    </w:p>
    <w:p w14:paraId="5A110FFD">
      <w:pPr>
        <w:rPr>
          <w:rFonts w:hint="eastAsia"/>
        </w:rPr>
      </w:pPr>
      <w:r>
        <w:rPr>
          <w:rFonts w:hint="eastAsia"/>
        </w:rPr>
        <w:t>一、单项选择题（每小题5分，共50分）</w:t>
      </w:r>
    </w:p>
    <w:p w14:paraId="0137FB3F">
      <w:pPr>
        <w:rPr>
          <w:rFonts w:hint="eastAsia"/>
        </w:rPr>
      </w:pPr>
      <w:r>
        <w:rPr>
          <w:rFonts w:hint="eastAsia"/>
        </w:rPr>
        <w:t>1</w:t>
      </w:r>
      <w:r>
        <w:rPr>
          <w:rFonts w:hint="eastAsia"/>
          <w:lang w:eastAsia="zh-CN"/>
        </w:rPr>
        <w:t>.</w:t>
      </w:r>
      <w:r>
        <w:rPr>
          <w:rFonts w:hint="eastAsia"/>
        </w:rPr>
        <w:t>B</w:t>
      </w:r>
    </w:p>
    <w:p w14:paraId="73817E95">
      <w:pPr>
        <w:rPr>
          <w:rFonts w:hint="eastAsia"/>
        </w:rPr>
      </w:pPr>
      <w:r>
        <w:rPr>
          <w:rFonts w:hint="eastAsia"/>
        </w:rPr>
        <w:t>2</w:t>
      </w:r>
      <w:r>
        <w:rPr>
          <w:rFonts w:hint="eastAsia"/>
          <w:lang w:eastAsia="zh-CN"/>
        </w:rPr>
        <w:t>.</w:t>
      </w:r>
      <w:r>
        <w:rPr>
          <w:rFonts w:hint="eastAsia"/>
        </w:rPr>
        <w:t>B</w:t>
      </w:r>
    </w:p>
    <w:p w14:paraId="00CEA7BA">
      <w:pPr>
        <w:rPr>
          <w:rFonts w:hint="eastAsia"/>
        </w:rPr>
      </w:pPr>
      <w:r>
        <w:rPr>
          <w:rFonts w:hint="eastAsia"/>
        </w:rPr>
        <w:t>3</w:t>
      </w:r>
      <w:r>
        <w:rPr>
          <w:rFonts w:hint="eastAsia"/>
          <w:lang w:eastAsia="zh-CN"/>
        </w:rPr>
        <w:t>.</w:t>
      </w:r>
      <w:r>
        <w:rPr>
          <w:rFonts w:hint="eastAsia"/>
        </w:rPr>
        <w:t>A</w:t>
      </w:r>
    </w:p>
    <w:p w14:paraId="2FC3E7AD">
      <w:pPr>
        <w:rPr>
          <w:rFonts w:hint="eastAsia"/>
        </w:rPr>
      </w:pPr>
      <w:r>
        <w:rPr>
          <w:rFonts w:hint="eastAsia"/>
        </w:rPr>
        <w:t>4</w:t>
      </w:r>
      <w:r>
        <w:rPr>
          <w:rFonts w:hint="eastAsia"/>
          <w:lang w:eastAsia="zh-CN"/>
        </w:rPr>
        <w:t>.</w:t>
      </w:r>
      <w:r>
        <w:rPr>
          <w:rFonts w:hint="eastAsia"/>
        </w:rPr>
        <w:t>D</w:t>
      </w:r>
    </w:p>
    <w:p w14:paraId="6334DAB2">
      <w:pPr>
        <w:rPr>
          <w:rFonts w:hint="eastAsia"/>
        </w:rPr>
      </w:pPr>
      <w:r>
        <w:rPr>
          <w:rFonts w:hint="eastAsia"/>
        </w:rPr>
        <w:t>5</w:t>
      </w:r>
      <w:r>
        <w:rPr>
          <w:rFonts w:hint="eastAsia"/>
          <w:lang w:eastAsia="zh-CN"/>
        </w:rPr>
        <w:t>.</w:t>
      </w:r>
      <w:r>
        <w:rPr>
          <w:rFonts w:hint="eastAsia"/>
        </w:rPr>
        <w:t>C</w:t>
      </w:r>
    </w:p>
    <w:p w14:paraId="21BE37F0">
      <w:pPr>
        <w:rPr>
          <w:rFonts w:hint="eastAsia"/>
        </w:rPr>
      </w:pPr>
      <w:r>
        <w:rPr>
          <w:rFonts w:hint="eastAsia"/>
        </w:rPr>
        <w:t>6</w:t>
      </w:r>
      <w:r>
        <w:rPr>
          <w:rFonts w:hint="eastAsia"/>
          <w:lang w:eastAsia="zh-CN"/>
        </w:rPr>
        <w:t>.</w:t>
      </w:r>
      <w:r>
        <w:rPr>
          <w:rFonts w:hint="eastAsia"/>
        </w:rPr>
        <w:t>C</w:t>
      </w:r>
    </w:p>
    <w:p w14:paraId="3389DD8E">
      <w:pPr>
        <w:rPr>
          <w:rFonts w:hint="eastAsia"/>
        </w:rPr>
      </w:pPr>
      <w:r>
        <w:rPr>
          <w:rFonts w:hint="eastAsia"/>
        </w:rPr>
        <w:t>7</w:t>
      </w:r>
      <w:r>
        <w:rPr>
          <w:rFonts w:hint="eastAsia"/>
          <w:lang w:eastAsia="zh-CN"/>
        </w:rPr>
        <w:t>.</w:t>
      </w:r>
      <w:r>
        <w:rPr>
          <w:rFonts w:hint="eastAsia"/>
        </w:rPr>
        <w:t>D</w:t>
      </w:r>
    </w:p>
    <w:p w14:paraId="56C64A09">
      <w:pPr>
        <w:rPr>
          <w:rFonts w:hint="eastAsia"/>
        </w:rPr>
      </w:pPr>
      <w:r>
        <w:rPr>
          <w:rFonts w:hint="eastAsia"/>
        </w:rPr>
        <w:t>8</w:t>
      </w:r>
      <w:r>
        <w:rPr>
          <w:rFonts w:hint="eastAsia"/>
          <w:lang w:eastAsia="zh-CN"/>
        </w:rPr>
        <w:t>.</w:t>
      </w:r>
      <w:r>
        <w:rPr>
          <w:rFonts w:hint="eastAsia"/>
        </w:rPr>
        <w:t>C</w:t>
      </w:r>
    </w:p>
    <w:p w14:paraId="3CF55E83">
      <w:pPr>
        <w:rPr>
          <w:rFonts w:hint="eastAsia"/>
        </w:rPr>
      </w:pPr>
      <w:r>
        <w:rPr>
          <w:rFonts w:hint="eastAsia"/>
        </w:rPr>
        <w:t>9</w:t>
      </w:r>
      <w:r>
        <w:rPr>
          <w:rFonts w:hint="eastAsia"/>
          <w:lang w:eastAsia="zh-CN"/>
        </w:rPr>
        <w:t>.</w:t>
      </w:r>
      <w:r>
        <w:rPr>
          <w:rFonts w:hint="eastAsia"/>
        </w:rPr>
        <w:t>D</w:t>
      </w:r>
    </w:p>
    <w:p w14:paraId="5795268D">
      <w:pPr>
        <w:rPr>
          <w:rFonts w:hint="eastAsia"/>
        </w:rPr>
      </w:pPr>
      <w:r>
        <w:rPr>
          <w:rFonts w:hint="eastAsia"/>
        </w:rPr>
        <w:t>10</w:t>
      </w:r>
      <w:r>
        <w:rPr>
          <w:rFonts w:hint="eastAsia"/>
          <w:lang w:eastAsia="zh-CN"/>
        </w:rPr>
        <w:t>.</w:t>
      </w:r>
      <w:r>
        <w:rPr>
          <w:rFonts w:hint="eastAsia"/>
        </w:rPr>
        <w:t>B</w:t>
      </w:r>
    </w:p>
    <w:p w14:paraId="06D09B8C">
      <w:pPr>
        <w:rPr>
          <w:rFonts w:hint="eastAsia"/>
        </w:rPr>
      </w:pPr>
      <w:r>
        <w:rPr>
          <w:rFonts w:hint="eastAsia"/>
        </w:rPr>
        <w:t>二、判断题（每小题5分，共50分）</w:t>
      </w:r>
    </w:p>
    <w:p w14:paraId="328670E4">
      <w:pPr>
        <w:rPr>
          <w:rFonts w:hint="eastAsia"/>
        </w:rPr>
      </w:pPr>
      <w:r>
        <w:rPr>
          <w:rFonts w:hint="eastAsia"/>
        </w:rPr>
        <w:t>11</w:t>
      </w:r>
      <w:r>
        <w:rPr>
          <w:rFonts w:hint="eastAsia"/>
          <w:lang w:eastAsia="zh-CN"/>
        </w:rPr>
        <w:t>.</w:t>
      </w:r>
      <w:r>
        <w:rPr>
          <w:rFonts w:hint="eastAsia"/>
        </w:rPr>
        <w:t>A</w:t>
      </w:r>
    </w:p>
    <w:p w14:paraId="31F44342">
      <w:pPr>
        <w:rPr>
          <w:rFonts w:hint="eastAsia"/>
        </w:rPr>
      </w:pPr>
      <w:r>
        <w:rPr>
          <w:rFonts w:hint="eastAsia"/>
        </w:rPr>
        <w:t>12</w:t>
      </w:r>
      <w:r>
        <w:rPr>
          <w:rFonts w:hint="eastAsia"/>
          <w:lang w:eastAsia="zh-CN"/>
        </w:rPr>
        <w:t>.</w:t>
      </w:r>
      <w:r>
        <w:rPr>
          <w:rFonts w:hint="eastAsia"/>
        </w:rPr>
        <w:t>B</w:t>
      </w:r>
    </w:p>
    <w:p w14:paraId="1D34E14C">
      <w:pPr>
        <w:rPr>
          <w:rFonts w:hint="eastAsia"/>
        </w:rPr>
      </w:pPr>
      <w:r>
        <w:rPr>
          <w:rFonts w:hint="eastAsia"/>
        </w:rPr>
        <w:t>13</w:t>
      </w:r>
      <w:r>
        <w:rPr>
          <w:rFonts w:hint="eastAsia"/>
          <w:lang w:eastAsia="zh-CN"/>
        </w:rPr>
        <w:t>.</w:t>
      </w:r>
      <w:r>
        <w:rPr>
          <w:rFonts w:hint="eastAsia"/>
        </w:rPr>
        <w:t>A</w:t>
      </w:r>
    </w:p>
    <w:p w14:paraId="72043052">
      <w:pPr>
        <w:rPr>
          <w:rFonts w:hint="eastAsia"/>
        </w:rPr>
      </w:pPr>
      <w:r>
        <w:rPr>
          <w:rFonts w:hint="eastAsia"/>
        </w:rPr>
        <w:t>14</w:t>
      </w:r>
      <w:r>
        <w:rPr>
          <w:rFonts w:hint="eastAsia"/>
          <w:lang w:eastAsia="zh-CN"/>
        </w:rPr>
        <w:t>.</w:t>
      </w:r>
      <w:r>
        <w:rPr>
          <w:rFonts w:hint="eastAsia"/>
        </w:rPr>
        <w:t>B</w:t>
      </w:r>
    </w:p>
    <w:p w14:paraId="7D0BFF91">
      <w:pPr>
        <w:rPr>
          <w:rFonts w:hint="eastAsia"/>
        </w:rPr>
      </w:pPr>
      <w:r>
        <w:rPr>
          <w:rFonts w:hint="eastAsia"/>
        </w:rPr>
        <w:t>15</w:t>
      </w:r>
      <w:r>
        <w:rPr>
          <w:rFonts w:hint="eastAsia"/>
          <w:lang w:eastAsia="zh-CN"/>
        </w:rPr>
        <w:t>.</w:t>
      </w:r>
      <w:r>
        <w:rPr>
          <w:rFonts w:hint="eastAsia"/>
        </w:rPr>
        <w:t>B</w:t>
      </w:r>
    </w:p>
    <w:p w14:paraId="772ADD25">
      <w:pPr>
        <w:rPr>
          <w:rFonts w:hint="eastAsia"/>
        </w:rPr>
      </w:pPr>
      <w:r>
        <w:rPr>
          <w:rFonts w:hint="eastAsia"/>
        </w:rPr>
        <w:t>16</w:t>
      </w:r>
      <w:r>
        <w:rPr>
          <w:rFonts w:hint="eastAsia"/>
          <w:lang w:eastAsia="zh-CN"/>
        </w:rPr>
        <w:t>.</w:t>
      </w:r>
      <w:r>
        <w:rPr>
          <w:rFonts w:hint="eastAsia"/>
        </w:rPr>
        <w:t>A</w:t>
      </w:r>
    </w:p>
    <w:p w14:paraId="27108DCA">
      <w:pPr>
        <w:rPr>
          <w:rFonts w:hint="eastAsia"/>
        </w:rPr>
      </w:pPr>
      <w:r>
        <w:rPr>
          <w:rFonts w:hint="eastAsia"/>
        </w:rPr>
        <w:t>17</w:t>
      </w:r>
      <w:r>
        <w:rPr>
          <w:rFonts w:hint="eastAsia"/>
          <w:lang w:eastAsia="zh-CN"/>
        </w:rPr>
        <w:t>.</w:t>
      </w:r>
      <w:r>
        <w:rPr>
          <w:rFonts w:hint="eastAsia"/>
        </w:rPr>
        <w:t>A</w:t>
      </w:r>
    </w:p>
    <w:p w14:paraId="1A18F1B9">
      <w:pPr>
        <w:rPr>
          <w:rFonts w:hint="eastAsia"/>
        </w:rPr>
      </w:pPr>
      <w:r>
        <w:rPr>
          <w:rFonts w:hint="eastAsia"/>
        </w:rPr>
        <w:t>18</w:t>
      </w:r>
      <w:r>
        <w:rPr>
          <w:rFonts w:hint="eastAsia"/>
          <w:lang w:eastAsia="zh-CN"/>
        </w:rPr>
        <w:t>.</w:t>
      </w:r>
      <w:r>
        <w:rPr>
          <w:rFonts w:hint="eastAsia"/>
        </w:rPr>
        <w:t>B</w:t>
      </w:r>
    </w:p>
    <w:p w14:paraId="1AF0E247">
      <w:pPr>
        <w:rPr>
          <w:rFonts w:hint="eastAsia"/>
        </w:rPr>
      </w:pPr>
      <w:r>
        <w:rPr>
          <w:rFonts w:hint="eastAsia"/>
        </w:rPr>
        <w:t>19</w:t>
      </w:r>
      <w:r>
        <w:rPr>
          <w:rFonts w:hint="eastAsia"/>
          <w:lang w:eastAsia="zh-CN"/>
        </w:rPr>
        <w:t>.</w:t>
      </w:r>
      <w:r>
        <w:rPr>
          <w:rFonts w:hint="eastAsia"/>
        </w:rPr>
        <w:t>B</w:t>
      </w:r>
    </w:p>
    <w:p w14:paraId="5905070B">
      <w:r>
        <w:rPr>
          <w:rFonts w:hint="eastAsia"/>
        </w:rPr>
        <w:t>20</w:t>
      </w:r>
      <w:r>
        <w:rPr>
          <w:rFonts w:hint="eastAsia"/>
          <w:lang w:eastAsia="zh-CN"/>
        </w:rPr>
        <w:t>.</w:t>
      </w:r>
      <w:r>
        <w:rPr>
          <w:rFonts w:hint="eastAsia"/>
        </w:rPr>
        <w:t>A</w:t>
      </w:r>
    </w:p>
    <w:p w14:paraId="5A9D11C8">
      <w:r>
        <w:t>办公室管理·形考任务四（第五章~第六章）</w:t>
      </w:r>
    </w:p>
    <w:p w14:paraId="691DD3D2">
      <w:pPr>
        <w:rPr>
          <w:rFonts w:hint="eastAsia"/>
        </w:rPr>
      </w:pPr>
      <w:r>
        <w:rPr>
          <w:rFonts w:hint="eastAsia"/>
        </w:rPr>
        <w:t>一、单项选择题（每小题5分，共50分）</w:t>
      </w:r>
    </w:p>
    <w:p w14:paraId="52CFEC03">
      <w:pPr>
        <w:rPr>
          <w:rFonts w:hint="eastAsia"/>
        </w:rPr>
      </w:pPr>
      <w:r>
        <w:rPr>
          <w:rFonts w:hint="eastAsia"/>
        </w:rPr>
        <w:t>1</w:t>
      </w:r>
      <w:r>
        <w:rPr>
          <w:rFonts w:hint="eastAsia"/>
          <w:lang w:eastAsia="zh-CN"/>
        </w:rPr>
        <w:t>.</w:t>
      </w:r>
      <w:r>
        <w:rPr>
          <w:rFonts w:hint="eastAsia"/>
        </w:rPr>
        <w:t>A</w:t>
      </w:r>
    </w:p>
    <w:p w14:paraId="0CB1F04A">
      <w:pPr>
        <w:rPr>
          <w:rFonts w:hint="eastAsia"/>
        </w:rPr>
      </w:pPr>
      <w:r>
        <w:rPr>
          <w:rFonts w:hint="eastAsia"/>
        </w:rPr>
        <w:t>2</w:t>
      </w:r>
      <w:r>
        <w:rPr>
          <w:rFonts w:hint="eastAsia"/>
          <w:lang w:eastAsia="zh-CN"/>
        </w:rPr>
        <w:t>.</w:t>
      </w:r>
      <w:r>
        <w:rPr>
          <w:rFonts w:hint="eastAsia"/>
        </w:rPr>
        <w:t>C</w:t>
      </w:r>
    </w:p>
    <w:p w14:paraId="32D92274">
      <w:pPr>
        <w:rPr>
          <w:rFonts w:hint="eastAsia"/>
        </w:rPr>
      </w:pPr>
      <w:r>
        <w:rPr>
          <w:rFonts w:hint="eastAsia"/>
        </w:rPr>
        <w:t>3</w:t>
      </w:r>
      <w:r>
        <w:rPr>
          <w:rFonts w:hint="eastAsia"/>
          <w:lang w:eastAsia="zh-CN"/>
        </w:rPr>
        <w:t>.</w:t>
      </w:r>
      <w:r>
        <w:rPr>
          <w:rFonts w:hint="eastAsia"/>
        </w:rPr>
        <w:t>C</w:t>
      </w:r>
    </w:p>
    <w:p w14:paraId="5D46865F">
      <w:pPr>
        <w:rPr>
          <w:rFonts w:hint="eastAsia"/>
        </w:rPr>
      </w:pPr>
      <w:r>
        <w:rPr>
          <w:rFonts w:hint="eastAsia"/>
        </w:rPr>
        <w:t>4</w:t>
      </w:r>
      <w:r>
        <w:rPr>
          <w:rFonts w:hint="eastAsia"/>
          <w:lang w:eastAsia="zh-CN"/>
        </w:rPr>
        <w:t>.</w:t>
      </w:r>
      <w:r>
        <w:rPr>
          <w:rFonts w:hint="eastAsia"/>
        </w:rPr>
        <w:t>C</w:t>
      </w:r>
    </w:p>
    <w:p w14:paraId="7FF04F85">
      <w:pPr>
        <w:rPr>
          <w:rFonts w:hint="eastAsia"/>
        </w:rPr>
      </w:pPr>
      <w:r>
        <w:rPr>
          <w:rFonts w:hint="eastAsia"/>
        </w:rPr>
        <w:t>5</w:t>
      </w:r>
      <w:r>
        <w:rPr>
          <w:rFonts w:hint="eastAsia"/>
          <w:lang w:eastAsia="zh-CN"/>
        </w:rPr>
        <w:t>.</w:t>
      </w:r>
      <w:r>
        <w:rPr>
          <w:rFonts w:hint="eastAsia"/>
        </w:rPr>
        <w:t>C</w:t>
      </w:r>
    </w:p>
    <w:p w14:paraId="608385F9">
      <w:pPr>
        <w:rPr>
          <w:rFonts w:hint="eastAsia"/>
        </w:rPr>
      </w:pPr>
      <w:r>
        <w:rPr>
          <w:rFonts w:hint="eastAsia"/>
        </w:rPr>
        <w:t>6</w:t>
      </w:r>
      <w:r>
        <w:rPr>
          <w:rFonts w:hint="eastAsia"/>
          <w:lang w:eastAsia="zh-CN"/>
        </w:rPr>
        <w:t>.</w:t>
      </w:r>
      <w:r>
        <w:rPr>
          <w:rFonts w:hint="eastAsia"/>
        </w:rPr>
        <w:t>D</w:t>
      </w:r>
    </w:p>
    <w:p w14:paraId="76BAE83C">
      <w:pPr>
        <w:rPr>
          <w:rFonts w:hint="eastAsia"/>
        </w:rPr>
      </w:pPr>
      <w:r>
        <w:rPr>
          <w:rFonts w:hint="eastAsia"/>
        </w:rPr>
        <w:t>7</w:t>
      </w:r>
      <w:r>
        <w:rPr>
          <w:rFonts w:hint="eastAsia"/>
          <w:lang w:eastAsia="zh-CN"/>
        </w:rPr>
        <w:t>.</w:t>
      </w:r>
      <w:r>
        <w:rPr>
          <w:rFonts w:hint="eastAsia"/>
        </w:rPr>
        <w:t>B</w:t>
      </w:r>
    </w:p>
    <w:p w14:paraId="1DF99842">
      <w:pPr>
        <w:rPr>
          <w:rFonts w:hint="eastAsia"/>
        </w:rPr>
      </w:pPr>
      <w:r>
        <w:rPr>
          <w:rFonts w:hint="eastAsia"/>
        </w:rPr>
        <w:t>8</w:t>
      </w:r>
      <w:r>
        <w:rPr>
          <w:rFonts w:hint="eastAsia"/>
          <w:lang w:eastAsia="zh-CN"/>
        </w:rPr>
        <w:t>.</w:t>
      </w:r>
      <w:r>
        <w:rPr>
          <w:rFonts w:hint="eastAsia"/>
        </w:rPr>
        <w:t>D</w:t>
      </w:r>
    </w:p>
    <w:p w14:paraId="4985F949">
      <w:pPr>
        <w:rPr>
          <w:rFonts w:hint="eastAsia"/>
        </w:rPr>
      </w:pPr>
      <w:r>
        <w:rPr>
          <w:rFonts w:hint="eastAsia"/>
        </w:rPr>
        <w:t>9</w:t>
      </w:r>
      <w:r>
        <w:rPr>
          <w:rFonts w:hint="eastAsia"/>
          <w:lang w:eastAsia="zh-CN"/>
        </w:rPr>
        <w:t>.</w:t>
      </w:r>
      <w:r>
        <w:rPr>
          <w:rFonts w:hint="eastAsia"/>
        </w:rPr>
        <w:t>D</w:t>
      </w:r>
    </w:p>
    <w:p w14:paraId="4339AF28">
      <w:pPr>
        <w:rPr>
          <w:rFonts w:hint="eastAsia"/>
        </w:rPr>
      </w:pPr>
      <w:r>
        <w:rPr>
          <w:rFonts w:hint="eastAsia"/>
        </w:rPr>
        <w:t>10</w:t>
      </w:r>
      <w:r>
        <w:rPr>
          <w:rFonts w:hint="eastAsia"/>
          <w:lang w:eastAsia="zh-CN"/>
        </w:rPr>
        <w:t>.</w:t>
      </w:r>
      <w:r>
        <w:rPr>
          <w:rFonts w:hint="eastAsia"/>
        </w:rPr>
        <w:t>C</w:t>
      </w:r>
    </w:p>
    <w:p w14:paraId="2A5CF90A">
      <w:pPr>
        <w:rPr>
          <w:rFonts w:hint="eastAsia"/>
        </w:rPr>
      </w:pPr>
      <w:r>
        <w:rPr>
          <w:rFonts w:hint="eastAsia"/>
        </w:rPr>
        <w:t>二、判断题（每小题5分，共50分）</w:t>
      </w:r>
    </w:p>
    <w:p w14:paraId="367B0FAB">
      <w:pPr>
        <w:rPr>
          <w:rFonts w:hint="eastAsia"/>
        </w:rPr>
      </w:pPr>
      <w:r>
        <w:rPr>
          <w:rFonts w:hint="eastAsia"/>
        </w:rPr>
        <w:t>11</w:t>
      </w:r>
      <w:r>
        <w:rPr>
          <w:rFonts w:hint="eastAsia"/>
          <w:lang w:eastAsia="zh-CN"/>
        </w:rPr>
        <w:t>.</w:t>
      </w:r>
      <w:r>
        <w:rPr>
          <w:rFonts w:hint="eastAsia"/>
        </w:rPr>
        <w:t>A</w:t>
      </w:r>
    </w:p>
    <w:p w14:paraId="0D3C8101">
      <w:pPr>
        <w:rPr>
          <w:rFonts w:hint="eastAsia"/>
        </w:rPr>
      </w:pPr>
      <w:r>
        <w:rPr>
          <w:rFonts w:hint="eastAsia"/>
        </w:rPr>
        <w:t>12</w:t>
      </w:r>
      <w:r>
        <w:rPr>
          <w:rFonts w:hint="eastAsia"/>
          <w:lang w:eastAsia="zh-CN"/>
        </w:rPr>
        <w:t>.</w:t>
      </w:r>
      <w:r>
        <w:rPr>
          <w:rFonts w:hint="eastAsia"/>
        </w:rPr>
        <w:t>B</w:t>
      </w:r>
    </w:p>
    <w:p w14:paraId="3520078E">
      <w:pPr>
        <w:rPr>
          <w:rFonts w:hint="eastAsia"/>
        </w:rPr>
      </w:pPr>
      <w:r>
        <w:rPr>
          <w:rFonts w:hint="eastAsia"/>
        </w:rPr>
        <w:t>13</w:t>
      </w:r>
      <w:r>
        <w:rPr>
          <w:rFonts w:hint="eastAsia"/>
          <w:lang w:eastAsia="zh-CN"/>
        </w:rPr>
        <w:t>.</w:t>
      </w:r>
      <w:r>
        <w:rPr>
          <w:rFonts w:hint="eastAsia"/>
        </w:rPr>
        <w:t>B</w:t>
      </w:r>
    </w:p>
    <w:p w14:paraId="79EAE690">
      <w:pPr>
        <w:rPr>
          <w:rFonts w:hint="eastAsia"/>
        </w:rPr>
      </w:pPr>
      <w:r>
        <w:rPr>
          <w:rFonts w:hint="eastAsia"/>
        </w:rPr>
        <w:t>14</w:t>
      </w:r>
      <w:r>
        <w:rPr>
          <w:rFonts w:hint="eastAsia"/>
          <w:lang w:eastAsia="zh-CN"/>
        </w:rPr>
        <w:t>.</w:t>
      </w:r>
      <w:r>
        <w:rPr>
          <w:rFonts w:hint="eastAsia"/>
        </w:rPr>
        <w:t>A</w:t>
      </w:r>
    </w:p>
    <w:p w14:paraId="1F7A3517">
      <w:pPr>
        <w:rPr>
          <w:rFonts w:hint="eastAsia"/>
        </w:rPr>
      </w:pPr>
      <w:r>
        <w:rPr>
          <w:rFonts w:hint="eastAsia"/>
        </w:rPr>
        <w:t>15</w:t>
      </w:r>
      <w:r>
        <w:rPr>
          <w:rFonts w:hint="eastAsia"/>
          <w:lang w:eastAsia="zh-CN"/>
        </w:rPr>
        <w:t>.</w:t>
      </w:r>
      <w:r>
        <w:rPr>
          <w:rFonts w:hint="eastAsia"/>
        </w:rPr>
        <w:t>B</w:t>
      </w:r>
    </w:p>
    <w:p w14:paraId="329F4694">
      <w:pPr>
        <w:rPr>
          <w:rFonts w:hint="eastAsia"/>
        </w:rPr>
      </w:pPr>
      <w:r>
        <w:rPr>
          <w:rFonts w:hint="eastAsia"/>
        </w:rPr>
        <w:t>16</w:t>
      </w:r>
      <w:r>
        <w:rPr>
          <w:rFonts w:hint="eastAsia"/>
          <w:lang w:eastAsia="zh-CN"/>
        </w:rPr>
        <w:t>.</w:t>
      </w:r>
      <w:r>
        <w:rPr>
          <w:rFonts w:hint="eastAsia"/>
        </w:rPr>
        <w:t>A</w:t>
      </w:r>
    </w:p>
    <w:p w14:paraId="2456758E">
      <w:pPr>
        <w:rPr>
          <w:rFonts w:hint="eastAsia"/>
        </w:rPr>
      </w:pPr>
      <w:r>
        <w:rPr>
          <w:rFonts w:hint="eastAsia"/>
        </w:rPr>
        <w:t>17</w:t>
      </w:r>
      <w:r>
        <w:rPr>
          <w:rFonts w:hint="eastAsia"/>
          <w:lang w:eastAsia="zh-CN"/>
        </w:rPr>
        <w:t>.</w:t>
      </w:r>
      <w:r>
        <w:rPr>
          <w:rFonts w:hint="eastAsia"/>
        </w:rPr>
        <w:t>A</w:t>
      </w:r>
    </w:p>
    <w:p w14:paraId="235C2E42">
      <w:pPr>
        <w:rPr>
          <w:rFonts w:hint="eastAsia"/>
        </w:rPr>
      </w:pPr>
      <w:r>
        <w:rPr>
          <w:rFonts w:hint="eastAsia"/>
        </w:rPr>
        <w:t>18</w:t>
      </w:r>
      <w:r>
        <w:rPr>
          <w:rFonts w:hint="eastAsia"/>
          <w:lang w:eastAsia="zh-CN"/>
        </w:rPr>
        <w:t>.</w:t>
      </w:r>
      <w:r>
        <w:rPr>
          <w:rFonts w:hint="eastAsia"/>
        </w:rPr>
        <w:t>B</w:t>
      </w:r>
    </w:p>
    <w:p w14:paraId="433AEC0D">
      <w:pPr>
        <w:rPr>
          <w:rFonts w:hint="eastAsia"/>
        </w:rPr>
      </w:pPr>
      <w:r>
        <w:rPr>
          <w:rFonts w:hint="eastAsia"/>
        </w:rPr>
        <w:t>19</w:t>
      </w:r>
      <w:r>
        <w:rPr>
          <w:rFonts w:hint="eastAsia"/>
          <w:lang w:eastAsia="zh-CN"/>
        </w:rPr>
        <w:t>.</w:t>
      </w:r>
      <w:r>
        <w:rPr>
          <w:rFonts w:hint="eastAsia"/>
        </w:rPr>
        <w:t>A</w:t>
      </w:r>
    </w:p>
    <w:p w14:paraId="54D658E1">
      <w:r>
        <w:rPr>
          <w:rFonts w:hint="eastAsia"/>
        </w:rPr>
        <w:t>20</w:t>
      </w:r>
      <w:r>
        <w:rPr>
          <w:rFonts w:hint="eastAsia"/>
          <w:lang w:eastAsia="zh-CN"/>
        </w:rPr>
        <w:t>.</w:t>
      </w:r>
      <w:r>
        <w:rPr>
          <w:rFonts w:hint="eastAsia"/>
        </w:rPr>
        <w:t>B</w:t>
      </w:r>
    </w:p>
    <w:p w14:paraId="6502034C">
      <w:r>
        <w:br w:type="textWrapping"/>
      </w:r>
      <w:r>
        <w:t>办公室管理·形考任务五（第七章~第八章）</w:t>
      </w:r>
    </w:p>
    <w:p w14:paraId="4C941DD4">
      <w:pPr>
        <w:rPr>
          <w:rFonts w:hint="eastAsia"/>
        </w:rPr>
      </w:pPr>
      <w:r>
        <w:rPr>
          <w:rFonts w:hint="eastAsia"/>
        </w:rPr>
        <w:t>一、单项选择题（每小题5分，共50分）</w:t>
      </w:r>
    </w:p>
    <w:p w14:paraId="36CBC050">
      <w:pPr>
        <w:rPr>
          <w:rFonts w:hint="eastAsia"/>
        </w:rPr>
      </w:pPr>
      <w:r>
        <w:rPr>
          <w:rFonts w:hint="eastAsia"/>
        </w:rPr>
        <w:t>1</w:t>
      </w:r>
      <w:r>
        <w:rPr>
          <w:rFonts w:hint="eastAsia"/>
          <w:lang w:eastAsia="zh-CN"/>
        </w:rPr>
        <w:t>.</w:t>
      </w:r>
      <w:r>
        <w:rPr>
          <w:rFonts w:hint="eastAsia"/>
        </w:rPr>
        <w:t>C</w:t>
      </w:r>
    </w:p>
    <w:p w14:paraId="1F4E151B">
      <w:pPr>
        <w:rPr>
          <w:rFonts w:hint="eastAsia"/>
        </w:rPr>
      </w:pPr>
      <w:r>
        <w:rPr>
          <w:rFonts w:hint="eastAsia"/>
        </w:rPr>
        <w:t>2</w:t>
      </w:r>
      <w:r>
        <w:rPr>
          <w:rFonts w:hint="eastAsia"/>
          <w:lang w:eastAsia="zh-CN"/>
        </w:rPr>
        <w:t>.</w:t>
      </w:r>
      <w:r>
        <w:rPr>
          <w:rFonts w:hint="eastAsia"/>
        </w:rPr>
        <w:t>B</w:t>
      </w:r>
    </w:p>
    <w:p w14:paraId="6CB09670">
      <w:pPr>
        <w:rPr>
          <w:rFonts w:hint="eastAsia"/>
        </w:rPr>
      </w:pPr>
      <w:r>
        <w:rPr>
          <w:rFonts w:hint="eastAsia"/>
        </w:rPr>
        <w:t>3</w:t>
      </w:r>
      <w:r>
        <w:rPr>
          <w:rFonts w:hint="eastAsia"/>
          <w:lang w:eastAsia="zh-CN"/>
        </w:rPr>
        <w:t>.</w:t>
      </w:r>
      <w:r>
        <w:rPr>
          <w:rFonts w:hint="eastAsia"/>
        </w:rPr>
        <w:t>D</w:t>
      </w:r>
    </w:p>
    <w:p w14:paraId="358621E6">
      <w:pPr>
        <w:rPr>
          <w:rFonts w:hint="eastAsia"/>
        </w:rPr>
      </w:pPr>
      <w:r>
        <w:rPr>
          <w:rFonts w:hint="eastAsia"/>
        </w:rPr>
        <w:t>4</w:t>
      </w:r>
      <w:r>
        <w:rPr>
          <w:rFonts w:hint="eastAsia"/>
          <w:lang w:eastAsia="zh-CN"/>
        </w:rPr>
        <w:t>.</w:t>
      </w:r>
      <w:r>
        <w:rPr>
          <w:rFonts w:hint="eastAsia"/>
        </w:rPr>
        <w:t>C</w:t>
      </w:r>
    </w:p>
    <w:p w14:paraId="24E18222">
      <w:pPr>
        <w:rPr>
          <w:rFonts w:hint="eastAsia"/>
        </w:rPr>
      </w:pPr>
      <w:r>
        <w:rPr>
          <w:rFonts w:hint="eastAsia"/>
        </w:rPr>
        <w:t>5</w:t>
      </w:r>
      <w:r>
        <w:rPr>
          <w:rFonts w:hint="eastAsia"/>
          <w:lang w:eastAsia="zh-CN"/>
        </w:rPr>
        <w:t>.</w:t>
      </w:r>
      <w:r>
        <w:rPr>
          <w:rFonts w:hint="eastAsia"/>
        </w:rPr>
        <w:t>D</w:t>
      </w:r>
    </w:p>
    <w:p w14:paraId="21CC4235">
      <w:pPr>
        <w:rPr>
          <w:rFonts w:hint="eastAsia"/>
        </w:rPr>
      </w:pPr>
      <w:r>
        <w:rPr>
          <w:rFonts w:hint="eastAsia"/>
        </w:rPr>
        <w:t>6</w:t>
      </w:r>
      <w:r>
        <w:rPr>
          <w:rFonts w:hint="eastAsia"/>
          <w:lang w:eastAsia="zh-CN"/>
        </w:rPr>
        <w:t>.</w:t>
      </w:r>
      <w:r>
        <w:rPr>
          <w:rFonts w:hint="eastAsia"/>
        </w:rPr>
        <w:t>C</w:t>
      </w:r>
    </w:p>
    <w:p w14:paraId="649528FF">
      <w:pPr>
        <w:rPr>
          <w:rFonts w:hint="eastAsia"/>
        </w:rPr>
      </w:pPr>
      <w:r>
        <w:rPr>
          <w:rFonts w:hint="eastAsia"/>
        </w:rPr>
        <w:t>7</w:t>
      </w:r>
      <w:r>
        <w:rPr>
          <w:rFonts w:hint="eastAsia"/>
          <w:lang w:eastAsia="zh-CN"/>
        </w:rPr>
        <w:t>.</w:t>
      </w:r>
      <w:r>
        <w:rPr>
          <w:rFonts w:hint="eastAsia"/>
        </w:rPr>
        <w:t>D</w:t>
      </w:r>
    </w:p>
    <w:p w14:paraId="02E8BA34">
      <w:pPr>
        <w:rPr>
          <w:rFonts w:hint="eastAsia"/>
        </w:rPr>
      </w:pPr>
      <w:r>
        <w:rPr>
          <w:rFonts w:hint="eastAsia"/>
        </w:rPr>
        <w:t>8</w:t>
      </w:r>
      <w:r>
        <w:rPr>
          <w:rFonts w:hint="eastAsia"/>
          <w:lang w:eastAsia="zh-CN"/>
        </w:rPr>
        <w:t>.</w:t>
      </w:r>
      <w:r>
        <w:rPr>
          <w:rFonts w:hint="eastAsia"/>
        </w:rPr>
        <w:t>A</w:t>
      </w:r>
    </w:p>
    <w:p w14:paraId="4D850FC6">
      <w:pPr>
        <w:rPr>
          <w:rFonts w:hint="eastAsia"/>
        </w:rPr>
      </w:pPr>
      <w:r>
        <w:rPr>
          <w:rFonts w:hint="eastAsia"/>
        </w:rPr>
        <w:t>9</w:t>
      </w:r>
      <w:r>
        <w:rPr>
          <w:rFonts w:hint="eastAsia"/>
          <w:lang w:eastAsia="zh-CN"/>
        </w:rPr>
        <w:t>.</w:t>
      </w:r>
      <w:r>
        <w:rPr>
          <w:rFonts w:hint="eastAsia"/>
        </w:rPr>
        <w:t>B</w:t>
      </w:r>
    </w:p>
    <w:p w14:paraId="58AEBC62">
      <w:pPr>
        <w:rPr>
          <w:rFonts w:hint="eastAsia"/>
        </w:rPr>
      </w:pPr>
      <w:r>
        <w:rPr>
          <w:rFonts w:hint="eastAsia"/>
        </w:rPr>
        <w:t>10</w:t>
      </w:r>
      <w:r>
        <w:rPr>
          <w:rFonts w:hint="eastAsia"/>
          <w:lang w:eastAsia="zh-CN"/>
        </w:rPr>
        <w:t>.</w:t>
      </w:r>
      <w:r>
        <w:rPr>
          <w:rFonts w:hint="eastAsia"/>
        </w:rPr>
        <w:t>D</w:t>
      </w:r>
    </w:p>
    <w:p w14:paraId="4FC63CE3">
      <w:pPr>
        <w:rPr>
          <w:rFonts w:hint="eastAsia"/>
        </w:rPr>
      </w:pPr>
      <w:r>
        <w:rPr>
          <w:rFonts w:hint="eastAsia"/>
        </w:rPr>
        <w:t>二、判断题（每小题5分，共50分）</w:t>
      </w:r>
    </w:p>
    <w:p w14:paraId="67CF944E">
      <w:pPr>
        <w:rPr>
          <w:rFonts w:hint="eastAsia"/>
        </w:rPr>
      </w:pPr>
      <w:r>
        <w:rPr>
          <w:rFonts w:hint="eastAsia"/>
        </w:rPr>
        <w:t>11</w:t>
      </w:r>
      <w:r>
        <w:rPr>
          <w:rFonts w:hint="eastAsia"/>
          <w:lang w:eastAsia="zh-CN"/>
        </w:rPr>
        <w:t>.</w:t>
      </w:r>
      <w:r>
        <w:rPr>
          <w:rFonts w:hint="eastAsia"/>
        </w:rPr>
        <w:t>A</w:t>
      </w:r>
    </w:p>
    <w:p w14:paraId="0787056A">
      <w:pPr>
        <w:rPr>
          <w:rFonts w:hint="eastAsia"/>
        </w:rPr>
      </w:pPr>
      <w:r>
        <w:rPr>
          <w:rFonts w:hint="eastAsia"/>
        </w:rPr>
        <w:t>12</w:t>
      </w:r>
      <w:r>
        <w:rPr>
          <w:rFonts w:hint="eastAsia"/>
          <w:lang w:eastAsia="zh-CN"/>
        </w:rPr>
        <w:t>.</w:t>
      </w:r>
      <w:r>
        <w:rPr>
          <w:rFonts w:hint="eastAsia"/>
        </w:rPr>
        <w:t>B</w:t>
      </w:r>
    </w:p>
    <w:p w14:paraId="25D0E72C">
      <w:pPr>
        <w:rPr>
          <w:rFonts w:hint="eastAsia"/>
        </w:rPr>
      </w:pPr>
      <w:r>
        <w:rPr>
          <w:rFonts w:hint="eastAsia"/>
        </w:rPr>
        <w:t>13</w:t>
      </w:r>
      <w:r>
        <w:rPr>
          <w:rFonts w:hint="eastAsia"/>
          <w:lang w:eastAsia="zh-CN"/>
        </w:rPr>
        <w:t>.</w:t>
      </w:r>
      <w:r>
        <w:rPr>
          <w:rFonts w:hint="eastAsia"/>
        </w:rPr>
        <w:t>B</w:t>
      </w:r>
    </w:p>
    <w:p w14:paraId="50ACF6E8">
      <w:pPr>
        <w:rPr>
          <w:rFonts w:hint="eastAsia"/>
        </w:rPr>
      </w:pPr>
      <w:r>
        <w:rPr>
          <w:rFonts w:hint="eastAsia"/>
        </w:rPr>
        <w:t>14</w:t>
      </w:r>
      <w:r>
        <w:rPr>
          <w:rFonts w:hint="eastAsia"/>
          <w:lang w:eastAsia="zh-CN"/>
        </w:rPr>
        <w:t>.</w:t>
      </w:r>
      <w:r>
        <w:rPr>
          <w:rFonts w:hint="eastAsia"/>
        </w:rPr>
        <w:t>B</w:t>
      </w:r>
    </w:p>
    <w:p w14:paraId="67B15B8B">
      <w:pPr>
        <w:rPr>
          <w:rFonts w:hint="eastAsia"/>
        </w:rPr>
      </w:pPr>
      <w:r>
        <w:rPr>
          <w:rFonts w:hint="eastAsia"/>
        </w:rPr>
        <w:t>15</w:t>
      </w:r>
      <w:r>
        <w:rPr>
          <w:rFonts w:hint="eastAsia"/>
          <w:lang w:eastAsia="zh-CN"/>
        </w:rPr>
        <w:t>.</w:t>
      </w:r>
      <w:r>
        <w:rPr>
          <w:rFonts w:hint="eastAsia"/>
        </w:rPr>
        <w:t>A</w:t>
      </w:r>
    </w:p>
    <w:p w14:paraId="1657D071">
      <w:pPr>
        <w:rPr>
          <w:rFonts w:hint="eastAsia"/>
        </w:rPr>
      </w:pPr>
      <w:r>
        <w:rPr>
          <w:rFonts w:hint="eastAsia"/>
        </w:rPr>
        <w:t>16</w:t>
      </w:r>
      <w:r>
        <w:rPr>
          <w:rFonts w:hint="eastAsia"/>
          <w:lang w:eastAsia="zh-CN"/>
        </w:rPr>
        <w:t>.</w:t>
      </w:r>
      <w:r>
        <w:rPr>
          <w:rFonts w:hint="eastAsia"/>
        </w:rPr>
        <w:t>B</w:t>
      </w:r>
    </w:p>
    <w:p w14:paraId="78490B90">
      <w:pPr>
        <w:rPr>
          <w:rFonts w:hint="eastAsia"/>
        </w:rPr>
      </w:pPr>
      <w:r>
        <w:rPr>
          <w:rFonts w:hint="eastAsia"/>
        </w:rPr>
        <w:t>17</w:t>
      </w:r>
      <w:r>
        <w:rPr>
          <w:rFonts w:hint="eastAsia"/>
          <w:lang w:eastAsia="zh-CN"/>
        </w:rPr>
        <w:t>.</w:t>
      </w:r>
      <w:r>
        <w:rPr>
          <w:rFonts w:hint="eastAsia"/>
        </w:rPr>
        <w:t>B</w:t>
      </w:r>
    </w:p>
    <w:p w14:paraId="6532F0CC">
      <w:pPr>
        <w:rPr>
          <w:rFonts w:hint="eastAsia"/>
        </w:rPr>
      </w:pPr>
      <w:r>
        <w:rPr>
          <w:rFonts w:hint="eastAsia"/>
        </w:rPr>
        <w:t>18</w:t>
      </w:r>
      <w:r>
        <w:rPr>
          <w:rFonts w:hint="eastAsia"/>
          <w:lang w:eastAsia="zh-CN"/>
        </w:rPr>
        <w:t>.</w:t>
      </w:r>
      <w:r>
        <w:rPr>
          <w:rFonts w:hint="eastAsia"/>
        </w:rPr>
        <w:t>A</w:t>
      </w:r>
    </w:p>
    <w:p w14:paraId="6DC109F7">
      <w:pPr>
        <w:rPr>
          <w:rFonts w:hint="eastAsia"/>
        </w:rPr>
      </w:pPr>
      <w:r>
        <w:rPr>
          <w:rFonts w:hint="eastAsia"/>
        </w:rPr>
        <w:t>19</w:t>
      </w:r>
      <w:r>
        <w:rPr>
          <w:rFonts w:hint="eastAsia"/>
          <w:lang w:eastAsia="zh-CN"/>
        </w:rPr>
        <w:t>.</w:t>
      </w:r>
      <w:r>
        <w:rPr>
          <w:rFonts w:hint="eastAsia"/>
        </w:rPr>
        <w:t>A</w:t>
      </w:r>
    </w:p>
    <w:p w14:paraId="793A975A">
      <w:r>
        <w:rPr>
          <w:rFonts w:hint="eastAsia"/>
        </w:rPr>
        <w:t>20</w:t>
      </w:r>
      <w:r>
        <w:rPr>
          <w:rFonts w:hint="eastAsia"/>
          <w:lang w:eastAsia="zh-CN"/>
        </w:rPr>
        <w:t>.</w:t>
      </w:r>
      <w:r>
        <w:rPr>
          <w:rFonts w:hint="eastAsia"/>
        </w:rPr>
        <w:t>A</w:t>
      </w:r>
    </w:p>
    <w:p w14:paraId="3B53406E">
      <w:pPr>
        <w:rPr>
          <w:rFonts w:hint="eastAsia"/>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2ZTAzY2U4OWEzOTg1NDM1YzU0YjhhYzdmZGYzMWUifQ=="/>
  </w:docVars>
  <w:rsids>
    <w:rsidRoot w:val="00B47730"/>
    <w:rsid w:val="00034616"/>
    <w:rsid w:val="0006063C"/>
    <w:rsid w:val="0015074B"/>
    <w:rsid w:val="0029639D"/>
    <w:rsid w:val="00326F90"/>
    <w:rsid w:val="00AA1D8D"/>
    <w:rsid w:val="00B47730"/>
    <w:rsid w:val="00CB0664"/>
    <w:rsid w:val="00FC693F"/>
    <w:rsid w:val="18D95FB4"/>
    <w:rsid w:val="27B669B8"/>
    <w:rsid w:val="70266B86"/>
    <w:rsid w:val="7E710E5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macro"/>
    <w:link w:val="14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2"/>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0"/>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qFormat/>
    <w:uiPriority w:val="99"/>
    <w:pPr>
      <w:ind w:left="360" w:hanging="360"/>
      <w:contextualSpacing/>
    </w:pPr>
  </w:style>
  <w:style w:type="paragraph" w:styleId="26">
    <w:name w:val="Body Text 2"/>
    <w:basedOn w:val="1"/>
    <w:link w:val="141"/>
    <w:unhideWhenUsed/>
    <w:qFormat/>
    <w:uiPriority w:val="99"/>
    <w:pPr>
      <w:spacing w:after="120" w:line="480" w:lineRule="auto"/>
    </w:pPr>
  </w:style>
  <w:style w:type="paragraph" w:styleId="27">
    <w:name w:val="List Continue 2"/>
    <w:basedOn w:val="1"/>
    <w:unhideWhenUsed/>
    <w:qFormat/>
    <w:uiPriority w:val="99"/>
    <w:pPr>
      <w:spacing w:after="120"/>
      <w:ind w:left="720"/>
      <w:contextualSpacing/>
    </w:pPr>
  </w:style>
  <w:style w:type="paragraph" w:styleId="28">
    <w:name w:val="List Continue 3"/>
    <w:basedOn w:val="1"/>
    <w:unhideWhenUsed/>
    <w:qFormat/>
    <w:uiPriority w:val="99"/>
    <w:pPr>
      <w:spacing w:after="120"/>
      <w:ind w:left="1080"/>
      <w:contextualSpacing/>
    </w:pPr>
  </w:style>
  <w:style w:type="paragraph" w:styleId="29">
    <w:name w:val="Title"/>
    <w:basedOn w:val="1"/>
    <w:next w:val="1"/>
    <w:link w:val="13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qFormat/>
    <w:uiPriority w:val="99"/>
  </w:style>
  <w:style w:type="character" w:customStyle="1" w:styleId="141">
    <w:name w:val="Body Text 2 Char"/>
    <w:basedOn w:val="130"/>
    <w:link w:val="26"/>
    <w:qFormat/>
    <w:uiPriority w:val="99"/>
  </w:style>
  <w:style w:type="character" w:customStyle="1" w:styleId="142">
    <w:name w:val="Body Text 3 Char"/>
    <w:basedOn w:val="130"/>
    <w:link w:val="17"/>
    <w:qFormat/>
    <w:uiPriority w:val="99"/>
    <w:rPr>
      <w:sz w:val="16"/>
      <w:szCs w:val="16"/>
    </w:rPr>
  </w:style>
  <w:style w:type="character" w:customStyle="1" w:styleId="143">
    <w:name w:val="Macro Text Char"/>
    <w:basedOn w:val="130"/>
    <w:link w:val="2"/>
    <w:qFormat/>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qFormat/>
    <w:uiPriority w:val="29"/>
    <w:rPr>
      <w:i/>
      <w:iCs/>
      <w:color w:val="000000" w:themeColor="text1"/>
      <w14:textFill>
        <w14:solidFill>
          <w14:schemeClr w14:val="tx1"/>
        </w14:solidFill>
      </w14:textFill>
    </w:rPr>
  </w:style>
  <w:style w:type="character" w:customStyle="1" w:styleId="146">
    <w:name w:val="Heading 4 Char"/>
    <w:basedOn w:val="130"/>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qFormat/>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qFormat/>
    <w:uiPriority w:val="31"/>
    <w:rPr>
      <w:smallCaps/>
      <w:color w:val="C0504D" w:themeColor="accent2"/>
      <w:u w:val="single"/>
      <w14:textFill>
        <w14:solidFill>
          <w14:schemeClr w14:val="accent2"/>
        </w14:solidFill>
      </w14:textFill>
    </w:rPr>
  </w:style>
  <w:style w:type="character" w:customStyle="1" w:styleId="157">
    <w:name w:val="Intense Reference"/>
    <w:basedOn w:val="130"/>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qFormat/>
    <w:uiPriority w:val="33"/>
    <w:rPr>
      <w:b/>
      <w:bCs/>
      <w:smallCaps/>
      <w:spacing w:val="5"/>
    </w:rPr>
  </w:style>
  <w:style w:type="paragraph" w:customStyle="1" w:styleId="159">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20</Pages>
  <Words>4346</Words>
  <Characters>5087</Characters>
  <Lines>0</Lines>
  <Paragraphs>0</Paragraphs>
  <TotalTime>4</TotalTime>
  <ScaleCrop>false</ScaleCrop>
  <LinksUpToDate>false</LinksUpToDate>
  <CharactersWithSpaces>5088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仰天一笑</cp:lastModifiedBy>
  <dcterms:modified xsi:type="dcterms:W3CDTF">2024-12-02T03:07:00Z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89ADA13442B94025B8E28C43B5FCDB06</vt:lpwstr>
  </property>
</Properties>
</file>