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8322">
      <w:pPr>
        <w:pBdr>
          <w:bottom w:val="single" w:color="auto" w:sz="10" w:space="2"/>
        </w:pBdr>
        <w:jc w:val="left"/>
      </w:pPr>
      <w:r>
        <w:rPr>
          <w:b/>
          <w:sz w:val="30"/>
        </w:rPr>
        <w:br w:type="textWrapping"/>
      </w:r>
    </w:p>
    <w:p w14:paraId="4F8D3928">
      <w:pPr>
        <w:spacing w:before="400" w:after="0" w:line="240" w:lineRule="auto"/>
        <w:jc w:val="left"/>
      </w:pPr>
      <w:r>
        <w:rPr>
          <w:sz w:val="24"/>
        </w:rPr>
        <w:t xml:space="preserve">    一、单项选择题</w:t>
      </w:r>
      <w:r>
        <w:rPr>
          <w:sz w:val="24"/>
        </w:rPr>
        <w:br w:type="textWrapping"/>
      </w:r>
    </w:p>
    <w:p w14:paraId="6E0201A5">
      <w:pPr>
        <w:spacing w:line="240" w:lineRule="auto"/>
        <w:jc w:val="left"/>
      </w:pPr>
      <w:r>
        <w:rPr>
          <w:color w:val="494949"/>
          <w:sz w:val="18"/>
        </w:rPr>
        <w:t>（难易度:中）</w:t>
      </w:r>
    </w:p>
    <w:p w14:paraId="2D9CFAFB">
      <w:pPr>
        <w:spacing w:line="240" w:lineRule="auto"/>
        <w:jc w:val="left"/>
      </w:pPr>
    </w:p>
    <w:p w14:paraId="38F1243F">
      <w:pPr>
        <w:spacing w:before="400" w:after="0" w:line="240" w:lineRule="auto"/>
        <w:jc w:val="left"/>
      </w:pPr>
      <w:r>
        <w:rPr>
          <w:sz w:val="24"/>
        </w:rPr>
        <w:t>2.     道德规范是一种（     ）。</w:t>
      </w:r>
      <w:r>
        <w:rPr>
          <w:sz w:val="24"/>
        </w:rPr>
        <w:br w:type="textWrapping"/>
      </w:r>
    </w:p>
    <w:p w14:paraId="34A063BF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0CD740E">
      <w:pPr>
        <w:spacing w:line="240" w:lineRule="auto"/>
        <w:jc w:val="left"/>
      </w:pPr>
      <w:r>
        <w:rPr>
          <w:sz w:val="16"/>
        </w:rPr>
        <w:t>A.    强制性规范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外化性规范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法律性规范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非制度化规范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919A664">
      <w:pPr>
        <w:spacing w:before="400" w:after="0" w:line="240" w:lineRule="auto"/>
        <w:jc w:val="left"/>
      </w:pPr>
      <w:r>
        <w:rPr>
          <w:sz w:val="24"/>
        </w:rPr>
        <w:t>3.     道德精神是一种特殊的（     ）。</w:t>
      </w:r>
      <w:r>
        <w:rPr>
          <w:sz w:val="24"/>
        </w:rPr>
        <w:br w:type="textWrapping"/>
      </w:r>
    </w:p>
    <w:p w14:paraId="1A6EED9C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6EC23632">
      <w:pPr>
        <w:spacing w:line="240" w:lineRule="auto"/>
        <w:jc w:val="left"/>
      </w:pPr>
      <w:r>
        <w:rPr>
          <w:sz w:val="16"/>
        </w:rPr>
        <w:t>A.    科学精神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艺术精神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宗教精神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实践精神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9CABD83">
      <w:pPr>
        <w:spacing w:before="400" w:after="0" w:line="240" w:lineRule="auto"/>
        <w:jc w:val="left"/>
      </w:pPr>
      <w:r>
        <w:rPr>
          <w:sz w:val="24"/>
        </w:rPr>
        <w:t>4.     道德的教育功能不可能（     ）。</w:t>
      </w:r>
      <w:r>
        <w:rPr>
          <w:sz w:val="24"/>
        </w:rPr>
        <w:br w:type="textWrapping"/>
      </w:r>
    </w:p>
    <w:p w14:paraId="53D582FB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3E4AF76">
      <w:pPr>
        <w:spacing w:line="240" w:lineRule="auto"/>
        <w:jc w:val="left"/>
      </w:pPr>
      <w:r>
        <w:rPr>
          <w:sz w:val="16"/>
        </w:rPr>
        <w:t>A.    造成社会舆论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培养人的道德意识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替代自身的道德修养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提高人们的道德境界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323E9E7">
      <w:pPr>
        <w:spacing w:before="400" w:after="0" w:line="240" w:lineRule="auto"/>
        <w:jc w:val="left"/>
      </w:pPr>
      <w:r>
        <w:rPr>
          <w:sz w:val="24"/>
        </w:rPr>
        <w:t>5.     在下列各项中，属于道德意识现象的是（    ）。</w:t>
      </w:r>
      <w:r>
        <w:rPr>
          <w:sz w:val="24"/>
        </w:rPr>
        <w:br w:type="textWrapping"/>
      </w:r>
    </w:p>
    <w:p w14:paraId="0C12D718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4E997582">
      <w:pPr>
        <w:spacing w:line="240" w:lineRule="auto"/>
        <w:jc w:val="left"/>
      </w:pPr>
      <w:r>
        <w:rPr>
          <w:sz w:val="16"/>
        </w:rPr>
        <w:t>A.    道德教育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道德行为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道德信念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道德修养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2B29892">
      <w:pPr>
        <w:spacing w:before="400" w:after="0" w:line="240" w:lineRule="auto"/>
        <w:jc w:val="left"/>
      </w:pPr>
      <w:r>
        <w:rPr>
          <w:sz w:val="24"/>
        </w:rPr>
        <w:t>6.     在下列各项中，属于道德活动现象的是（    ）。</w:t>
      </w:r>
      <w:r>
        <w:rPr>
          <w:sz w:val="24"/>
        </w:rPr>
        <w:br w:type="textWrapping"/>
      </w:r>
    </w:p>
    <w:p w14:paraId="377AE5D8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67A14773">
      <w:pPr>
        <w:spacing w:line="240" w:lineRule="auto"/>
        <w:jc w:val="left"/>
      </w:pPr>
      <w:r>
        <w:rPr>
          <w:sz w:val="16"/>
        </w:rPr>
        <w:t>A.    道德情感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道德意志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道德戒律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道德修养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C8D01E0">
      <w:pPr>
        <w:spacing w:before="400" w:after="0" w:line="240" w:lineRule="auto"/>
        <w:jc w:val="left"/>
      </w:pPr>
      <w:r>
        <w:rPr>
          <w:sz w:val="24"/>
        </w:rPr>
        <w:t>7.     在下列各项中，属于道德规范现象的是（    ）。</w:t>
      </w:r>
      <w:r>
        <w:rPr>
          <w:sz w:val="24"/>
        </w:rPr>
        <w:br w:type="textWrapping"/>
      </w:r>
    </w:p>
    <w:p w14:paraId="57A674AB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5AEF5F1">
      <w:pPr>
        <w:spacing w:line="240" w:lineRule="auto"/>
        <w:jc w:val="left"/>
      </w:pPr>
      <w:r>
        <w:rPr>
          <w:sz w:val="16"/>
        </w:rPr>
        <w:t>A.    道德认识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道德誓言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道德评价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道德理想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079DDC2">
      <w:pPr>
        <w:spacing w:before="400" w:after="0" w:line="240" w:lineRule="auto"/>
        <w:jc w:val="left"/>
      </w:pPr>
      <w:r>
        <w:rPr>
          <w:sz w:val="24"/>
        </w:rPr>
        <w:t>8.     在下列各项中，集中体现道德意识和道德活动统一的是（     ）。</w:t>
      </w:r>
      <w:r>
        <w:rPr>
          <w:sz w:val="24"/>
        </w:rPr>
        <w:br w:type="textWrapping"/>
      </w:r>
    </w:p>
    <w:p w14:paraId="07CFA1B5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E790347">
      <w:pPr>
        <w:spacing w:line="240" w:lineRule="auto"/>
        <w:jc w:val="left"/>
      </w:pPr>
      <w:r>
        <w:rPr>
          <w:sz w:val="16"/>
        </w:rPr>
        <w:t>A.    道德规范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道德精神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道德发展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道德类型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12C44AF">
      <w:pPr>
        <w:spacing w:before="400" w:after="0" w:line="240" w:lineRule="auto"/>
        <w:jc w:val="left"/>
      </w:pPr>
      <w:r>
        <w:rPr>
          <w:sz w:val="24"/>
        </w:rPr>
        <w:t>9.    8．“人命之重，贵于千金，一方济之，德逾于此。”这句名言出自（  ）。</w:t>
      </w:r>
      <w:r>
        <w:rPr>
          <w:sz w:val="24"/>
        </w:rPr>
        <w:br w:type="textWrapping"/>
      </w:r>
    </w:p>
    <w:p w14:paraId="70A04046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1CD8C4CB">
      <w:pPr>
        <w:spacing w:line="240" w:lineRule="auto"/>
        <w:jc w:val="left"/>
      </w:pPr>
      <w:r>
        <w:rPr>
          <w:sz w:val="16"/>
        </w:rPr>
        <w:t>A.    扁鹊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李时珍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孙思邈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董奉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9915996">
      <w:pPr>
        <w:spacing w:before="400" w:after="0" w:line="240" w:lineRule="auto"/>
        <w:jc w:val="left"/>
      </w:pPr>
      <w:r>
        <w:rPr>
          <w:sz w:val="24"/>
        </w:rPr>
        <w:t>10.    9．“„„无论至于何处，遇男或女，贵人及奴婢，我之唯一目的，为病家谋幸福，并检点吾身，不做各种害人及恶劣行为„„”此语出自（  ）</w:t>
      </w:r>
      <w:r>
        <w:rPr>
          <w:sz w:val="24"/>
        </w:rPr>
        <w:br w:type="textWrapping"/>
      </w:r>
    </w:p>
    <w:p w14:paraId="601DAF99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665DB19A">
      <w:pPr>
        <w:spacing w:line="240" w:lineRule="auto"/>
        <w:jc w:val="left"/>
      </w:pPr>
      <w:r>
        <w:rPr>
          <w:sz w:val="16"/>
        </w:rPr>
        <w:t>A.    孙思邈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南丁格尔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张仲景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《希波克拉底誓言》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E9D1E9C">
      <w:pPr>
        <w:spacing w:before="400" w:after="0" w:line="240" w:lineRule="auto"/>
        <w:jc w:val="left"/>
      </w:pPr>
      <w:r>
        <w:rPr>
          <w:sz w:val="24"/>
        </w:rPr>
        <w:t>11.    10．为穷人治病不取酬的事迹“杏林春暖”的典故是称颂医学家（  ）。</w:t>
      </w:r>
      <w:r>
        <w:rPr>
          <w:sz w:val="24"/>
        </w:rPr>
        <w:br w:type="textWrapping"/>
      </w:r>
    </w:p>
    <w:p w14:paraId="0284EE8E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C900C70">
      <w:pPr>
        <w:spacing w:line="240" w:lineRule="auto"/>
        <w:jc w:val="left"/>
      </w:pPr>
      <w:r>
        <w:rPr>
          <w:sz w:val="16"/>
        </w:rPr>
        <w:t>A.    庞安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李时珍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董奉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孙思邈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4562062">
      <w:pPr>
        <w:spacing w:before="400" w:after="0" w:line="240" w:lineRule="auto"/>
        <w:jc w:val="left"/>
      </w:pPr>
      <w:r>
        <w:rPr>
          <w:sz w:val="24"/>
        </w:rPr>
        <w:t>12.    11．西方医学的奠基人是(   )。</w:t>
      </w:r>
      <w:r>
        <w:rPr>
          <w:sz w:val="24"/>
        </w:rPr>
        <w:br w:type="textWrapping"/>
      </w:r>
    </w:p>
    <w:p w14:paraId="35CCB903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FA55678">
      <w:pPr>
        <w:spacing w:line="240" w:lineRule="auto"/>
        <w:jc w:val="left"/>
      </w:pPr>
      <w:r>
        <w:rPr>
          <w:sz w:val="16"/>
        </w:rPr>
        <w:t>A.    希波克拉底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南丁格尔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白求恩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盖伦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B057A64">
      <w:pPr>
        <w:spacing w:before="400" w:after="0" w:line="240" w:lineRule="auto"/>
        <w:jc w:val="left"/>
      </w:pPr>
      <w:r>
        <w:rPr>
          <w:sz w:val="24"/>
        </w:rPr>
        <w:t>13.    12．南丁格尔是（  ）人。</w:t>
      </w:r>
      <w:r>
        <w:rPr>
          <w:sz w:val="24"/>
        </w:rPr>
        <w:br w:type="textWrapping"/>
      </w:r>
    </w:p>
    <w:p w14:paraId="0FF33CB8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411BD543">
      <w:pPr>
        <w:spacing w:line="240" w:lineRule="auto"/>
        <w:jc w:val="left"/>
      </w:pPr>
      <w:r>
        <w:rPr>
          <w:sz w:val="16"/>
        </w:rPr>
        <w:t>A.    美国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意大利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德国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英国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8786CAE">
      <w:pPr>
        <w:spacing w:before="400" w:after="0" w:line="240" w:lineRule="auto"/>
        <w:jc w:val="left"/>
      </w:pPr>
      <w:r>
        <w:rPr>
          <w:sz w:val="24"/>
        </w:rPr>
        <w:t>14.     提出“博极医源，精勤不倦”的是（  ）。</w:t>
      </w:r>
      <w:r>
        <w:rPr>
          <w:sz w:val="24"/>
        </w:rPr>
        <w:br w:type="textWrapping"/>
      </w:r>
    </w:p>
    <w:p w14:paraId="360D8CE5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88EFEAB">
      <w:pPr>
        <w:spacing w:line="240" w:lineRule="auto"/>
        <w:jc w:val="left"/>
      </w:pPr>
      <w:r>
        <w:rPr>
          <w:sz w:val="16"/>
        </w:rPr>
        <w:t>A.    董奉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张仲景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 华佗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孙思邈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F598F5E">
      <w:pPr>
        <w:spacing w:before="400" w:after="0" w:line="240" w:lineRule="auto"/>
        <w:jc w:val="left"/>
      </w:pPr>
      <w:r>
        <w:rPr>
          <w:sz w:val="24"/>
        </w:rPr>
        <w:t>15.     最早构建较完整美德论体系的是（  ）。</w:t>
      </w:r>
      <w:r>
        <w:rPr>
          <w:sz w:val="24"/>
        </w:rPr>
        <w:br w:type="textWrapping"/>
      </w:r>
    </w:p>
    <w:p w14:paraId="752304DD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A119B72">
      <w:pPr>
        <w:spacing w:line="240" w:lineRule="auto"/>
        <w:jc w:val="left"/>
      </w:pPr>
      <w:r>
        <w:rPr>
          <w:sz w:val="16"/>
        </w:rPr>
        <w:t>A.    苏格拉底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柏拉图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亚里士多德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希波克拉底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103A264">
      <w:pPr>
        <w:spacing w:before="400" w:after="0" w:line="240" w:lineRule="auto"/>
        <w:jc w:val="left"/>
      </w:pPr>
      <w:r>
        <w:rPr>
          <w:sz w:val="24"/>
        </w:rPr>
        <w:t>16.     在下列各项中，不属于护理道德品质特点的是（  ）。</w:t>
      </w:r>
      <w:r>
        <w:rPr>
          <w:sz w:val="24"/>
        </w:rPr>
        <w:br w:type="textWrapping"/>
      </w:r>
    </w:p>
    <w:p w14:paraId="3EAFCFE3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4154E8FC">
      <w:pPr>
        <w:spacing w:line="240" w:lineRule="auto"/>
        <w:jc w:val="left"/>
      </w:pPr>
      <w:r>
        <w:rPr>
          <w:sz w:val="16"/>
        </w:rPr>
        <w:t>A.    共性与个性的统一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稳定性与变动性的统一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阶级性与全民性的统一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相关性与连贯性的统一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159719E">
      <w:pPr>
        <w:spacing w:before="400" w:after="0" w:line="240" w:lineRule="auto"/>
        <w:jc w:val="left"/>
      </w:pPr>
      <w:r>
        <w:rPr>
          <w:sz w:val="24"/>
        </w:rPr>
        <w:t>17.     规则义务论的典型代表是（  ）。</w:t>
      </w:r>
      <w:r>
        <w:rPr>
          <w:sz w:val="24"/>
        </w:rPr>
        <w:br w:type="textWrapping"/>
      </w:r>
    </w:p>
    <w:p w14:paraId="24E41D41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5773236">
      <w:pPr>
        <w:spacing w:line="240" w:lineRule="auto"/>
        <w:jc w:val="left"/>
      </w:pPr>
      <w:r>
        <w:rPr>
          <w:sz w:val="16"/>
        </w:rPr>
        <w:t>A.    罗斯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康德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边沁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普查理德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EEFB015">
      <w:pPr>
        <w:spacing w:before="400" w:after="0" w:line="240" w:lineRule="auto"/>
        <w:jc w:val="left"/>
      </w:pPr>
      <w:r>
        <w:rPr>
          <w:sz w:val="24"/>
        </w:rPr>
        <w:t>18.     构成护理道德品质的要素是：（  ）</w:t>
      </w:r>
      <w:r>
        <w:rPr>
          <w:sz w:val="24"/>
        </w:rPr>
        <w:br w:type="textWrapping"/>
      </w:r>
    </w:p>
    <w:p w14:paraId="32E64A7E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1202AC66">
      <w:pPr>
        <w:spacing w:line="240" w:lineRule="auto"/>
        <w:jc w:val="left"/>
      </w:pPr>
      <w:r>
        <w:rPr>
          <w:sz w:val="16"/>
        </w:rPr>
        <w:t>A.    护理道德情感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护理道德理想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护理道德境界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护理道德水平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3BEA5A9">
      <w:pPr>
        <w:spacing w:before="400" w:after="0" w:line="240" w:lineRule="auto"/>
        <w:jc w:val="left"/>
      </w:pPr>
      <w:r>
        <w:rPr>
          <w:sz w:val="24"/>
        </w:rPr>
        <w:t>19.     在护理伦理学的理论基础中，最早产生的是（）。</w:t>
      </w:r>
      <w:r>
        <w:rPr>
          <w:sz w:val="24"/>
        </w:rPr>
        <w:br w:type="textWrapping"/>
      </w:r>
    </w:p>
    <w:p w14:paraId="21DCA0B4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6E50923E">
      <w:pPr>
        <w:spacing w:line="240" w:lineRule="auto"/>
        <w:jc w:val="left"/>
      </w:pPr>
      <w:r>
        <w:rPr>
          <w:sz w:val="16"/>
        </w:rPr>
        <w:t>A.    美德论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义务论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效果论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关怀论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4452A97">
      <w:pPr>
        <w:spacing w:before="400" w:after="0" w:line="240" w:lineRule="auto"/>
        <w:jc w:val="left"/>
      </w:pPr>
      <w:r>
        <w:rPr>
          <w:sz w:val="24"/>
        </w:rPr>
        <w:t>20.    护理伦理学的核心内容是：（  ）</w:t>
      </w:r>
      <w:r>
        <w:rPr>
          <w:sz w:val="24"/>
        </w:rPr>
        <w:br w:type="textWrapping"/>
      </w:r>
    </w:p>
    <w:p w14:paraId="0F0AC07C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68C7E92">
      <w:pPr>
        <w:spacing w:line="240" w:lineRule="auto"/>
        <w:jc w:val="left"/>
      </w:pPr>
      <w:r>
        <w:rPr>
          <w:sz w:val="16"/>
        </w:rPr>
        <w:t>A.    义务论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功利论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美德论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价值论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02DC4E4">
      <w:pPr>
        <w:spacing w:before="400" w:after="0" w:line="240" w:lineRule="auto"/>
        <w:jc w:val="left"/>
      </w:pPr>
      <w:r>
        <w:rPr>
          <w:sz w:val="24"/>
        </w:rPr>
        <w:t>21.    公益思想属于：（  ） </w:t>
      </w:r>
      <w:r>
        <w:rPr>
          <w:sz w:val="24"/>
        </w:rPr>
        <w:br w:type="textWrapping"/>
      </w:r>
    </w:p>
    <w:p w14:paraId="03C9A50A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0B21996">
      <w:pPr>
        <w:spacing w:line="240" w:lineRule="auto"/>
        <w:jc w:val="left"/>
      </w:pPr>
      <w:r>
        <w:rPr>
          <w:sz w:val="16"/>
        </w:rPr>
        <w:t>A.    美德论的范畴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义务论的范畴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效果论的范畴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动机论的范畴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74F694E">
      <w:pPr>
        <w:spacing w:before="400" w:after="0" w:line="240" w:lineRule="auto"/>
        <w:jc w:val="left"/>
      </w:pPr>
      <w:r>
        <w:rPr>
          <w:sz w:val="24"/>
        </w:rPr>
        <w:t xml:space="preserve">    二、多项选择题</w:t>
      </w:r>
      <w:r>
        <w:rPr>
          <w:sz w:val="24"/>
        </w:rPr>
        <w:br w:type="textWrapping"/>
      </w:r>
    </w:p>
    <w:p w14:paraId="3E0DD20C">
      <w:pPr>
        <w:spacing w:line="240" w:lineRule="auto"/>
        <w:jc w:val="left"/>
      </w:pPr>
      <w:r>
        <w:rPr>
          <w:color w:val="494949"/>
          <w:sz w:val="18"/>
        </w:rPr>
        <w:t>（难易度:中）</w:t>
      </w:r>
    </w:p>
    <w:p w14:paraId="1AFA5A10">
      <w:pPr>
        <w:spacing w:line="240" w:lineRule="auto"/>
        <w:jc w:val="left"/>
      </w:pPr>
    </w:p>
    <w:p w14:paraId="7BD0BD4B">
      <w:pPr>
        <w:spacing w:before="400" w:after="0" w:line="240" w:lineRule="auto"/>
        <w:jc w:val="left"/>
      </w:pPr>
      <w:r>
        <w:rPr>
          <w:sz w:val="24"/>
        </w:rPr>
        <w:t>23.    道德意识的构成包括：（  ）</w:t>
      </w:r>
      <w:r>
        <w:rPr>
          <w:sz w:val="24"/>
        </w:rPr>
        <w:br w:type="textWrapping"/>
      </w:r>
    </w:p>
    <w:p w14:paraId="071D56A7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48D5C217">
      <w:pPr>
        <w:spacing w:line="240" w:lineRule="auto"/>
        <w:jc w:val="left"/>
      </w:pPr>
      <w:r>
        <w:rPr>
          <w:sz w:val="16"/>
        </w:rPr>
        <w:t>A.    道德规范意识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道德思想意识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道德行为选择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道德评价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DD7749F">
      <w:pPr>
        <w:spacing w:before="400" w:after="0" w:line="240" w:lineRule="auto"/>
        <w:jc w:val="left"/>
      </w:pPr>
      <w:r>
        <w:rPr>
          <w:sz w:val="24"/>
        </w:rPr>
        <w:t>24.    2．一般来说，护士经常面临的伦理问题有：（  ）</w:t>
      </w:r>
      <w:r>
        <w:rPr>
          <w:sz w:val="24"/>
        </w:rPr>
        <w:br w:type="textWrapping"/>
      </w:r>
    </w:p>
    <w:p w14:paraId="5619F900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02838119">
      <w:pPr>
        <w:spacing w:line="240" w:lineRule="auto"/>
        <w:jc w:val="left"/>
      </w:pPr>
      <w:r>
        <w:rPr>
          <w:sz w:val="16"/>
        </w:rPr>
        <w:t>A.    如何建立融洽的护患关系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如何保护病人的自主权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是否答应患者实施安乐死的请求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如何与其他医护人员打交道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28D6689">
      <w:pPr>
        <w:spacing w:before="400" w:after="0" w:line="240" w:lineRule="auto"/>
        <w:jc w:val="left"/>
      </w:pPr>
      <w:r>
        <w:rPr>
          <w:sz w:val="24"/>
        </w:rPr>
        <w:t>25.    3．护理伦理学的学习方法包括：（  ）</w:t>
      </w:r>
      <w:r>
        <w:rPr>
          <w:sz w:val="24"/>
        </w:rPr>
        <w:br w:type="textWrapping"/>
      </w:r>
    </w:p>
    <w:p w14:paraId="7CF06688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352A07FA">
      <w:pPr>
        <w:spacing w:line="240" w:lineRule="auto"/>
        <w:jc w:val="left"/>
      </w:pPr>
      <w:r>
        <w:rPr>
          <w:sz w:val="16"/>
        </w:rPr>
        <w:t>A.    系统的方法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比较的方法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逻辑分析的方法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案例分析方法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8639A9C">
      <w:pPr>
        <w:spacing w:before="400" w:after="0" w:line="240" w:lineRule="auto"/>
        <w:jc w:val="left"/>
      </w:pPr>
      <w:r>
        <w:rPr>
          <w:sz w:val="24"/>
        </w:rPr>
        <w:t>26.    4．护理伦理学是：（  ）</w:t>
      </w:r>
      <w:r>
        <w:rPr>
          <w:sz w:val="24"/>
        </w:rPr>
        <w:br w:type="textWrapping"/>
      </w:r>
    </w:p>
    <w:p w14:paraId="4BACB34D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6813BC6C">
      <w:pPr>
        <w:spacing w:line="240" w:lineRule="auto"/>
        <w:jc w:val="left"/>
      </w:pPr>
      <w:r>
        <w:rPr>
          <w:sz w:val="16"/>
        </w:rPr>
        <w:t>A.    研究护理道德的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护理与伦理的交叉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应用规范伦理学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规范伦理学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69404E7">
      <w:pPr>
        <w:spacing w:before="400" w:after="0" w:line="240" w:lineRule="auto"/>
        <w:jc w:val="left"/>
      </w:pPr>
      <w:r>
        <w:rPr>
          <w:sz w:val="24"/>
        </w:rPr>
        <w:t>27.    伦理学的类型包括：（  ）</w:t>
      </w:r>
      <w:r>
        <w:rPr>
          <w:sz w:val="24"/>
        </w:rPr>
        <w:br w:type="textWrapping"/>
      </w:r>
    </w:p>
    <w:p w14:paraId="193194EC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01BB0983">
      <w:pPr>
        <w:spacing w:line="240" w:lineRule="auto"/>
        <w:jc w:val="left"/>
      </w:pPr>
      <w:r>
        <w:rPr>
          <w:sz w:val="16"/>
        </w:rPr>
        <w:t>A.    描述伦理学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元理论学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理论伦理学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规范伦理学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5045D52">
      <w:pPr>
        <w:spacing w:before="400" w:after="0" w:line="240" w:lineRule="auto"/>
        <w:jc w:val="left"/>
      </w:pPr>
      <w:r>
        <w:rPr>
          <w:sz w:val="24"/>
        </w:rPr>
        <w:t>28.    护理伦理学的研究内容包括：（  ）</w:t>
      </w:r>
      <w:r>
        <w:rPr>
          <w:sz w:val="24"/>
        </w:rPr>
        <w:br w:type="textWrapping"/>
      </w:r>
    </w:p>
    <w:p w14:paraId="4761AA71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186B2157">
      <w:pPr>
        <w:spacing w:line="240" w:lineRule="auto"/>
        <w:jc w:val="left"/>
      </w:pPr>
      <w:r>
        <w:rPr>
          <w:sz w:val="16"/>
        </w:rPr>
        <w:t>A.    护理伦理学的基本理论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护理道德的规范体系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护理道德的基本实践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护理伦理学与护理学的关系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E8CF0B6">
      <w:pPr>
        <w:spacing w:before="400" w:after="0" w:line="240" w:lineRule="auto"/>
        <w:jc w:val="left"/>
      </w:pPr>
      <w:r>
        <w:rPr>
          <w:sz w:val="24"/>
        </w:rPr>
        <w:t>29.    中国古代优秀的传统医护伦理道德有：（  ）</w:t>
      </w:r>
      <w:r>
        <w:rPr>
          <w:sz w:val="24"/>
        </w:rPr>
        <w:br w:type="textWrapping"/>
      </w:r>
    </w:p>
    <w:p w14:paraId="53FAB427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671E58DB">
      <w:pPr>
        <w:spacing w:line="240" w:lineRule="auto"/>
        <w:jc w:val="left"/>
      </w:pPr>
      <w:r>
        <w:rPr>
          <w:sz w:val="16"/>
        </w:rPr>
        <w:t>A.    济世救人，仁爱为怀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普同一等，尽职尽责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精勤不倦，博极医源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廉洁正直，不为名利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88446FB">
      <w:pPr>
        <w:spacing w:before="400" w:after="0" w:line="240" w:lineRule="auto"/>
        <w:jc w:val="left"/>
      </w:pPr>
      <w:r>
        <w:rPr>
          <w:sz w:val="24"/>
        </w:rPr>
        <w:t>30.    下列与毛泽东同志有关的是：（  ）</w:t>
      </w:r>
      <w:r>
        <w:rPr>
          <w:sz w:val="24"/>
        </w:rPr>
        <w:br w:type="textWrapping"/>
      </w:r>
    </w:p>
    <w:p w14:paraId="5266A20A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302D7F4E">
      <w:pPr>
        <w:spacing w:line="240" w:lineRule="auto"/>
        <w:jc w:val="left"/>
      </w:pPr>
      <w:r>
        <w:rPr>
          <w:sz w:val="16"/>
        </w:rPr>
        <w:t>A.    翻译《看护者教程》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撰写《纪念白求恩》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题词“尊重护士，爱护护士”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题词“护士工作有很大的政治性”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EC537F9">
      <w:pPr>
        <w:spacing w:before="400" w:after="0" w:line="240" w:lineRule="auto"/>
        <w:jc w:val="left"/>
      </w:pPr>
      <w:r>
        <w:rPr>
          <w:sz w:val="24"/>
        </w:rPr>
        <w:t>31.    下面关于当代护理伦理学展望的说法，正确的是：（  ）</w:t>
      </w:r>
      <w:r>
        <w:rPr>
          <w:sz w:val="24"/>
        </w:rPr>
        <w:br w:type="textWrapping"/>
      </w:r>
    </w:p>
    <w:p w14:paraId="78EBF6C3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6011CD62">
      <w:pPr>
        <w:spacing w:line="240" w:lineRule="auto"/>
        <w:jc w:val="left"/>
      </w:pPr>
      <w:r>
        <w:rPr>
          <w:sz w:val="16"/>
        </w:rPr>
        <w:t>A.    护理学的快速发展对护理伦理学教学提出了更高要求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避免医学高技术的应用出现的医患关系“物化”趋势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生命伦理学的诞生将有利于护理伦理难题的解决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医院伦理委员会的兴起将发挥护士更重要的作用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5CA6CA7">
      <w:pPr>
        <w:spacing w:before="400" w:after="0" w:line="240" w:lineRule="auto"/>
        <w:jc w:val="left"/>
      </w:pPr>
      <w:r>
        <w:rPr>
          <w:sz w:val="24"/>
        </w:rPr>
        <w:t>32.     人道主义的基本内涵有：（  ）</w:t>
      </w:r>
      <w:r>
        <w:rPr>
          <w:sz w:val="24"/>
        </w:rPr>
        <w:br w:type="textWrapping"/>
      </w:r>
    </w:p>
    <w:p w14:paraId="15D251C7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27741AB2">
      <w:pPr>
        <w:numPr>
          <w:ilvl w:val="0"/>
          <w:numId w:val="7"/>
        </w:numPr>
        <w:spacing w:line="240" w:lineRule="auto"/>
        <w:jc w:val="left"/>
        <w:rPr>
          <w:sz w:val="16"/>
        </w:rPr>
      </w:pPr>
      <w:r>
        <w:rPr>
          <w:sz w:val="16"/>
        </w:rPr>
        <w:t xml:space="preserve">   一切价值均以人为中心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肯定人的“自由”、“平等”的权利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肯定人的价值与尊严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重视与促进人的自由自觉的全面发展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D05544D">
      <w:pPr>
        <w:numPr>
          <w:numId w:val="0"/>
        </w:numPr>
        <w:spacing w:line="240" w:lineRule="auto"/>
        <w:jc w:val="left"/>
        <w:rPr>
          <w:sz w:val="16"/>
        </w:rPr>
      </w:pPr>
    </w:p>
    <w:p w14:paraId="0EABA7F0">
      <w:pPr>
        <w:jc w:val="center"/>
      </w:pPr>
      <w:r>
        <w:rPr>
          <w:sz w:val="30"/>
        </w:rPr>
        <w:t>护理伦理学 · 形考作业二</w:t>
      </w:r>
    </w:p>
    <w:p w14:paraId="49F5E75F">
      <w:pPr>
        <w:pBdr>
          <w:bottom w:val="single" w:color="auto" w:sz="10" w:space="2"/>
        </w:pBdr>
        <w:jc w:val="left"/>
      </w:pPr>
    </w:p>
    <w:p w14:paraId="6EDA71C0">
      <w:pPr>
        <w:spacing w:before="400" w:after="0" w:line="240" w:lineRule="auto"/>
        <w:jc w:val="left"/>
      </w:pPr>
      <w:r>
        <w:rPr>
          <w:sz w:val="24"/>
        </w:rPr>
        <w:t xml:space="preserve">    一、单项选择题</w:t>
      </w:r>
      <w:r>
        <w:rPr>
          <w:sz w:val="24"/>
        </w:rPr>
        <w:br w:type="textWrapping"/>
      </w:r>
    </w:p>
    <w:p w14:paraId="6CC28671">
      <w:pPr>
        <w:spacing w:line="240" w:lineRule="auto"/>
        <w:jc w:val="left"/>
      </w:pPr>
      <w:r>
        <w:rPr>
          <w:color w:val="494949"/>
          <w:sz w:val="18"/>
        </w:rPr>
        <w:t>（难易度:中）</w:t>
      </w:r>
    </w:p>
    <w:p w14:paraId="6FC82318">
      <w:pPr>
        <w:spacing w:line="240" w:lineRule="auto"/>
        <w:jc w:val="left"/>
      </w:pPr>
    </w:p>
    <w:p w14:paraId="0A173199">
      <w:pPr>
        <w:spacing w:before="400" w:after="0" w:line="240" w:lineRule="auto"/>
        <w:jc w:val="left"/>
      </w:pPr>
      <w:r>
        <w:rPr>
          <w:sz w:val="24"/>
        </w:rPr>
        <w:t>2.    1．下列属于道德基本范畴的是（   ）。</w:t>
      </w:r>
      <w:r>
        <w:rPr>
          <w:sz w:val="24"/>
        </w:rPr>
        <w:br w:type="textWrapping"/>
      </w:r>
    </w:p>
    <w:p w14:paraId="64AADFD6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7EE5546C">
      <w:pPr>
        <w:spacing w:line="240" w:lineRule="auto"/>
        <w:jc w:val="left"/>
      </w:pPr>
      <w:r>
        <w:rPr>
          <w:sz w:val="16"/>
        </w:rPr>
        <w:t>A.    忠厚与宽容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用心与执着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权利与义务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 胆识与气度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52A7969">
      <w:pPr>
        <w:spacing w:before="400" w:after="0" w:line="240" w:lineRule="auto"/>
        <w:jc w:val="left"/>
      </w:pPr>
      <w:r>
        <w:rPr>
          <w:sz w:val="24"/>
        </w:rPr>
        <w:t>3.    2．下列道德规范对护士的行为可以起到评价和激励作用的是（  ）。</w:t>
      </w:r>
      <w:r>
        <w:rPr>
          <w:sz w:val="24"/>
        </w:rPr>
        <w:br w:type="textWrapping"/>
      </w:r>
    </w:p>
    <w:p w14:paraId="19A1239B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6A69145">
      <w:pPr>
        <w:spacing w:line="240" w:lineRule="auto"/>
        <w:jc w:val="left"/>
      </w:pPr>
      <w:r>
        <w:rPr>
          <w:sz w:val="16"/>
        </w:rPr>
        <w:t>A.    良心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权利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审慎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荣誉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D7B0640">
      <w:pPr>
        <w:spacing w:before="400" w:after="0" w:line="240" w:lineRule="auto"/>
        <w:jc w:val="left"/>
      </w:pPr>
      <w:r>
        <w:rPr>
          <w:sz w:val="24"/>
        </w:rPr>
        <w:t>4.    3．道德的基本问题应当是（  ）。</w:t>
      </w:r>
      <w:r>
        <w:rPr>
          <w:sz w:val="24"/>
        </w:rPr>
        <w:br w:type="textWrapping"/>
      </w:r>
    </w:p>
    <w:p w14:paraId="1839106F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1B61D9EF">
      <w:pPr>
        <w:spacing w:line="240" w:lineRule="auto"/>
        <w:jc w:val="left"/>
      </w:pPr>
      <w:r>
        <w:rPr>
          <w:sz w:val="16"/>
        </w:rPr>
        <w:t>A.    利益问题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人际关系问题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政治问题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法律问题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3DD8208">
      <w:pPr>
        <w:spacing w:before="400" w:after="0" w:line="240" w:lineRule="auto"/>
        <w:jc w:val="left"/>
      </w:pPr>
      <w:r>
        <w:rPr>
          <w:sz w:val="24"/>
        </w:rPr>
        <w:t>5.    4．护理伦理学的基本原则来源于（  ）。</w:t>
      </w:r>
      <w:r>
        <w:rPr>
          <w:sz w:val="24"/>
        </w:rPr>
        <w:br w:type="textWrapping"/>
      </w:r>
    </w:p>
    <w:p w14:paraId="03BA27BB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2BD12D6">
      <w:pPr>
        <w:spacing w:line="240" w:lineRule="auto"/>
        <w:jc w:val="left"/>
      </w:pPr>
      <w:r>
        <w:rPr>
          <w:sz w:val="16"/>
        </w:rPr>
        <w:t>A.    医学伦理学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医学职业道德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生命伦理学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国外的伦理学观点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4FD543D">
      <w:pPr>
        <w:spacing w:before="400" w:after="0" w:line="240" w:lineRule="auto"/>
        <w:jc w:val="left"/>
      </w:pPr>
      <w:r>
        <w:rPr>
          <w:sz w:val="24"/>
        </w:rPr>
        <w:t>6.     医学和护理实践中对尊重原则最直接的体现是（  ）。</w:t>
      </w:r>
      <w:r>
        <w:rPr>
          <w:sz w:val="24"/>
        </w:rPr>
        <w:br w:type="textWrapping"/>
      </w:r>
    </w:p>
    <w:p w14:paraId="09764989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766D268">
      <w:pPr>
        <w:spacing w:line="240" w:lineRule="auto"/>
        <w:jc w:val="left"/>
      </w:pPr>
      <w:r>
        <w:rPr>
          <w:sz w:val="16"/>
        </w:rPr>
        <w:t>A.    平等与公正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知情同意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甘于奉献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患者利益至上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3FFF25F">
      <w:pPr>
        <w:spacing w:before="400" w:after="0" w:line="240" w:lineRule="auto"/>
        <w:jc w:val="left"/>
      </w:pPr>
      <w:r>
        <w:rPr>
          <w:sz w:val="24"/>
        </w:rPr>
        <w:t>7.    6．关于不伤害原则，错误的是（  ）。</w:t>
      </w:r>
      <w:r>
        <w:rPr>
          <w:sz w:val="24"/>
        </w:rPr>
        <w:br w:type="textWrapping"/>
      </w:r>
    </w:p>
    <w:p w14:paraId="3C4CA1D5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2B443AE">
      <w:pPr>
        <w:spacing w:line="240" w:lineRule="auto"/>
        <w:jc w:val="left"/>
      </w:pPr>
      <w:r>
        <w:rPr>
          <w:sz w:val="16"/>
        </w:rPr>
        <w:t>A.    是相对的不伤害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所指的对象不包括患者家人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伤害包括身体、心理或精神方面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在护理实践中的任何环节都不要造成伤害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E84E9DD">
      <w:pPr>
        <w:spacing w:before="400" w:after="0" w:line="240" w:lineRule="auto"/>
        <w:jc w:val="left"/>
      </w:pPr>
      <w:r>
        <w:rPr>
          <w:sz w:val="24"/>
        </w:rPr>
        <w:t>8.     自主原则的三个基本要素不包括（  ）。</w:t>
      </w:r>
      <w:r>
        <w:rPr>
          <w:sz w:val="24"/>
        </w:rPr>
        <w:br w:type="textWrapping"/>
      </w:r>
    </w:p>
    <w:p w14:paraId="07A6B5A6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4F2C6A3">
      <w:pPr>
        <w:spacing w:line="240" w:lineRule="auto"/>
        <w:jc w:val="left"/>
      </w:pPr>
      <w:r>
        <w:rPr>
          <w:sz w:val="16"/>
        </w:rPr>
        <w:t>A.    患者必须具有自主能力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患者的自主以不伤害为准则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患者有根据自己决定实际行动的权利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尊重他人的个人自主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FD88DAB">
      <w:pPr>
        <w:spacing w:before="400" w:after="0" w:line="240" w:lineRule="auto"/>
        <w:jc w:val="left"/>
      </w:pPr>
      <w:r>
        <w:rPr>
          <w:sz w:val="24"/>
        </w:rPr>
        <w:t>9.    下列关于不伤害原则的双重效应，错误的是（  ）。</w:t>
      </w:r>
      <w:r>
        <w:rPr>
          <w:sz w:val="24"/>
        </w:rPr>
        <w:br w:type="textWrapping"/>
      </w:r>
    </w:p>
    <w:p w14:paraId="7A7A0C42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A3EDE0D">
      <w:pPr>
        <w:spacing w:line="240" w:lineRule="auto"/>
        <w:jc w:val="left"/>
      </w:pPr>
      <w:r>
        <w:rPr>
          <w:sz w:val="16"/>
        </w:rPr>
        <w:t>A.    有意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间接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可预见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非主观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5D0F240">
      <w:pPr>
        <w:spacing w:before="400" w:after="0" w:line="240" w:lineRule="auto"/>
        <w:jc w:val="left"/>
      </w:pPr>
      <w:r>
        <w:rPr>
          <w:sz w:val="24"/>
        </w:rPr>
        <w:t>10.     公正原则对护士的要求不包括（  ）。</w:t>
      </w:r>
      <w:r>
        <w:rPr>
          <w:sz w:val="24"/>
        </w:rPr>
        <w:br w:type="textWrapping"/>
      </w:r>
    </w:p>
    <w:p w14:paraId="6155F195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6147877">
      <w:pPr>
        <w:spacing w:line="240" w:lineRule="auto"/>
        <w:jc w:val="left"/>
      </w:pPr>
      <w:r>
        <w:rPr>
          <w:sz w:val="16"/>
        </w:rPr>
        <w:t>A.    公正地分配卫生资源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公正地为医患做决策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公正地对待每一个患者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公正地解决护理纠纷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D140A74">
      <w:pPr>
        <w:spacing w:before="400" w:after="0" w:line="240" w:lineRule="auto"/>
        <w:jc w:val="left"/>
      </w:pPr>
      <w:r>
        <w:rPr>
          <w:sz w:val="24"/>
        </w:rPr>
        <w:t>11.    在下列各项中，不能够调动护士积极参与管理的是（  ）。</w:t>
      </w:r>
      <w:r>
        <w:rPr>
          <w:sz w:val="24"/>
        </w:rPr>
        <w:br w:type="textWrapping"/>
      </w:r>
    </w:p>
    <w:p w14:paraId="6A43B3F3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72B0E84">
      <w:pPr>
        <w:spacing w:line="240" w:lineRule="auto"/>
        <w:jc w:val="left"/>
      </w:pPr>
      <w:r>
        <w:rPr>
          <w:sz w:val="16"/>
        </w:rPr>
        <w:t>A.    管理者发挥自己权力的影响，做到令行禁止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管理者不允许护士产生逆反心理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管理者的作风要民主、平易近人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管理者在工作、道德上要身体力行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9FF30DE">
      <w:pPr>
        <w:spacing w:before="400" w:after="0" w:line="240" w:lineRule="auto"/>
        <w:jc w:val="left"/>
      </w:pPr>
      <w:r>
        <w:rPr>
          <w:sz w:val="24"/>
        </w:rPr>
        <w:t>12.     在护理领导者的素质中，从事管理的关键、核心条件是（  ）。</w:t>
      </w:r>
      <w:r>
        <w:rPr>
          <w:sz w:val="24"/>
        </w:rPr>
        <w:br w:type="textWrapping"/>
      </w:r>
    </w:p>
    <w:p w14:paraId="10995412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3122C26">
      <w:pPr>
        <w:spacing w:line="240" w:lineRule="auto"/>
        <w:jc w:val="left"/>
      </w:pPr>
      <w:r>
        <w:rPr>
          <w:sz w:val="16"/>
        </w:rPr>
        <w:t>A.    政治素质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科学文化素质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道德素质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身心素质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5F1BBB0">
      <w:pPr>
        <w:spacing w:before="400" w:after="0" w:line="240" w:lineRule="auto"/>
        <w:jc w:val="left"/>
      </w:pPr>
      <w:r>
        <w:rPr>
          <w:sz w:val="24"/>
        </w:rPr>
        <w:t>13.     护理领导者的道德素质在管理中的作用不包括（  ）。</w:t>
      </w:r>
      <w:r>
        <w:rPr>
          <w:sz w:val="24"/>
        </w:rPr>
        <w:br w:type="textWrapping"/>
      </w:r>
    </w:p>
    <w:p w14:paraId="1E502899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76A3344E">
      <w:pPr>
        <w:spacing w:line="240" w:lineRule="auto"/>
        <w:jc w:val="left"/>
      </w:pPr>
      <w:r>
        <w:rPr>
          <w:sz w:val="16"/>
        </w:rPr>
        <w:t>A.    示范作用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识聚作用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感召作用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威慑作用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CA8D9E9">
      <w:pPr>
        <w:spacing w:before="400" w:after="0" w:line="240" w:lineRule="auto"/>
        <w:jc w:val="left"/>
      </w:pPr>
      <w:r>
        <w:rPr>
          <w:sz w:val="24"/>
        </w:rPr>
        <w:t>14.     护理道德教育的根本目的和最终环节是通过教育，对护士导之以行，并（  ）。</w:t>
      </w:r>
      <w:r>
        <w:rPr>
          <w:sz w:val="24"/>
        </w:rPr>
        <w:br w:type="textWrapping"/>
      </w:r>
    </w:p>
    <w:p w14:paraId="65CEB41F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4D88A92">
      <w:pPr>
        <w:spacing w:line="240" w:lineRule="auto"/>
        <w:jc w:val="left"/>
      </w:pPr>
      <w:r>
        <w:rPr>
          <w:sz w:val="16"/>
        </w:rPr>
        <w:t>A.    提高护理道德认识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培养护理道德情感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锻炼护理道德意志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形成道德习惯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68DB2CE">
      <w:pPr>
        <w:spacing w:before="400" w:after="0" w:line="240" w:lineRule="auto"/>
        <w:jc w:val="left"/>
      </w:pPr>
      <w:r>
        <w:rPr>
          <w:sz w:val="24"/>
        </w:rPr>
        <w:t>15.     利于护士加强护理道德修养，达到“慎独”境界的是（  ）。</w:t>
      </w:r>
      <w:r>
        <w:rPr>
          <w:sz w:val="24"/>
        </w:rPr>
        <w:br w:type="textWrapping"/>
      </w:r>
    </w:p>
    <w:p w14:paraId="618CFE2D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9796932">
      <w:pPr>
        <w:spacing w:line="240" w:lineRule="auto"/>
        <w:jc w:val="left"/>
      </w:pPr>
      <w:r>
        <w:rPr>
          <w:sz w:val="16"/>
        </w:rPr>
        <w:t>A.    培养“慎独”精神必须打消一切侥幸、省事的念头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提高护理道德认识水平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经常学习护理道德规范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在临床实践中感悟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12CB942">
      <w:pPr>
        <w:spacing w:before="400" w:after="0" w:line="240" w:lineRule="auto"/>
        <w:jc w:val="left"/>
      </w:pPr>
      <w:r>
        <w:rPr>
          <w:sz w:val="24"/>
        </w:rPr>
        <w:t>16.     在护理行为缺陷中，与护士道德责任最有直接、明显关系的是（  ）。</w:t>
      </w:r>
      <w:r>
        <w:rPr>
          <w:sz w:val="24"/>
        </w:rPr>
        <w:br w:type="textWrapping"/>
      </w:r>
    </w:p>
    <w:p w14:paraId="4FFEDA16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1D542562">
      <w:pPr>
        <w:spacing w:line="240" w:lineRule="auto"/>
        <w:jc w:val="left"/>
      </w:pPr>
      <w:r>
        <w:rPr>
          <w:sz w:val="16"/>
        </w:rPr>
        <w:t>A.    意外性缺陷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技术性缺陷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责任性缺陷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预见性缺陷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0E6BF5B">
      <w:pPr>
        <w:spacing w:before="400" w:after="0" w:line="240" w:lineRule="auto"/>
        <w:jc w:val="left"/>
      </w:pPr>
      <w:r>
        <w:rPr>
          <w:sz w:val="24"/>
        </w:rPr>
        <w:t>17.     护士行为动机与效果统一的基础是（  ）。</w:t>
      </w:r>
      <w:r>
        <w:rPr>
          <w:sz w:val="24"/>
        </w:rPr>
        <w:br w:type="textWrapping"/>
      </w:r>
    </w:p>
    <w:p w14:paraId="00489C8F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213DDC5">
      <w:pPr>
        <w:spacing w:line="240" w:lineRule="auto"/>
        <w:jc w:val="left"/>
      </w:pPr>
      <w:r>
        <w:rPr>
          <w:sz w:val="16"/>
        </w:rPr>
        <w:t>A.    护理理论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护理实践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护理手段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护理方式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9E0D044">
      <w:pPr>
        <w:spacing w:before="400" w:after="0" w:line="240" w:lineRule="auto"/>
        <w:jc w:val="left"/>
      </w:pPr>
      <w:r>
        <w:rPr>
          <w:sz w:val="24"/>
        </w:rPr>
        <w:t>18.     以下属于护理道德活动范畴的是（  ）。</w:t>
      </w:r>
      <w:r>
        <w:rPr>
          <w:sz w:val="24"/>
        </w:rPr>
        <w:br w:type="textWrapping"/>
      </w:r>
    </w:p>
    <w:p w14:paraId="08253091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D42CE59">
      <w:pPr>
        <w:spacing w:line="240" w:lineRule="auto"/>
        <w:jc w:val="left"/>
      </w:pPr>
      <w:r>
        <w:rPr>
          <w:sz w:val="16"/>
        </w:rPr>
        <w:t>A.    护理道德规范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护理道德评价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护理道德难题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护理道德理论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99605DC">
      <w:pPr>
        <w:spacing w:before="400" w:after="0" w:line="240" w:lineRule="auto"/>
        <w:jc w:val="left"/>
      </w:pPr>
      <w:r>
        <w:rPr>
          <w:sz w:val="24"/>
        </w:rPr>
        <w:t>19.     护理道德评价的依据是（  ）。</w:t>
      </w:r>
      <w:r>
        <w:rPr>
          <w:sz w:val="24"/>
        </w:rPr>
        <w:br w:type="textWrapping"/>
      </w:r>
    </w:p>
    <w:p w14:paraId="06EE98DE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6D11A2CB">
      <w:pPr>
        <w:spacing w:line="240" w:lineRule="auto"/>
        <w:jc w:val="left"/>
      </w:pPr>
      <w:r>
        <w:rPr>
          <w:sz w:val="16"/>
        </w:rPr>
        <w:t>A.    动机与效果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经济效益与社会效益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服务态度与服务质量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认知与情感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29F9ABF">
      <w:pPr>
        <w:spacing w:before="400" w:after="0" w:line="240" w:lineRule="auto"/>
        <w:jc w:val="left"/>
      </w:pPr>
      <w:r>
        <w:rPr>
          <w:sz w:val="24"/>
        </w:rPr>
        <w:t>20.     护理道德评价是道德的评价善与恶标准在护理活动中的具体化，基本标准主要有（  ）。</w:t>
      </w:r>
      <w:r>
        <w:rPr>
          <w:sz w:val="24"/>
        </w:rPr>
        <w:br w:type="textWrapping"/>
      </w:r>
    </w:p>
    <w:p w14:paraId="21243E8B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B20E842">
      <w:pPr>
        <w:spacing w:line="240" w:lineRule="auto"/>
        <w:jc w:val="left"/>
      </w:pPr>
      <w:r>
        <w:rPr>
          <w:sz w:val="16"/>
        </w:rPr>
        <w:t>A.    效率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效益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态度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有利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ECE1AC4">
      <w:pPr>
        <w:spacing w:before="400" w:after="0" w:line="240" w:lineRule="auto"/>
        <w:jc w:val="left"/>
      </w:pPr>
      <w:r>
        <w:rPr>
          <w:sz w:val="24"/>
        </w:rPr>
        <w:t>21.     下列不属于护理道德教育方法的是（ ）。</w:t>
      </w:r>
      <w:r>
        <w:rPr>
          <w:sz w:val="24"/>
        </w:rPr>
        <w:br w:type="textWrapping"/>
      </w:r>
    </w:p>
    <w:p w14:paraId="783DFB7F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5B086A1">
      <w:pPr>
        <w:spacing w:line="240" w:lineRule="auto"/>
        <w:jc w:val="left"/>
      </w:pPr>
      <w:r>
        <w:rPr>
          <w:sz w:val="16"/>
        </w:rPr>
        <w:t>A.    以理导人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以情动人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以形感人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以公服人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415519F">
      <w:pPr>
        <w:spacing w:before="400" w:after="0" w:line="240" w:lineRule="auto"/>
        <w:jc w:val="left"/>
      </w:pPr>
      <w:r>
        <w:rPr>
          <w:sz w:val="24"/>
        </w:rPr>
        <w:t xml:space="preserve">    二、多项选择题</w:t>
      </w:r>
      <w:r>
        <w:rPr>
          <w:sz w:val="24"/>
        </w:rPr>
        <w:br w:type="textWrapping"/>
      </w:r>
    </w:p>
    <w:p w14:paraId="28A26674">
      <w:pPr>
        <w:spacing w:line="240" w:lineRule="auto"/>
        <w:jc w:val="left"/>
      </w:pPr>
      <w:r>
        <w:rPr>
          <w:color w:val="494949"/>
          <w:sz w:val="18"/>
        </w:rPr>
        <w:t>（难易度:中）</w:t>
      </w:r>
    </w:p>
    <w:p w14:paraId="4BE29C6C">
      <w:pPr>
        <w:spacing w:line="240" w:lineRule="auto"/>
        <w:jc w:val="left"/>
      </w:pPr>
    </w:p>
    <w:p w14:paraId="58150593">
      <w:pPr>
        <w:spacing w:before="400" w:after="0" w:line="240" w:lineRule="auto"/>
        <w:jc w:val="left"/>
      </w:pPr>
      <w:r>
        <w:rPr>
          <w:sz w:val="24"/>
        </w:rPr>
        <w:t>23.    患者道德权利的基本内容包括：（  ）</w:t>
      </w:r>
      <w:r>
        <w:rPr>
          <w:sz w:val="24"/>
        </w:rPr>
        <w:br w:type="textWrapping"/>
      </w:r>
    </w:p>
    <w:p w14:paraId="7DFF1F31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4FCBAEA2">
      <w:pPr>
        <w:spacing w:line="240" w:lineRule="auto"/>
        <w:jc w:val="left"/>
      </w:pPr>
      <w:r>
        <w:rPr>
          <w:sz w:val="16"/>
        </w:rPr>
        <w:t>A.    生命健康权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隐私保护权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平等的医疗权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免除社会责任权利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49FA0F8">
      <w:pPr>
        <w:spacing w:before="400" w:after="0" w:line="240" w:lineRule="auto"/>
        <w:jc w:val="left"/>
      </w:pPr>
      <w:r>
        <w:rPr>
          <w:sz w:val="24"/>
        </w:rPr>
        <w:t>24.    2．护士的道德义务包括：（  ）</w:t>
      </w:r>
      <w:r>
        <w:rPr>
          <w:sz w:val="24"/>
        </w:rPr>
        <w:br w:type="textWrapping"/>
      </w:r>
    </w:p>
    <w:p w14:paraId="3DB68E55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61BC13A7">
      <w:pPr>
        <w:spacing w:line="240" w:lineRule="auto"/>
        <w:jc w:val="left"/>
      </w:pPr>
      <w:r>
        <w:rPr>
          <w:sz w:val="16"/>
        </w:rPr>
        <w:t>A.    为患者解除痛苦的义务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知情告知的义务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尊重患者自主决定的义务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发展护理科学的义务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099F471">
      <w:pPr>
        <w:spacing w:before="400" w:after="0" w:line="240" w:lineRule="auto"/>
        <w:jc w:val="left"/>
      </w:pPr>
      <w:r>
        <w:rPr>
          <w:sz w:val="24"/>
        </w:rPr>
        <w:t>25.    护理伦理学的基本原则包括：（  ）</w:t>
      </w:r>
      <w:r>
        <w:rPr>
          <w:sz w:val="24"/>
        </w:rPr>
        <w:br w:type="textWrapping"/>
      </w:r>
    </w:p>
    <w:p w14:paraId="29D8AB23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5E92F9BD">
      <w:pPr>
        <w:spacing w:line="240" w:lineRule="auto"/>
        <w:jc w:val="left"/>
      </w:pPr>
      <w:r>
        <w:rPr>
          <w:sz w:val="16"/>
        </w:rPr>
        <w:t>A.    尊重原则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有利原则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公正原则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不伤害原则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0385CCC">
      <w:pPr>
        <w:spacing w:before="400" w:after="0" w:line="240" w:lineRule="auto"/>
        <w:jc w:val="left"/>
      </w:pPr>
      <w:r>
        <w:rPr>
          <w:sz w:val="24"/>
        </w:rPr>
        <w:t>26.    下列关于护理管理的描述，正确的是：（  ）</w:t>
      </w:r>
      <w:r>
        <w:rPr>
          <w:sz w:val="24"/>
        </w:rPr>
        <w:br w:type="textWrapping"/>
      </w:r>
    </w:p>
    <w:p w14:paraId="7837CEE4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0E8127BF">
      <w:pPr>
        <w:spacing w:line="240" w:lineRule="auto"/>
        <w:jc w:val="left"/>
      </w:pPr>
      <w:r>
        <w:rPr>
          <w:sz w:val="16"/>
        </w:rPr>
        <w:t>A.    系统性与层次性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广泛性与协调性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紧迫性与时间性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复杂性与严格性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110949D">
      <w:pPr>
        <w:spacing w:before="400" w:after="0" w:line="240" w:lineRule="auto"/>
        <w:jc w:val="left"/>
      </w:pPr>
      <w:r>
        <w:rPr>
          <w:sz w:val="24"/>
        </w:rPr>
        <w:t>27.    下列哪些是护理领导者需要具备的素质：（  ）</w:t>
      </w:r>
      <w:r>
        <w:rPr>
          <w:sz w:val="24"/>
        </w:rPr>
        <w:br w:type="textWrapping"/>
      </w:r>
    </w:p>
    <w:p w14:paraId="4F8D8972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0D86CEEC">
      <w:pPr>
        <w:spacing w:line="240" w:lineRule="auto"/>
        <w:jc w:val="left"/>
      </w:pPr>
      <w:r>
        <w:rPr>
          <w:sz w:val="16"/>
        </w:rPr>
        <w:t>A.    身体素质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心理素质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道德素质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政治素质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EC37991">
      <w:pPr>
        <w:spacing w:before="400" w:after="0" w:line="240" w:lineRule="auto"/>
        <w:jc w:val="left"/>
      </w:pPr>
      <w:r>
        <w:rPr>
          <w:sz w:val="24"/>
        </w:rPr>
        <w:t>28.    护理伦理教育的特点是：(    )</w:t>
      </w:r>
      <w:r>
        <w:rPr>
          <w:sz w:val="24"/>
        </w:rPr>
        <w:br w:type="textWrapping"/>
      </w:r>
    </w:p>
    <w:p w14:paraId="69512774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3260BBAA">
      <w:pPr>
        <w:spacing w:line="240" w:lineRule="auto"/>
        <w:jc w:val="left"/>
      </w:pPr>
      <w:r>
        <w:rPr>
          <w:sz w:val="16"/>
        </w:rPr>
        <w:t>A.    专业性和综合性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同时性和层次性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长期性和渐进性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实践性和针对性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E2171F6">
      <w:pPr>
        <w:spacing w:before="400" w:after="0" w:line="240" w:lineRule="auto"/>
        <w:jc w:val="left"/>
      </w:pPr>
      <w:r>
        <w:rPr>
          <w:sz w:val="24"/>
        </w:rPr>
        <w:t>29.    护理道德教育的特点包括：（  ）</w:t>
      </w:r>
      <w:r>
        <w:rPr>
          <w:sz w:val="24"/>
        </w:rPr>
        <w:br w:type="textWrapping"/>
      </w:r>
    </w:p>
    <w:p w14:paraId="368B1BFE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400961F8">
      <w:pPr>
        <w:spacing w:line="240" w:lineRule="auto"/>
        <w:jc w:val="left"/>
      </w:pPr>
      <w:r>
        <w:rPr>
          <w:sz w:val="16"/>
        </w:rPr>
        <w:t>A.    理论性与实践性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同时性与选择性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长期性与渐进性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周期性与协作性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89A86DC">
      <w:pPr>
        <w:spacing w:before="400" w:after="0" w:line="240" w:lineRule="auto"/>
        <w:jc w:val="left"/>
      </w:pPr>
      <w:r>
        <w:rPr>
          <w:sz w:val="24"/>
        </w:rPr>
        <w:t>30.    提高护理道德修养的途径和方法包括：（  ）</w:t>
      </w:r>
      <w:r>
        <w:rPr>
          <w:sz w:val="24"/>
        </w:rPr>
        <w:br w:type="textWrapping"/>
      </w:r>
    </w:p>
    <w:p w14:paraId="0DBF079D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59016282">
      <w:pPr>
        <w:spacing w:line="240" w:lineRule="auto"/>
        <w:jc w:val="left"/>
      </w:pPr>
      <w:r>
        <w:rPr>
          <w:sz w:val="16"/>
        </w:rPr>
        <w:t>A.    在护理实践中加强护理道德修养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全心全意为人民服务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自觉地坚持两种护理道德观的斗争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持之以恒，努力达到“慎独”境界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82AED3C">
      <w:pPr>
        <w:spacing w:before="400" w:after="0" w:line="240" w:lineRule="auto"/>
        <w:jc w:val="left"/>
      </w:pPr>
      <w:r>
        <w:rPr>
          <w:sz w:val="24"/>
        </w:rPr>
        <w:t>31.    护理道德评价具有哪些作用：（  ）</w:t>
      </w:r>
      <w:r>
        <w:rPr>
          <w:sz w:val="24"/>
        </w:rPr>
        <w:br w:type="textWrapping"/>
      </w:r>
    </w:p>
    <w:p w14:paraId="5B288694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70A3DC63">
      <w:pPr>
        <w:spacing w:line="240" w:lineRule="auto"/>
        <w:jc w:val="left"/>
      </w:pPr>
      <w:r>
        <w:rPr>
          <w:sz w:val="16"/>
        </w:rPr>
        <w:t>A.    评价作用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教育作用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调节作用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导向作用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03CC224">
      <w:pPr>
        <w:spacing w:before="400" w:after="0" w:line="240" w:lineRule="auto"/>
        <w:jc w:val="left"/>
      </w:pPr>
      <w:r>
        <w:rPr>
          <w:sz w:val="24"/>
        </w:rPr>
        <w:t>32.    道德评价的方式有：（  ）</w:t>
      </w:r>
      <w:r>
        <w:rPr>
          <w:sz w:val="24"/>
        </w:rPr>
        <w:br w:type="textWrapping"/>
      </w:r>
    </w:p>
    <w:p w14:paraId="6E0A34E5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4344AE4C">
      <w:pPr>
        <w:spacing w:line="240" w:lineRule="auto"/>
        <w:jc w:val="left"/>
      </w:pPr>
      <w:r>
        <w:rPr>
          <w:sz w:val="16"/>
        </w:rPr>
        <w:t>A.    社会舆论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组织鉴定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传统习俗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内心信念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465598E">
      <w:pPr>
        <w:numPr>
          <w:numId w:val="0"/>
        </w:numPr>
        <w:spacing w:line="240" w:lineRule="auto"/>
        <w:jc w:val="left"/>
        <w:rPr>
          <w:sz w:val="16"/>
        </w:rPr>
      </w:pPr>
    </w:p>
    <w:p w14:paraId="77FA69A3">
      <w:pPr>
        <w:jc w:val="center"/>
      </w:pPr>
      <w:r>
        <w:rPr>
          <w:b/>
          <w:sz w:val="30"/>
        </w:rPr>
        <w:br w:type="textWrapping"/>
      </w:r>
      <w:r>
        <w:rPr>
          <w:sz w:val="30"/>
        </w:rPr>
        <w:t>护理伦理学 · 形考作业三</w:t>
      </w:r>
    </w:p>
    <w:p w14:paraId="3027B9F2">
      <w:pPr>
        <w:spacing w:before="400" w:after="0" w:line="240" w:lineRule="auto"/>
        <w:jc w:val="left"/>
      </w:pPr>
      <w:r>
        <w:rPr>
          <w:sz w:val="24"/>
        </w:rPr>
        <w:t xml:space="preserve">    一、单项选择题</w:t>
      </w:r>
      <w:r>
        <w:rPr>
          <w:sz w:val="24"/>
        </w:rPr>
        <w:br w:type="textWrapping"/>
      </w:r>
    </w:p>
    <w:p w14:paraId="1BAC24B8">
      <w:pPr>
        <w:spacing w:line="240" w:lineRule="auto"/>
        <w:jc w:val="left"/>
      </w:pPr>
      <w:r>
        <w:rPr>
          <w:color w:val="494949"/>
          <w:sz w:val="18"/>
        </w:rPr>
        <w:t>（难易度:中）</w:t>
      </w:r>
    </w:p>
    <w:p w14:paraId="301BFB5A">
      <w:pPr>
        <w:spacing w:line="240" w:lineRule="auto"/>
        <w:jc w:val="left"/>
      </w:pPr>
    </w:p>
    <w:p w14:paraId="641BF821">
      <w:pPr>
        <w:spacing w:before="400" w:after="0" w:line="240" w:lineRule="auto"/>
        <w:jc w:val="left"/>
      </w:pPr>
      <w:r>
        <w:rPr>
          <w:sz w:val="24"/>
        </w:rPr>
        <w:t>2.    关于患者隐私保护权，错误的是：（  ）</w:t>
      </w:r>
      <w:r>
        <w:rPr>
          <w:sz w:val="24"/>
        </w:rPr>
        <w:br w:type="textWrapping"/>
      </w:r>
    </w:p>
    <w:p w14:paraId="00E3E823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189B0B7D">
      <w:pPr>
        <w:spacing w:line="240" w:lineRule="auto"/>
        <w:jc w:val="left"/>
      </w:pPr>
      <w:r>
        <w:rPr>
          <w:sz w:val="16"/>
        </w:rPr>
        <w:t>A.    有权对接受检查的环境要求具有合理的声、像方面的隐蔽性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有权要求其病案只能由直接涉及其治疗的人阅读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在进行会诊时，不可要求不让不涉及其医疗的人参加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由异性医务人员进行体检治疗时，有权要求护士在场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D244112">
      <w:pPr>
        <w:spacing w:before="400" w:after="0" w:line="240" w:lineRule="auto"/>
        <w:jc w:val="left"/>
      </w:pPr>
      <w:r>
        <w:rPr>
          <w:sz w:val="24"/>
        </w:rPr>
        <w:t>3.     医学和护理实践中对尊重原则最直接的体现是：（  ）</w:t>
      </w:r>
      <w:r>
        <w:rPr>
          <w:sz w:val="24"/>
        </w:rPr>
        <w:br w:type="textWrapping"/>
      </w:r>
    </w:p>
    <w:p w14:paraId="01882169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5BBF682">
      <w:pPr>
        <w:spacing w:line="240" w:lineRule="auto"/>
        <w:jc w:val="left"/>
      </w:pPr>
      <w:r>
        <w:rPr>
          <w:sz w:val="16"/>
        </w:rPr>
        <w:t>A.    平等与公正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知情同意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甘于奉献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患者利益至上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CAF2AE8">
      <w:pPr>
        <w:spacing w:before="400" w:after="0" w:line="240" w:lineRule="auto"/>
        <w:jc w:val="left"/>
      </w:pPr>
      <w:r>
        <w:rPr>
          <w:sz w:val="24"/>
        </w:rPr>
        <w:t>4.    3．在护患的相互交流中，护士尽量不使用（  ）语言。</w:t>
      </w:r>
      <w:r>
        <w:rPr>
          <w:sz w:val="24"/>
        </w:rPr>
        <w:br w:type="textWrapping"/>
      </w:r>
    </w:p>
    <w:p w14:paraId="2615A204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9E94621">
      <w:pPr>
        <w:spacing w:line="240" w:lineRule="auto"/>
        <w:jc w:val="left"/>
      </w:pPr>
      <w:r>
        <w:rPr>
          <w:sz w:val="16"/>
        </w:rPr>
        <w:t>A.    礼貌性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解释性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专业性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安慰性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F03F679">
      <w:pPr>
        <w:spacing w:before="400" w:after="0" w:line="240" w:lineRule="auto"/>
        <w:jc w:val="left"/>
      </w:pPr>
      <w:r>
        <w:rPr>
          <w:sz w:val="24"/>
        </w:rPr>
        <w:t>5.    4．当代医护关系应是（  ）。</w:t>
      </w:r>
      <w:r>
        <w:rPr>
          <w:sz w:val="24"/>
        </w:rPr>
        <w:br w:type="textWrapping"/>
      </w:r>
    </w:p>
    <w:p w14:paraId="0E8E43C3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821D8E8">
      <w:pPr>
        <w:spacing w:line="240" w:lineRule="auto"/>
        <w:jc w:val="left"/>
      </w:pPr>
      <w:r>
        <w:rPr>
          <w:sz w:val="16"/>
        </w:rPr>
        <w:t>A.    主从关系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交流-主从关系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并列关系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并列-互补关系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B0A776F">
      <w:pPr>
        <w:spacing w:before="400" w:after="0" w:line="240" w:lineRule="auto"/>
        <w:jc w:val="left"/>
      </w:pPr>
      <w:r>
        <w:rPr>
          <w:sz w:val="24"/>
        </w:rPr>
        <w:t>6.    5．护患双方的非技术关系都是（  ）。</w:t>
      </w:r>
      <w:r>
        <w:rPr>
          <w:sz w:val="24"/>
        </w:rPr>
        <w:br w:type="textWrapping"/>
      </w:r>
    </w:p>
    <w:p w14:paraId="6916A9FE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CB7BD89">
      <w:pPr>
        <w:spacing w:line="240" w:lineRule="auto"/>
        <w:jc w:val="left"/>
      </w:pPr>
      <w:r>
        <w:rPr>
          <w:sz w:val="16"/>
        </w:rPr>
        <w:t>A.    指导关系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主从关系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双向关系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单向关系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F3EEEAB">
      <w:pPr>
        <w:spacing w:before="400" w:after="0" w:line="240" w:lineRule="auto"/>
        <w:jc w:val="left"/>
      </w:pPr>
      <w:r>
        <w:rPr>
          <w:sz w:val="24"/>
        </w:rPr>
        <w:t>7.    在责任制护理及系统化整体护理中，护士承担的责任不变，其重要的道德条件是（  ）。</w:t>
      </w:r>
      <w:r>
        <w:rPr>
          <w:sz w:val="24"/>
        </w:rPr>
        <w:br w:type="textWrapping"/>
      </w:r>
    </w:p>
    <w:p w14:paraId="5609A0CF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4DB9EEC1">
      <w:pPr>
        <w:spacing w:line="240" w:lineRule="auto"/>
        <w:jc w:val="left"/>
      </w:pPr>
      <w:r>
        <w:rPr>
          <w:sz w:val="16"/>
        </w:rPr>
        <w:t>A.    乐于传授，扎根临床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独立思考，主动护理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承担责任，高度自觉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保证安全，环境温馨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91AB1E6">
      <w:pPr>
        <w:spacing w:before="400" w:after="0" w:line="240" w:lineRule="auto"/>
        <w:jc w:val="left"/>
      </w:pPr>
      <w:r>
        <w:rPr>
          <w:sz w:val="24"/>
        </w:rPr>
        <w:t>8.     护理人员学习心理学及相关知识，不断提高心理护理的专业技术水平，符合（  ）的需要。</w:t>
      </w:r>
      <w:r>
        <w:rPr>
          <w:sz w:val="24"/>
        </w:rPr>
        <w:br w:type="textWrapping"/>
      </w:r>
    </w:p>
    <w:p w14:paraId="202052FE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1D86E8B1">
      <w:pPr>
        <w:spacing w:line="240" w:lineRule="auto"/>
        <w:jc w:val="left"/>
      </w:pPr>
      <w:r>
        <w:rPr>
          <w:sz w:val="16"/>
        </w:rPr>
        <w:t>A.    完善自我，服务患者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独立思考，主动护理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刻苦钻研，不断进取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提高认识，默默奉献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54CF3AC">
      <w:pPr>
        <w:spacing w:before="400" w:after="0" w:line="240" w:lineRule="auto"/>
        <w:jc w:val="left"/>
      </w:pPr>
      <w:r>
        <w:rPr>
          <w:sz w:val="24"/>
        </w:rPr>
        <w:t>9.    帮助患者适应医院环境，改变不良习惯，树立战胜疾病信心，护理人员进行心理护理的基础是（  ）。</w:t>
      </w:r>
      <w:r>
        <w:rPr>
          <w:sz w:val="24"/>
        </w:rPr>
        <w:br w:type="textWrapping"/>
      </w:r>
    </w:p>
    <w:p w14:paraId="0724291C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6CC6C23C">
      <w:pPr>
        <w:spacing w:line="240" w:lineRule="auto"/>
        <w:jc w:val="left"/>
      </w:pPr>
      <w:r>
        <w:rPr>
          <w:sz w:val="16"/>
        </w:rPr>
        <w:t>A.    团结协作，互相监督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换位思考，理解患者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悉心护理，耐心指导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热爱护理，乐于奉献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CD532CA">
      <w:pPr>
        <w:spacing w:before="400" w:after="0" w:line="240" w:lineRule="auto"/>
        <w:jc w:val="left"/>
      </w:pPr>
      <w:r>
        <w:rPr>
          <w:sz w:val="24"/>
        </w:rPr>
        <w:t>10.    9．为防止长期患病、疗效不明显的危重老年患者发生意外，应作为工作重点的是（  ）。</w:t>
      </w:r>
      <w:r>
        <w:rPr>
          <w:sz w:val="24"/>
        </w:rPr>
        <w:br w:type="textWrapping"/>
      </w:r>
    </w:p>
    <w:p w14:paraId="49EE3F1D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1815518F">
      <w:pPr>
        <w:spacing w:line="240" w:lineRule="auto"/>
        <w:jc w:val="left"/>
      </w:pPr>
      <w:r>
        <w:rPr>
          <w:sz w:val="16"/>
        </w:rPr>
        <w:t>A.    关心、帮助老年患者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保护安全，严格管理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敏锐观察，细心谨慎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注重心理护理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46FD1A3">
      <w:pPr>
        <w:spacing w:before="400" w:after="0" w:line="240" w:lineRule="auto"/>
        <w:jc w:val="left"/>
      </w:pPr>
      <w:r>
        <w:rPr>
          <w:sz w:val="24"/>
        </w:rPr>
        <w:t>11.    对胎儿的监测要细致认真，记录清楚；在观察待产妇产程时记录要详细、客观、及时、准确；接生时要尽量保持会阴完整；是妇产科护理伦理中的（  ）具体体现。</w:t>
      </w:r>
      <w:r>
        <w:rPr>
          <w:sz w:val="24"/>
        </w:rPr>
        <w:br w:type="textWrapping"/>
      </w:r>
    </w:p>
    <w:p w14:paraId="0216F521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7B04C9D">
      <w:pPr>
        <w:spacing w:line="240" w:lineRule="auto"/>
        <w:jc w:val="left"/>
      </w:pPr>
      <w:r>
        <w:rPr>
          <w:sz w:val="16"/>
        </w:rPr>
        <w:t>A.    作风严谨，精益求精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敏捷果断，敢当风险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敏锐观察，细心谨慎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悉心护理，耐心指导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D8C1DF6">
      <w:pPr>
        <w:spacing w:before="400" w:after="0" w:line="240" w:lineRule="auto"/>
        <w:jc w:val="left"/>
      </w:pPr>
      <w:r>
        <w:rPr>
          <w:sz w:val="24"/>
        </w:rPr>
        <w:t>12.     妇产科患者常常会有因病情急剧变化而危及生命，当情况紧迫时护理人员要（  ）积极采取措施，以确保母婴安全和家庭幸福。</w:t>
      </w:r>
      <w:r>
        <w:rPr>
          <w:sz w:val="24"/>
        </w:rPr>
        <w:br w:type="textWrapping"/>
      </w:r>
    </w:p>
    <w:p w14:paraId="6A7D0FB6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4B7AA04F">
      <w:pPr>
        <w:spacing w:line="240" w:lineRule="auto"/>
        <w:jc w:val="left"/>
      </w:pPr>
      <w:r>
        <w:rPr>
          <w:sz w:val="16"/>
        </w:rPr>
        <w:t>A.    保护安全，严格管理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敏捷果断，敢当风险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敏锐观察，细心谨慎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作风严谨，精益求精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F0424EA">
      <w:pPr>
        <w:spacing w:before="400" w:after="0" w:line="240" w:lineRule="auto"/>
        <w:jc w:val="left"/>
      </w:pPr>
      <w:r>
        <w:rPr>
          <w:sz w:val="24"/>
        </w:rPr>
        <w:t>13.     疾病迁延不愈、疗效不明显的危重老年患者，由于身心疲惫、悲观失望，会造成自暴自弃甚至厌世的不良情绪，护理人员应将护理伦理中的（  ）作为工作重点，防止发生轻生的念头或意外。</w:t>
      </w:r>
      <w:r>
        <w:rPr>
          <w:sz w:val="24"/>
        </w:rPr>
        <w:br w:type="textWrapping"/>
      </w:r>
    </w:p>
    <w:p w14:paraId="7B795C17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F400984">
      <w:pPr>
        <w:spacing w:line="240" w:lineRule="auto"/>
        <w:jc w:val="left"/>
      </w:pPr>
      <w:r>
        <w:rPr>
          <w:sz w:val="16"/>
        </w:rPr>
        <w:t>A.    关心、帮助老年患者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保护安全，严格管理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敏锐观察，细心谨慎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注重心理护理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85A5C05">
      <w:pPr>
        <w:spacing w:before="400" w:after="0" w:line="240" w:lineRule="auto"/>
        <w:jc w:val="left"/>
      </w:pPr>
      <w:r>
        <w:rPr>
          <w:sz w:val="24"/>
        </w:rPr>
        <w:t>14.     门诊护理人员要充分理解患者期望较早解除病痛的心理需要，减少人多拥挤、环境嘈杂造成的心理负担，应做到的护理伦理要求为（  ）。</w:t>
      </w:r>
      <w:r>
        <w:rPr>
          <w:sz w:val="24"/>
        </w:rPr>
        <w:br w:type="textWrapping"/>
      </w:r>
    </w:p>
    <w:p w14:paraId="781F3F35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0BD234E">
      <w:pPr>
        <w:spacing w:line="240" w:lineRule="auto"/>
        <w:jc w:val="left"/>
      </w:pPr>
      <w:r>
        <w:rPr>
          <w:sz w:val="16"/>
        </w:rPr>
        <w:t>A.    一视同仁，尊重患者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尊重患者，保护隐私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悉心护理，耐心指导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热情接待，主动服务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B93AD69">
      <w:pPr>
        <w:spacing w:before="400" w:after="0" w:line="240" w:lineRule="auto"/>
        <w:jc w:val="left"/>
      </w:pPr>
      <w:r>
        <w:rPr>
          <w:sz w:val="24"/>
        </w:rPr>
        <w:t>15.     门诊护理人员保持诊室内一医一患，是遵循门诊护理伦理要求中（  ）。</w:t>
      </w:r>
      <w:r>
        <w:rPr>
          <w:sz w:val="24"/>
        </w:rPr>
        <w:br w:type="textWrapping"/>
      </w:r>
    </w:p>
    <w:p w14:paraId="4C6C5AAE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7F9CEB46">
      <w:pPr>
        <w:spacing w:line="240" w:lineRule="auto"/>
        <w:jc w:val="left"/>
      </w:pPr>
      <w:r>
        <w:rPr>
          <w:sz w:val="16"/>
        </w:rPr>
        <w:t>A.    尊重患者，保护隐私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维护公正，合理安排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尊重患者，注重心理护理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团结协作，互相监督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915F17F">
      <w:pPr>
        <w:spacing w:before="400" w:after="0" w:line="240" w:lineRule="auto"/>
        <w:jc w:val="left"/>
      </w:pPr>
      <w:r>
        <w:rPr>
          <w:sz w:val="24"/>
        </w:rPr>
        <w:t>16.     护理人员在言谈举止方面既要亲切关怀也要严谨有度，保持恰当的护患关系，不利用与患者建立的良好关系谋取利益或发展超出工作范围的关系，体现了护理人员（  ）的道德品质。</w:t>
      </w:r>
      <w:r>
        <w:rPr>
          <w:sz w:val="24"/>
        </w:rPr>
        <w:br w:type="textWrapping"/>
      </w:r>
    </w:p>
    <w:p w14:paraId="2D02F886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95A3F61">
      <w:pPr>
        <w:spacing w:line="240" w:lineRule="auto"/>
        <w:jc w:val="left"/>
      </w:pPr>
      <w:r>
        <w:rPr>
          <w:sz w:val="16"/>
        </w:rPr>
        <w:t>A.    提高认识，默默奉献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换位思考，理解患者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保护安全，严格管理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严于律己，保护患者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8BE29D6">
      <w:pPr>
        <w:spacing w:before="400" w:after="0" w:line="240" w:lineRule="auto"/>
        <w:jc w:val="left"/>
      </w:pPr>
      <w:r>
        <w:rPr>
          <w:sz w:val="24"/>
        </w:rPr>
        <w:t>17.     对患者的病情疑点或出现的治疗反应及意外不轻易放过，做到（  ）。</w:t>
      </w:r>
      <w:r>
        <w:rPr>
          <w:sz w:val="24"/>
        </w:rPr>
        <w:br w:type="textWrapping"/>
      </w:r>
    </w:p>
    <w:p w14:paraId="7E8B2AEF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C76C339">
      <w:pPr>
        <w:spacing w:line="240" w:lineRule="auto"/>
        <w:jc w:val="left"/>
      </w:pPr>
      <w:r>
        <w:rPr>
          <w:sz w:val="16"/>
        </w:rPr>
        <w:t>A.    热情接待，主动服务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审慎从事，严谨认真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团结协作，互相监督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保持环境，预防感染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D6A125E">
      <w:pPr>
        <w:spacing w:before="400" w:after="0" w:line="240" w:lineRule="auto"/>
        <w:jc w:val="left"/>
      </w:pPr>
      <w:r>
        <w:rPr>
          <w:sz w:val="24"/>
        </w:rPr>
        <w:t>18.     迅速投入抢救，争分夺秒，把生命从死亡边缘拉回来，充分体现医护人员敬业精神和（  ）。</w:t>
      </w:r>
      <w:r>
        <w:rPr>
          <w:sz w:val="24"/>
        </w:rPr>
        <w:br w:type="textWrapping"/>
      </w:r>
    </w:p>
    <w:p w14:paraId="0A0806E3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796BC4C4">
      <w:pPr>
        <w:spacing w:line="240" w:lineRule="auto"/>
        <w:jc w:val="left"/>
      </w:pPr>
      <w:r>
        <w:rPr>
          <w:sz w:val="16"/>
        </w:rPr>
        <w:t>A.    尊重生命的人道主义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急患者所急的情感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高度的社会责任感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敏捷果断，敢当风险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654101C">
      <w:pPr>
        <w:spacing w:before="400" w:after="0" w:line="240" w:lineRule="auto"/>
        <w:jc w:val="left"/>
      </w:pPr>
      <w:r>
        <w:rPr>
          <w:sz w:val="24"/>
        </w:rPr>
        <w:t>19.    18．为使患者能以稳定的情绪和乐观的态度迎接手术，护理人员应设身处地为患者着想，解除其疑虑，做好（  ）。</w:t>
      </w:r>
      <w:r>
        <w:rPr>
          <w:sz w:val="24"/>
        </w:rPr>
        <w:br w:type="textWrapping"/>
      </w:r>
    </w:p>
    <w:p w14:paraId="49A3972C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D162982">
      <w:pPr>
        <w:spacing w:line="240" w:lineRule="auto"/>
        <w:jc w:val="left"/>
      </w:pPr>
      <w:r>
        <w:rPr>
          <w:sz w:val="16"/>
        </w:rPr>
        <w:t>A.    普及宣传健康教育知识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认真履行告知义务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术前心理护理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术前准备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8B65FF3">
      <w:pPr>
        <w:spacing w:before="400" w:after="0" w:line="240" w:lineRule="auto"/>
        <w:jc w:val="left"/>
      </w:pPr>
      <w:r>
        <w:rPr>
          <w:sz w:val="24"/>
        </w:rPr>
        <w:t>20.    19．护理人员要服从手术全局需要，与其他医务人员相互尊重、支持和理解，做到（  ）。</w:t>
      </w:r>
      <w:r>
        <w:rPr>
          <w:sz w:val="24"/>
        </w:rPr>
        <w:br w:type="textWrapping"/>
      </w:r>
    </w:p>
    <w:p w14:paraId="5F4A61E8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FFB0669">
      <w:pPr>
        <w:spacing w:line="240" w:lineRule="auto"/>
        <w:jc w:val="left"/>
      </w:pPr>
      <w:r>
        <w:rPr>
          <w:sz w:val="16"/>
        </w:rPr>
        <w:t>A.    减轻痛苦，促进康复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团结协作，密切配合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严谨认真，团结协作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团结协作，互相监督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6E52D6D">
      <w:pPr>
        <w:spacing w:before="400" w:after="0" w:line="240" w:lineRule="auto"/>
        <w:jc w:val="left"/>
      </w:pPr>
      <w:r>
        <w:rPr>
          <w:sz w:val="24"/>
        </w:rPr>
        <w:t>21.    整形外科的护理人员根据护理原则，选择对患者最为有利、适宜的护理方案，通过精心护理体现护理伦理的（  ）。</w:t>
      </w:r>
      <w:r>
        <w:rPr>
          <w:sz w:val="24"/>
        </w:rPr>
        <w:br w:type="textWrapping"/>
      </w:r>
    </w:p>
    <w:p w14:paraId="48B12007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F2F4AE5">
      <w:pPr>
        <w:spacing w:line="240" w:lineRule="auto"/>
        <w:jc w:val="left"/>
      </w:pPr>
      <w:r>
        <w:rPr>
          <w:sz w:val="16"/>
        </w:rPr>
        <w:t>A.    尊重患者，做好心理护理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灵活细心，做好手术护理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理解患者，尊重人格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悉心护理，耐心指导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3380533">
      <w:pPr>
        <w:spacing w:before="400" w:after="0" w:line="240" w:lineRule="auto"/>
        <w:jc w:val="left"/>
      </w:pPr>
      <w:r>
        <w:rPr>
          <w:sz w:val="24"/>
        </w:rPr>
        <w:t xml:space="preserve">    二、多项选择题</w:t>
      </w:r>
      <w:r>
        <w:rPr>
          <w:sz w:val="24"/>
        </w:rPr>
        <w:br w:type="textWrapping"/>
      </w:r>
    </w:p>
    <w:p w14:paraId="7286CDC8">
      <w:pPr>
        <w:spacing w:line="240" w:lineRule="auto"/>
        <w:jc w:val="left"/>
      </w:pPr>
      <w:r>
        <w:rPr>
          <w:color w:val="494949"/>
          <w:sz w:val="18"/>
        </w:rPr>
        <w:t>（难易度:中）</w:t>
      </w:r>
    </w:p>
    <w:p w14:paraId="506AA37F">
      <w:pPr>
        <w:spacing w:line="240" w:lineRule="auto"/>
        <w:jc w:val="left"/>
      </w:pPr>
    </w:p>
    <w:p w14:paraId="0D10880A">
      <w:pPr>
        <w:spacing w:before="400" w:after="0" w:line="240" w:lineRule="auto"/>
        <w:jc w:val="left"/>
      </w:pPr>
      <w:r>
        <w:rPr>
          <w:sz w:val="24"/>
        </w:rPr>
        <w:t>23.    整体护理的目的是根据人的下列哪些需要．提供适合个人的最佳护理:（  ）</w:t>
      </w:r>
      <w:r>
        <w:rPr>
          <w:sz w:val="24"/>
        </w:rPr>
        <w:br w:type="textWrapping"/>
      </w:r>
    </w:p>
    <w:p w14:paraId="54E5D247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16811B95">
      <w:pPr>
        <w:spacing w:line="240" w:lineRule="auto"/>
        <w:jc w:val="left"/>
      </w:pPr>
      <w:r>
        <w:rPr>
          <w:sz w:val="16"/>
        </w:rPr>
        <w:t>A.    生理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心理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社会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文化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3ACD0EF">
      <w:pPr>
        <w:spacing w:before="400" w:after="0" w:line="240" w:lineRule="auto"/>
        <w:jc w:val="left"/>
      </w:pPr>
      <w:r>
        <w:rPr>
          <w:sz w:val="24"/>
        </w:rPr>
        <w:t>24.    整体护理的特点有:（   ）</w:t>
      </w:r>
      <w:r>
        <w:rPr>
          <w:sz w:val="24"/>
        </w:rPr>
        <w:br w:type="textWrapping"/>
      </w:r>
    </w:p>
    <w:p w14:paraId="65203642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0EF6B32A">
      <w:pPr>
        <w:spacing w:line="240" w:lineRule="auto"/>
        <w:jc w:val="left"/>
      </w:pPr>
      <w:r>
        <w:rPr>
          <w:sz w:val="16"/>
        </w:rPr>
        <w:t>A.    整体性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系统性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全面性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专业性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4020C9E">
      <w:pPr>
        <w:spacing w:before="400" w:after="0" w:line="240" w:lineRule="auto"/>
        <w:jc w:val="left"/>
      </w:pPr>
      <w:r>
        <w:rPr>
          <w:sz w:val="24"/>
        </w:rPr>
        <w:t>25.     患者道德权利的基本内容包括：（  ）</w:t>
      </w:r>
      <w:r>
        <w:rPr>
          <w:sz w:val="24"/>
        </w:rPr>
        <w:br w:type="textWrapping"/>
      </w:r>
    </w:p>
    <w:p w14:paraId="5B68714B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15A7FD15">
      <w:pPr>
        <w:spacing w:line="240" w:lineRule="auto"/>
        <w:jc w:val="left"/>
      </w:pPr>
      <w:r>
        <w:rPr>
          <w:sz w:val="16"/>
        </w:rPr>
        <w:t>A.    生命健康权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隐私保护权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平等的医疗权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免除社会责任权利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2A05B7C">
      <w:pPr>
        <w:spacing w:before="400" w:after="0" w:line="240" w:lineRule="auto"/>
        <w:jc w:val="left"/>
      </w:pPr>
      <w:r>
        <w:rPr>
          <w:sz w:val="24"/>
        </w:rPr>
        <w:t>26.    患者道德义务的内容包括：（  ）</w:t>
      </w:r>
      <w:r>
        <w:rPr>
          <w:sz w:val="24"/>
        </w:rPr>
        <w:br w:type="textWrapping"/>
      </w:r>
    </w:p>
    <w:p w14:paraId="0C24A0F5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6DFF9969">
      <w:pPr>
        <w:spacing w:line="240" w:lineRule="auto"/>
        <w:jc w:val="left"/>
      </w:pPr>
      <w:r>
        <w:rPr>
          <w:sz w:val="16"/>
        </w:rPr>
        <w:t>A.    配合诊治和护理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支持医学科学发展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遵守医院规章制度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尊重医务人员的人格和劳动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DD68F0C">
      <w:pPr>
        <w:spacing w:before="400" w:after="0" w:line="240" w:lineRule="auto"/>
        <w:jc w:val="left"/>
      </w:pPr>
      <w:r>
        <w:rPr>
          <w:sz w:val="24"/>
        </w:rPr>
        <w:t>27.    从护理人员的角度分析，影响护患沟通的因素有：（  ）</w:t>
      </w:r>
      <w:r>
        <w:rPr>
          <w:sz w:val="24"/>
        </w:rPr>
        <w:br w:type="textWrapping"/>
      </w:r>
    </w:p>
    <w:p w14:paraId="3127A71D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53902EB6">
      <w:pPr>
        <w:spacing w:line="240" w:lineRule="auto"/>
        <w:jc w:val="left"/>
      </w:pPr>
      <w:r>
        <w:rPr>
          <w:sz w:val="16"/>
        </w:rPr>
        <w:t>A.    对护理人员的尊重不够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缺乏相应的沟通技巧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沟通语言不当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服务态度差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C365417">
      <w:pPr>
        <w:spacing w:before="400" w:after="0" w:line="240" w:lineRule="auto"/>
        <w:jc w:val="left"/>
      </w:pPr>
      <w:r>
        <w:rPr>
          <w:sz w:val="24"/>
        </w:rPr>
        <w:t>28.    在护理危重病人时，会遇到的伦理难题有:（  ）</w:t>
      </w:r>
      <w:r>
        <w:rPr>
          <w:sz w:val="24"/>
        </w:rPr>
        <w:br w:type="textWrapping"/>
      </w:r>
    </w:p>
    <w:p w14:paraId="10994D13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044E1857">
      <w:pPr>
        <w:spacing w:line="240" w:lineRule="auto"/>
        <w:jc w:val="left"/>
      </w:pPr>
      <w:r>
        <w:rPr>
          <w:sz w:val="16"/>
        </w:rPr>
        <w:t>A.    履行人道主义与经济效益的矛盾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讲真话与保护性医疗的矛盾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安乐死与现行法律的矛盾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卫生资源分配与病人实际需要的矛盾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F95AAE1">
      <w:pPr>
        <w:spacing w:before="400" w:after="0" w:line="240" w:lineRule="auto"/>
        <w:jc w:val="left"/>
      </w:pPr>
      <w:r>
        <w:rPr>
          <w:sz w:val="24"/>
        </w:rPr>
        <w:t>29.    专科护理的特点有：（  ）</w:t>
      </w:r>
      <w:r>
        <w:rPr>
          <w:sz w:val="24"/>
        </w:rPr>
        <w:br w:type="textWrapping"/>
      </w:r>
    </w:p>
    <w:p w14:paraId="0F1C5082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74AA1CD9">
      <w:pPr>
        <w:spacing w:line="240" w:lineRule="auto"/>
        <w:jc w:val="left"/>
      </w:pPr>
      <w:r>
        <w:rPr>
          <w:sz w:val="16"/>
        </w:rPr>
        <w:t>A.    专业性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规范性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合作性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整体性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CE634C4">
      <w:pPr>
        <w:spacing w:before="400" w:after="0" w:line="240" w:lineRule="auto"/>
        <w:jc w:val="left"/>
      </w:pPr>
      <w:r>
        <w:rPr>
          <w:sz w:val="24"/>
        </w:rPr>
        <w:t>30.    基础护理的内容包括：（  ）</w:t>
      </w:r>
      <w:r>
        <w:rPr>
          <w:sz w:val="24"/>
        </w:rPr>
        <w:br w:type="textWrapping"/>
      </w:r>
    </w:p>
    <w:p w14:paraId="11079144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75F2B696">
      <w:pPr>
        <w:spacing w:line="240" w:lineRule="auto"/>
        <w:jc w:val="left"/>
      </w:pPr>
      <w:r>
        <w:rPr>
          <w:sz w:val="16"/>
        </w:rPr>
        <w:t>A.    为病人创造和提供良好的治疗和康复环境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保持病人的个人卫生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做好引流管的护理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维持病人合理的营养及正常排泄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158F06B">
      <w:pPr>
        <w:spacing w:before="400" w:after="0" w:line="240" w:lineRule="auto"/>
        <w:jc w:val="left"/>
      </w:pPr>
      <w:r>
        <w:rPr>
          <w:sz w:val="24"/>
        </w:rPr>
        <w:t>31.    手术是一项综合性技术活动，需要的人员有:（  ）</w:t>
      </w:r>
      <w:r>
        <w:rPr>
          <w:sz w:val="24"/>
        </w:rPr>
        <w:br w:type="textWrapping"/>
      </w:r>
    </w:p>
    <w:p w14:paraId="16A50A84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6CCAB679">
      <w:pPr>
        <w:spacing w:line="240" w:lineRule="auto"/>
        <w:jc w:val="left"/>
      </w:pPr>
      <w:r>
        <w:rPr>
          <w:sz w:val="16"/>
        </w:rPr>
        <w:t>A.    手术医师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麻醉师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器械护士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巡回护士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202760A">
      <w:pPr>
        <w:spacing w:before="400" w:after="0" w:line="240" w:lineRule="auto"/>
        <w:jc w:val="left"/>
      </w:pPr>
      <w:r>
        <w:rPr>
          <w:sz w:val="24"/>
        </w:rPr>
        <w:t>32.    手术室护理工作的特殊性表现在:（  ）</w:t>
      </w:r>
      <w:r>
        <w:rPr>
          <w:sz w:val="24"/>
        </w:rPr>
        <w:br w:type="textWrapping"/>
      </w:r>
    </w:p>
    <w:p w14:paraId="6BFF37E1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51A6E372">
      <w:pPr>
        <w:spacing w:line="240" w:lineRule="auto"/>
        <w:jc w:val="left"/>
      </w:pPr>
      <w:r>
        <w:rPr>
          <w:sz w:val="16"/>
        </w:rPr>
        <w:t>A.    制度的严格性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工作的主动性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医护人员的协作性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各阶段护理工作的衔接性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9BA39FC">
      <w:pPr>
        <w:jc w:val="center"/>
      </w:pPr>
      <w:r>
        <w:rPr>
          <w:b/>
          <w:sz w:val="30"/>
        </w:rPr>
        <w:br w:type="textWrapping"/>
      </w:r>
      <w:r>
        <w:rPr>
          <w:sz w:val="30"/>
        </w:rPr>
        <w:t>护理伦理学 · 形考作业四</w:t>
      </w:r>
    </w:p>
    <w:p w14:paraId="2DC6F74B">
      <w:pPr>
        <w:pBdr>
          <w:bottom w:val="single" w:color="auto" w:sz="10" w:space="2"/>
        </w:pBdr>
        <w:jc w:val="left"/>
      </w:pPr>
      <w:r>
        <w:br w:type="textWrapping"/>
      </w:r>
    </w:p>
    <w:p w14:paraId="18BBEEAC">
      <w:pPr>
        <w:spacing w:before="400" w:after="0" w:line="240" w:lineRule="auto"/>
        <w:jc w:val="left"/>
      </w:pPr>
      <w:r>
        <w:rPr>
          <w:sz w:val="24"/>
        </w:rPr>
        <w:t xml:space="preserve">    一、单项选择题（每题5分，共10分）</w:t>
      </w:r>
      <w:r>
        <w:rPr>
          <w:sz w:val="24"/>
        </w:rPr>
        <w:br w:type="textWrapping"/>
      </w:r>
    </w:p>
    <w:p w14:paraId="1ADB6350">
      <w:pPr>
        <w:spacing w:line="240" w:lineRule="auto"/>
        <w:jc w:val="left"/>
      </w:pPr>
      <w:r>
        <w:rPr>
          <w:color w:val="494949"/>
          <w:sz w:val="18"/>
        </w:rPr>
        <w:t>（难易度:中）</w:t>
      </w:r>
    </w:p>
    <w:p w14:paraId="314D107A">
      <w:pPr>
        <w:spacing w:line="240" w:lineRule="auto"/>
        <w:jc w:val="left"/>
      </w:pPr>
    </w:p>
    <w:p w14:paraId="440CBAE6">
      <w:pPr>
        <w:spacing w:before="400" w:after="0" w:line="240" w:lineRule="auto"/>
        <w:jc w:val="left"/>
      </w:pPr>
      <w:r>
        <w:rPr>
          <w:sz w:val="24"/>
        </w:rPr>
        <w:t>2.    “强化疫情、灾情就是命令的意识”是以下哪一项的伦理规范：</w:t>
      </w:r>
      <w:r>
        <w:rPr>
          <w:sz w:val="24"/>
        </w:rPr>
        <w:br w:type="textWrapping"/>
      </w:r>
    </w:p>
    <w:p w14:paraId="37C73A8A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4F6F3ECD">
      <w:pPr>
        <w:spacing w:line="240" w:lineRule="auto"/>
        <w:jc w:val="left"/>
      </w:pPr>
      <w:r>
        <w:rPr>
          <w:sz w:val="16"/>
        </w:rPr>
        <w:t>A.    健康教育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家庭病床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老年人护理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突发公共卫生事件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AFC83EC">
      <w:pPr>
        <w:spacing w:before="400" w:after="0" w:line="240" w:lineRule="auto"/>
        <w:jc w:val="left"/>
      </w:pPr>
      <w:r>
        <w:rPr>
          <w:sz w:val="24"/>
        </w:rPr>
        <w:t>3.    2．健康教育的护理道德规范是（  ）。</w:t>
      </w:r>
      <w:r>
        <w:rPr>
          <w:sz w:val="24"/>
        </w:rPr>
        <w:br w:type="textWrapping"/>
      </w:r>
    </w:p>
    <w:p w14:paraId="3345ADA7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7478FC4C">
      <w:pPr>
        <w:spacing w:line="240" w:lineRule="auto"/>
        <w:jc w:val="left"/>
      </w:pPr>
      <w:r>
        <w:rPr>
          <w:sz w:val="16"/>
        </w:rPr>
        <w:t>A.    信誉至上，上门服务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自律慎独，保守秘密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恪守规程，心理指导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面向农村和深入基层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115AC7E">
      <w:pPr>
        <w:spacing w:before="400" w:after="0" w:line="240" w:lineRule="auto"/>
        <w:jc w:val="left"/>
      </w:pPr>
      <w:r>
        <w:rPr>
          <w:sz w:val="24"/>
        </w:rPr>
        <w:t>4.    3．社区卫生护理的道德规范是（  ）。</w:t>
      </w:r>
      <w:r>
        <w:rPr>
          <w:sz w:val="24"/>
        </w:rPr>
        <w:br w:type="textWrapping"/>
      </w:r>
    </w:p>
    <w:p w14:paraId="4FE0AB43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F2532B7">
      <w:pPr>
        <w:spacing w:line="240" w:lineRule="auto"/>
        <w:jc w:val="left"/>
      </w:pPr>
      <w:r>
        <w:rPr>
          <w:sz w:val="16"/>
        </w:rPr>
        <w:t>A.    礼貌待人，文明服务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恪守职责，人道精神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职业责任，科学态度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勇担风险，献身精神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27DF741">
      <w:pPr>
        <w:spacing w:before="400" w:after="0" w:line="240" w:lineRule="auto"/>
        <w:jc w:val="left"/>
      </w:pPr>
      <w:r>
        <w:rPr>
          <w:sz w:val="24"/>
        </w:rPr>
        <w:t>5.    4．社会重大灾害急救的护理道德规范是（  ）。</w:t>
      </w:r>
      <w:r>
        <w:rPr>
          <w:sz w:val="24"/>
        </w:rPr>
        <w:br w:type="textWrapping"/>
      </w:r>
    </w:p>
    <w:p w14:paraId="69217F59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1543115">
      <w:pPr>
        <w:spacing w:line="240" w:lineRule="auto"/>
        <w:jc w:val="left"/>
      </w:pPr>
      <w:r>
        <w:rPr>
          <w:sz w:val="16"/>
        </w:rPr>
        <w:t>A.    自律慎独，保守秘密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勇担风险，富有献身精神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预防为主，社会责任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信誉至上，上门服务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395267D">
      <w:pPr>
        <w:spacing w:before="400" w:after="0" w:line="240" w:lineRule="auto"/>
        <w:jc w:val="left"/>
      </w:pPr>
      <w:r>
        <w:rPr>
          <w:sz w:val="24"/>
        </w:rPr>
        <w:t>6.    5．最能体现护理科研人员高尚情操的人体试验是（  ）。</w:t>
      </w:r>
      <w:r>
        <w:rPr>
          <w:sz w:val="24"/>
        </w:rPr>
        <w:br w:type="textWrapping"/>
      </w:r>
    </w:p>
    <w:p w14:paraId="3F8B5AE1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4E8616F8">
      <w:pPr>
        <w:spacing w:line="240" w:lineRule="auto"/>
        <w:jc w:val="left"/>
      </w:pPr>
      <w:r>
        <w:rPr>
          <w:sz w:val="16"/>
        </w:rPr>
        <w:t>A.    天然试验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自体试验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诱导试验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自愿试验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3482E68">
      <w:pPr>
        <w:spacing w:before="400" w:after="0" w:line="240" w:lineRule="auto"/>
        <w:jc w:val="left"/>
      </w:pPr>
      <w:r>
        <w:rPr>
          <w:sz w:val="24"/>
        </w:rPr>
        <w:t>7.    6．人体试验必须坚持受试者（  ）。</w:t>
      </w:r>
      <w:r>
        <w:rPr>
          <w:sz w:val="24"/>
        </w:rPr>
        <w:br w:type="textWrapping"/>
      </w:r>
    </w:p>
    <w:p w14:paraId="050EDCBA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BDB2458">
      <w:pPr>
        <w:spacing w:line="240" w:lineRule="auto"/>
        <w:jc w:val="left"/>
      </w:pPr>
      <w:r>
        <w:rPr>
          <w:sz w:val="16"/>
        </w:rPr>
        <w:t>A.    没有不适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绝对安全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知情同意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获得经济利益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87CB6D3">
      <w:pPr>
        <w:spacing w:before="400" w:after="0" w:line="240" w:lineRule="auto"/>
        <w:jc w:val="left"/>
      </w:pPr>
      <w:r>
        <w:rPr>
          <w:sz w:val="24"/>
        </w:rPr>
        <w:t>8.    7．下列人体试验必须立即中止的是（  ）。</w:t>
      </w:r>
      <w:r>
        <w:rPr>
          <w:sz w:val="24"/>
        </w:rPr>
        <w:br w:type="textWrapping"/>
      </w:r>
    </w:p>
    <w:p w14:paraId="20F0D94E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CE29CCB">
      <w:pPr>
        <w:spacing w:line="240" w:lineRule="auto"/>
        <w:jc w:val="left"/>
      </w:pPr>
      <w:r>
        <w:rPr>
          <w:sz w:val="16"/>
        </w:rPr>
        <w:t>A.    没有采取对照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出现了与预期结果不符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对受试者不能起到治疗作用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出现了严重危害受试者利益的现象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B0A19B8">
      <w:pPr>
        <w:spacing w:before="400" w:after="0" w:line="240" w:lineRule="auto"/>
        <w:jc w:val="left"/>
      </w:pPr>
      <w:r>
        <w:rPr>
          <w:sz w:val="24"/>
        </w:rPr>
        <w:t>9.    8．在下列伦理审查目的的提法中，错误的是（  ）。</w:t>
      </w:r>
      <w:r>
        <w:rPr>
          <w:sz w:val="24"/>
        </w:rPr>
        <w:br w:type="textWrapping"/>
      </w:r>
    </w:p>
    <w:p w14:paraId="7C56FAE4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6149DC64">
      <w:pPr>
        <w:spacing w:line="240" w:lineRule="auto"/>
        <w:jc w:val="left"/>
      </w:pPr>
      <w:r>
        <w:rPr>
          <w:sz w:val="16"/>
        </w:rPr>
        <w:t>A.    促进社会公正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保障研究结果的可信性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保证研究结果与预计结果的吻合性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保护所有实际的或可能的受试者的尊严、权利、安全和福利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E0005A1">
      <w:pPr>
        <w:spacing w:before="400" w:after="0" w:line="240" w:lineRule="auto"/>
        <w:jc w:val="left"/>
      </w:pPr>
      <w:r>
        <w:rPr>
          <w:sz w:val="24"/>
        </w:rPr>
        <w:t>10.    临终患者的家属面对身受疾病折磨的亲人或即将失去亲人的现实，身心疲惫，心情沉重，护理人员应遵循（  ）的护理伦理要求帮助家属。</w:t>
      </w:r>
      <w:r>
        <w:rPr>
          <w:sz w:val="24"/>
        </w:rPr>
        <w:br w:type="textWrapping"/>
      </w:r>
    </w:p>
    <w:p w14:paraId="334F3735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DE21EF5">
      <w:pPr>
        <w:spacing w:line="240" w:lineRule="auto"/>
        <w:jc w:val="left"/>
      </w:pPr>
      <w:r>
        <w:rPr>
          <w:sz w:val="16"/>
        </w:rPr>
        <w:t>A.    保护临终患者的权利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理解临终患者，以博爱之心做好护理工作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尊重生命的人道主义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关心与抚慰临终患者家属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72216D4">
      <w:pPr>
        <w:spacing w:before="400" w:after="0" w:line="240" w:lineRule="auto"/>
        <w:jc w:val="left"/>
      </w:pPr>
      <w:r>
        <w:rPr>
          <w:sz w:val="24"/>
        </w:rPr>
        <w:t>11.    安宁疗护的伦理意义不包括以下哪一项：（   ）</w:t>
      </w:r>
      <w:r>
        <w:rPr>
          <w:sz w:val="24"/>
        </w:rPr>
        <w:br w:type="textWrapping"/>
      </w:r>
    </w:p>
    <w:p w14:paraId="4C81D04A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34DF5251">
      <w:pPr>
        <w:spacing w:line="240" w:lineRule="auto"/>
        <w:jc w:val="left"/>
      </w:pPr>
      <w:r>
        <w:rPr>
          <w:sz w:val="16"/>
        </w:rPr>
        <w:t>A.    体现生命至上的理念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人道主义在医学领域内的升华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表明了人类文明的进步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提高了安宁疗护工作者的伦理水平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E15D52A">
      <w:pPr>
        <w:spacing w:before="400" w:after="0" w:line="240" w:lineRule="auto"/>
        <w:jc w:val="left"/>
      </w:pPr>
      <w:r>
        <w:rPr>
          <w:sz w:val="24"/>
        </w:rPr>
        <w:t>12.    11．器官移植涉及卫生资源分配的正义问题包括的两个方面是（  ）。</w:t>
      </w:r>
      <w:r>
        <w:rPr>
          <w:sz w:val="24"/>
        </w:rPr>
        <w:br w:type="textWrapping"/>
      </w:r>
    </w:p>
    <w:p w14:paraId="598326A2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3425E8A">
      <w:pPr>
        <w:spacing w:line="240" w:lineRule="auto"/>
        <w:jc w:val="left"/>
      </w:pPr>
      <w:r>
        <w:rPr>
          <w:sz w:val="16"/>
        </w:rPr>
        <w:t>A.    宏观与微观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政治与文化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医疗与护理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情感与理智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681DBC0">
      <w:pPr>
        <w:spacing w:before="400" w:after="0" w:line="240" w:lineRule="auto"/>
        <w:jc w:val="left"/>
      </w:pPr>
      <w:r>
        <w:rPr>
          <w:sz w:val="24"/>
        </w:rPr>
        <w:t>13.    12．器官移植相关标准中涉及卫生资源分配的伦理问题的社会标准是（  ）。</w:t>
      </w:r>
      <w:r>
        <w:rPr>
          <w:sz w:val="24"/>
        </w:rPr>
        <w:br w:type="textWrapping"/>
      </w:r>
    </w:p>
    <w:p w14:paraId="7EBBF197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47F38B88">
      <w:pPr>
        <w:spacing w:line="240" w:lineRule="auto"/>
        <w:jc w:val="left"/>
      </w:pPr>
      <w:r>
        <w:rPr>
          <w:sz w:val="16"/>
        </w:rPr>
        <w:t>A.    患者的财力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患者的文化程度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患者的社会价值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患者的人际关系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E6FF9B5">
      <w:pPr>
        <w:spacing w:before="400" w:after="0" w:line="240" w:lineRule="auto"/>
        <w:jc w:val="left"/>
      </w:pPr>
      <w:r>
        <w:rPr>
          <w:sz w:val="24"/>
        </w:rPr>
        <w:t>14.     我国卫生部颁布的“人类辅助生殖技术管理办法”不允许实施（  ）。</w:t>
      </w:r>
      <w:r>
        <w:rPr>
          <w:sz w:val="24"/>
        </w:rPr>
        <w:br w:type="textWrapping"/>
      </w:r>
    </w:p>
    <w:p w14:paraId="3DC0EEB9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70CC3401">
      <w:pPr>
        <w:spacing w:line="240" w:lineRule="auto"/>
        <w:jc w:val="left"/>
      </w:pPr>
      <w:r>
        <w:rPr>
          <w:sz w:val="16"/>
        </w:rPr>
        <w:t>A.    人工授精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体外受精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代孕技术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无性生殖（克隆）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31DE7CB">
      <w:pPr>
        <w:spacing w:before="400" w:after="0" w:line="240" w:lineRule="auto"/>
        <w:jc w:val="left"/>
      </w:pPr>
      <w:r>
        <w:rPr>
          <w:sz w:val="24"/>
        </w:rPr>
        <w:t>15.     下列不属于脑死亡的四个标准的是（  ）。</w:t>
      </w:r>
      <w:r>
        <w:rPr>
          <w:sz w:val="24"/>
        </w:rPr>
        <w:br w:type="textWrapping"/>
      </w:r>
    </w:p>
    <w:p w14:paraId="5AA0E966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C052701">
      <w:pPr>
        <w:spacing w:line="240" w:lineRule="auto"/>
        <w:jc w:val="left"/>
      </w:pPr>
      <w:r>
        <w:rPr>
          <w:sz w:val="16"/>
        </w:rPr>
        <w:t>A.    没有感受性和反应性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心跳停止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没有反射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脑电波平坦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DD1B6F1">
      <w:pPr>
        <w:spacing w:before="400" w:after="0" w:line="240" w:lineRule="auto"/>
        <w:jc w:val="left"/>
      </w:pPr>
      <w:r>
        <w:rPr>
          <w:sz w:val="24"/>
        </w:rPr>
        <w:t>16.     1992年底，美国纽约州的水牛城，一位53岁的妇女霍络尔丁为渴望孩子的儿子、儿媳做替身母亲，生下了一个小宝宝，然而，究竟这个孩子是她的儿子还是孙子?这体现了辅助生殖技术的哪种弊端：（  ）</w:t>
      </w:r>
      <w:r>
        <w:rPr>
          <w:sz w:val="24"/>
        </w:rPr>
        <w:br w:type="textWrapping"/>
      </w:r>
    </w:p>
    <w:p w14:paraId="74FEE306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2433FA15">
      <w:pPr>
        <w:spacing w:line="240" w:lineRule="auto"/>
        <w:jc w:val="left"/>
      </w:pPr>
      <w:r>
        <w:rPr>
          <w:sz w:val="16"/>
        </w:rPr>
        <w:t>A.    割裂了生育与婚姻，性的联系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扰乱了传统的亲属关系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可能导致后代近亲结婚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通过辅助生殖技术出身的孩子的一些权利不能得到保障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9D4A369">
      <w:pPr>
        <w:spacing w:before="400" w:after="0" w:line="240" w:lineRule="auto"/>
        <w:jc w:val="left"/>
      </w:pPr>
      <w:r>
        <w:rPr>
          <w:sz w:val="24"/>
        </w:rPr>
        <w:t>17.     在涉及人类胚胎的试验研究中，目前认为试验被允许是在受精卵结合之后的（  ）。</w:t>
      </w:r>
      <w:r>
        <w:rPr>
          <w:sz w:val="24"/>
        </w:rPr>
        <w:br w:type="textWrapping"/>
      </w:r>
    </w:p>
    <w:p w14:paraId="05B83310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1B6159BB">
      <w:pPr>
        <w:spacing w:line="240" w:lineRule="auto"/>
        <w:jc w:val="left"/>
      </w:pPr>
      <w:r>
        <w:rPr>
          <w:sz w:val="16"/>
        </w:rPr>
        <w:t>A.    7天之内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7周之内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14天之内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14周之内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D5845FF">
      <w:pPr>
        <w:spacing w:before="400" w:after="0" w:line="240" w:lineRule="auto"/>
        <w:jc w:val="left"/>
      </w:pPr>
      <w:r>
        <w:rPr>
          <w:sz w:val="24"/>
        </w:rPr>
        <w:t>18.     人工辅助生殖技术中，又称作试管婴儿的是（  ）。</w:t>
      </w:r>
      <w:r>
        <w:rPr>
          <w:sz w:val="24"/>
        </w:rPr>
        <w:br w:type="textWrapping"/>
      </w:r>
    </w:p>
    <w:p w14:paraId="5A29C960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33BBD6B">
      <w:pPr>
        <w:spacing w:line="240" w:lineRule="auto"/>
        <w:jc w:val="left"/>
      </w:pPr>
      <w:r>
        <w:rPr>
          <w:sz w:val="16"/>
        </w:rPr>
        <w:t>A.    人工授精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体外受精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代孕母亲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无性生殖（克隆）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C429429">
      <w:pPr>
        <w:spacing w:before="400" w:after="0" w:line="240" w:lineRule="auto"/>
        <w:jc w:val="left"/>
      </w:pPr>
      <w:r>
        <w:rPr>
          <w:sz w:val="24"/>
        </w:rPr>
        <w:t>19.     以下对生殖细胞基因治疗认识正确的是：（  ）</w:t>
      </w:r>
      <w:r>
        <w:rPr>
          <w:sz w:val="24"/>
        </w:rPr>
        <w:br w:type="textWrapping"/>
      </w:r>
    </w:p>
    <w:p w14:paraId="2F862081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01C43702">
      <w:pPr>
        <w:spacing w:line="240" w:lineRule="auto"/>
        <w:jc w:val="left"/>
      </w:pPr>
      <w:r>
        <w:rPr>
          <w:sz w:val="16"/>
        </w:rPr>
        <w:t>A.    生殖细胞基因治疗绝对不允许进行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对生殖细胞进行基因治疗可以毫无顾忌地进行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对生殖细胞基因治疗必须采取十分慎重的态度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目前对生殖细胞基因治疗已取得广泛的共识，不存在任何的伦理分歧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E5EFBF0">
      <w:pPr>
        <w:spacing w:before="400" w:after="0" w:line="240" w:lineRule="auto"/>
        <w:jc w:val="left"/>
      </w:pPr>
      <w:r>
        <w:rPr>
          <w:sz w:val="24"/>
        </w:rPr>
        <w:t>20.     对体细胞基因治疗安全性的伦理争论，其潜在的危险性不包括（  ）。</w:t>
      </w:r>
      <w:r>
        <w:rPr>
          <w:sz w:val="24"/>
        </w:rPr>
        <w:br w:type="textWrapping"/>
      </w:r>
    </w:p>
    <w:p w14:paraId="2593FA89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2EE2C63">
      <w:pPr>
        <w:spacing w:line="240" w:lineRule="auto"/>
        <w:jc w:val="left"/>
      </w:pPr>
      <w:r>
        <w:rPr>
          <w:sz w:val="16"/>
        </w:rPr>
        <w:t>A.    接受治疗的病人易患癌症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有益基因丢失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病毒整入其他正常基因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干预了后代的自主权利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4C7AF18">
      <w:pPr>
        <w:spacing w:before="400" w:after="0" w:line="240" w:lineRule="auto"/>
        <w:jc w:val="left"/>
      </w:pPr>
      <w:r>
        <w:rPr>
          <w:sz w:val="24"/>
        </w:rPr>
        <w:t>21.    下列反对主动安乐死的观点是（  ）。</w:t>
      </w:r>
      <w:r>
        <w:rPr>
          <w:sz w:val="24"/>
        </w:rPr>
        <w:br w:type="textWrapping"/>
      </w:r>
    </w:p>
    <w:p w14:paraId="1BF90F84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7262432E">
      <w:pPr>
        <w:spacing w:line="240" w:lineRule="auto"/>
        <w:jc w:val="left"/>
      </w:pPr>
      <w:r>
        <w:rPr>
          <w:sz w:val="16"/>
        </w:rPr>
        <w:t>A.    实现了患者的自主权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在任何情况下都不能主张促进死亡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减轻患者痛苦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实现了患者死亡方式选择权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155C256">
      <w:pPr>
        <w:spacing w:before="400" w:after="0" w:line="240" w:lineRule="auto"/>
        <w:jc w:val="left"/>
      </w:pPr>
      <w:r>
        <w:rPr>
          <w:sz w:val="24"/>
        </w:rPr>
        <w:t xml:space="preserve">    二、多项选择题（每题1分，共10分）</w:t>
      </w:r>
      <w:r>
        <w:rPr>
          <w:sz w:val="24"/>
        </w:rPr>
        <w:br w:type="textWrapping"/>
      </w:r>
    </w:p>
    <w:p w14:paraId="34A0F89F">
      <w:pPr>
        <w:spacing w:line="240" w:lineRule="auto"/>
        <w:jc w:val="left"/>
      </w:pPr>
      <w:r>
        <w:rPr>
          <w:color w:val="494949"/>
          <w:sz w:val="18"/>
        </w:rPr>
        <w:t>（难易度:中）</w:t>
      </w:r>
    </w:p>
    <w:p w14:paraId="5517B720">
      <w:pPr>
        <w:spacing w:line="240" w:lineRule="auto"/>
        <w:jc w:val="left"/>
      </w:pPr>
    </w:p>
    <w:p w14:paraId="58C5148D">
      <w:pPr>
        <w:spacing w:before="400" w:after="0" w:line="240" w:lineRule="auto"/>
        <w:jc w:val="left"/>
      </w:pPr>
      <w:r>
        <w:rPr>
          <w:sz w:val="24"/>
        </w:rPr>
        <w:t>23.    护士的社会责任有哪些：（  ）</w:t>
      </w:r>
      <w:r>
        <w:rPr>
          <w:sz w:val="24"/>
        </w:rPr>
        <w:br w:type="textWrapping"/>
      </w:r>
    </w:p>
    <w:p w14:paraId="68DFBF84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67A6148F">
      <w:pPr>
        <w:spacing w:line="240" w:lineRule="auto"/>
        <w:jc w:val="left"/>
      </w:pPr>
      <w:r>
        <w:rPr>
          <w:sz w:val="16"/>
        </w:rPr>
        <w:t>A.    预防保健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发展护理科学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承担社会重大灾害紧急救助的任务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积极参与、模范地遵守卫生法规政策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C1B3B38">
      <w:pPr>
        <w:spacing w:before="400" w:after="0" w:line="240" w:lineRule="auto"/>
        <w:jc w:val="left"/>
      </w:pPr>
      <w:r>
        <w:rPr>
          <w:sz w:val="24"/>
        </w:rPr>
        <w:t>24.    护士为社会社区服务义务，具体表现在：（  ）</w:t>
      </w:r>
      <w:r>
        <w:rPr>
          <w:sz w:val="24"/>
        </w:rPr>
        <w:br w:type="textWrapping"/>
      </w:r>
    </w:p>
    <w:p w14:paraId="2BFC6448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255C6309">
      <w:pPr>
        <w:spacing w:line="240" w:lineRule="auto"/>
        <w:jc w:val="left"/>
      </w:pPr>
      <w:r>
        <w:rPr>
          <w:sz w:val="16"/>
        </w:rPr>
        <w:t>A.    承担预防保健工作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进行康复指导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开展健康教育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提供卫生咨询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BC199FD">
      <w:pPr>
        <w:spacing w:before="400" w:after="0" w:line="240" w:lineRule="auto"/>
        <w:jc w:val="left"/>
      </w:pPr>
      <w:r>
        <w:rPr>
          <w:sz w:val="24"/>
        </w:rPr>
        <w:t>25.    人体实验的伦理原则包括：（  ）</w:t>
      </w:r>
      <w:r>
        <w:rPr>
          <w:sz w:val="24"/>
        </w:rPr>
        <w:br w:type="textWrapping"/>
      </w:r>
    </w:p>
    <w:p w14:paraId="3174A762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3AE51820">
      <w:pPr>
        <w:spacing w:line="240" w:lineRule="auto"/>
        <w:jc w:val="left"/>
      </w:pPr>
      <w:r>
        <w:rPr>
          <w:sz w:val="16"/>
        </w:rPr>
        <w:t>A.    医学目的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知情同意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随机对照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公益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08E64D8">
      <w:pPr>
        <w:spacing w:before="400" w:after="0" w:line="240" w:lineRule="auto"/>
        <w:jc w:val="left"/>
      </w:pPr>
      <w:r>
        <w:rPr>
          <w:sz w:val="24"/>
        </w:rPr>
        <w:t>26.    关于护理科研中的知情同意原则，下列说法正确的有：（  ）</w:t>
      </w:r>
      <w:r>
        <w:rPr>
          <w:sz w:val="24"/>
        </w:rPr>
        <w:br w:type="textWrapping"/>
      </w:r>
    </w:p>
    <w:p w14:paraId="52691773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2E0F45A6">
      <w:pPr>
        <w:spacing w:line="240" w:lineRule="auto"/>
        <w:jc w:val="left"/>
      </w:pPr>
      <w:r>
        <w:rPr>
          <w:sz w:val="16"/>
        </w:rPr>
        <w:t>A.    任何实验都必须在受试者充分知情的基础上由其自愿做出决定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关于实验的不利后果可以不告诉受试者，以免其情绪紧张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当受试者无行为能力时，必须考虑实验是否取得了监护人的知情同意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不允许不经受试者同意擅自用其作为实验对象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2E3DDDB">
      <w:pPr>
        <w:spacing w:before="400" w:after="0" w:line="240" w:lineRule="auto"/>
        <w:jc w:val="left"/>
      </w:pPr>
      <w:r>
        <w:rPr>
          <w:sz w:val="24"/>
        </w:rPr>
        <w:t>27.    安宁疗护的特点包括以下哪些：（   ）</w:t>
      </w:r>
      <w:r>
        <w:rPr>
          <w:sz w:val="24"/>
        </w:rPr>
        <w:br w:type="textWrapping"/>
      </w:r>
    </w:p>
    <w:p w14:paraId="4099D6E2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6AFCDEF1">
      <w:pPr>
        <w:spacing w:line="240" w:lineRule="auto"/>
        <w:jc w:val="left"/>
      </w:pPr>
      <w:r>
        <w:rPr>
          <w:sz w:val="16"/>
        </w:rPr>
        <w:t>A.    收治的主要对象是疾病终末期或老年临终前患者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不以治疗疾病为主，而以减轻症状、支持疗法和全面照护为主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不以延长患者的生命为目的，而是以提高生存质量、维护患者的生命尊严与价值为主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不仅注意患者的躯体痛苦，还注意对患者的心理关怀和社会支持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1802800">
      <w:pPr>
        <w:spacing w:before="400" w:after="0" w:line="240" w:lineRule="auto"/>
        <w:jc w:val="left"/>
      </w:pPr>
      <w:r>
        <w:rPr>
          <w:sz w:val="24"/>
        </w:rPr>
        <w:t>28.    6．临终关怀是对临终病人及其家属所提供的一种全面照顾，其中包括(   )。</w:t>
      </w:r>
      <w:r>
        <w:rPr>
          <w:sz w:val="24"/>
        </w:rPr>
        <w:br w:type="textWrapping"/>
      </w:r>
    </w:p>
    <w:p w14:paraId="006349D4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29D30059">
      <w:pPr>
        <w:spacing w:line="240" w:lineRule="auto"/>
        <w:jc w:val="left"/>
      </w:pPr>
      <w:r>
        <w:rPr>
          <w:sz w:val="16"/>
        </w:rPr>
        <w:t>A.    医疗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护理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心理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伦理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11D08E4">
      <w:pPr>
        <w:spacing w:before="400" w:after="0" w:line="240" w:lineRule="auto"/>
        <w:jc w:val="left"/>
      </w:pPr>
      <w:r>
        <w:rPr>
          <w:sz w:val="24"/>
        </w:rPr>
        <w:t>29.    7．突发公共卫生事件发生时，分配稀缺医疗资源我们需要考虑：（   ）。</w:t>
      </w:r>
      <w:r>
        <w:rPr>
          <w:sz w:val="24"/>
        </w:rPr>
        <w:br w:type="textWrapping"/>
      </w:r>
    </w:p>
    <w:p w14:paraId="18122712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22FACCC2">
      <w:pPr>
        <w:spacing w:line="240" w:lineRule="auto"/>
        <w:jc w:val="left"/>
      </w:pPr>
      <w:r>
        <w:rPr>
          <w:sz w:val="16"/>
        </w:rPr>
        <w:t>A.    公正原则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效用原则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经济效益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社会效益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FCBE991">
      <w:pPr>
        <w:spacing w:before="400" w:after="0" w:line="240" w:lineRule="auto"/>
        <w:jc w:val="left"/>
      </w:pPr>
      <w:r>
        <w:rPr>
          <w:sz w:val="24"/>
        </w:rPr>
        <w:t>30.    在护理危重病人时，会遇到的伦理难题有(   )。</w:t>
      </w:r>
      <w:r>
        <w:rPr>
          <w:sz w:val="24"/>
        </w:rPr>
        <w:br w:type="textWrapping"/>
      </w:r>
    </w:p>
    <w:p w14:paraId="4F632253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087BFC9E">
      <w:pPr>
        <w:spacing w:line="240" w:lineRule="auto"/>
        <w:jc w:val="left"/>
      </w:pPr>
      <w:r>
        <w:rPr>
          <w:sz w:val="16"/>
        </w:rPr>
        <w:t>A.    履行人道主义与经济效益的矛盾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讲真话与保护性医疗的矛盾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安乐死与现行法律的矛盾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卫生资源分配与病人实际需要的矛盾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2F4A496">
      <w:pPr>
        <w:spacing w:before="400" w:after="0" w:line="240" w:lineRule="auto"/>
        <w:jc w:val="left"/>
      </w:pPr>
      <w:r>
        <w:rPr>
          <w:sz w:val="24"/>
        </w:rPr>
        <w:t>31.    生殖技术的道德难题包括(   )。</w:t>
      </w:r>
      <w:r>
        <w:rPr>
          <w:sz w:val="24"/>
        </w:rPr>
        <w:br w:type="textWrapping"/>
      </w:r>
    </w:p>
    <w:p w14:paraId="055237C0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63C2A61C">
      <w:pPr>
        <w:spacing w:line="240" w:lineRule="auto"/>
        <w:jc w:val="left"/>
      </w:pPr>
      <w:r>
        <w:rPr>
          <w:sz w:val="16"/>
        </w:rPr>
        <w:t>A.    是否破坏了婚姻和家庭和睦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谁应该是孩子的父母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代理母亲合乎道德吗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人工体外授精后剩余的胚胎是否可用作科学研究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CCE3F80">
      <w:pPr>
        <w:spacing w:before="400" w:after="0" w:line="240" w:lineRule="auto"/>
        <w:jc w:val="left"/>
      </w:pPr>
      <w:r>
        <w:rPr>
          <w:sz w:val="24"/>
        </w:rPr>
        <w:t>32.    选择科学的死亡标准(    )。</w:t>
      </w:r>
      <w:r>
        <w:rPr>
          <w:sz w:val="24"/>
        </w:rPr>
        <w:br w:type="textWrapping"/>
      </w:r>
    </w:p>
    <w:p w14:paraId="7712951E">
      <w:pPr>
        <w:spacing w:line="240" w:lineRule="auto"/>
        <w:jc w:val="left"/>
      </w:pPr>
      <w:r>
        <w:rPr>
          <w:color w:val="494949"/>
          <w:sz w:val="18"/>
        </w:rPr>
        <w:t>多选题(4.0分)（难易度:中）</w:t>
      </w:r>
    </w:p>
    <w:p w14:paraId="67729B55">
      <w:pPr>
        <w:spacing w:line="240" w:lineRule="auto"/>
        <w:jc w:val="left"/>
      </w:pPr>
      <w:r>
        <w:rPr>
          <w:sz w:val="16"/>
        </w:rPr>
        <w:t>A.    有利于合理利用有限卫生资源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有利于预防疾病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有利于器官移植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有利于医学科学的发展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BDB30F9">
      <w:pPr>
        <w:numPr>
          <w:numId w:val="0"/>
        </w:numPr>
        <w:spacing w:line="240" w:lineRule="auto"/>
        <w:jc w:val="left"/>
        <w:rPr>
          <w:sz w:val="16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7E031D5F"/>
    <w:multiLevelType w:val="singleLevel"/>
    <w:tmpl w:val="7E031D5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CEF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5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7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0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2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0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Subtitle"/>
    <w:basedOn w:val="1"/>
    <w:next w:val="1"/>
    <w:link w:val="13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5">
    <w:name w:val="List"/>
    <w:basedOn w:val="1"/>
    <w:unhideWhenUsed/>
    <w:uiPriority w:val="99"/>
    <w:pPr>
      <w:ind w:left="360" w:hanging="360"/>
      <w:contextualSpacing/>
    </w:pPr>
  </w:style>
  <w:style w:type="paragraph" w:styleId="26">
    <w:name w:val="Body Text 2"/>
    <w:basedOn w:val="1"/>
    <w:link w:val="141"/>
    <w:unhideWhenUsed/>
    <w:uiPriority w:val="99"/>
    <w:pPr>
      <w:spacing w:after="120" w:line="480" w:lineRule="auto"/>
    </w:pPr>
  </w:style>
  <w:style w:type="paragraph" w:styleId="27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29">
    <w:name w:val="Title"/>
    <w:basedOn w:val="1"/>
    <w:next w:val="1"/>
    <w:link w:val="137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1">
    <w:name w:val="Table Grid"/>
    <w:basedOn w:val="30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Light Shading"/>
    <w:basedOn w:val="30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3">
    <w:name w:val="Light Shading Accent 1"/>
    <w:basedOn w:val="30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4">
    <w:name w:val="Light Shading Accent 2"/>
    <w:basedOn w:val="30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5">
    <w:name w:val="Light Shading Accent 3"/>
    <w:basedOn w:val="30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6">
    <w:name w:val="Light Shading Accent 4"/>
    <w:basedOn w:val="30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7">
    <w:name w:val="Light Shading Accent 5"/>
    <w:basedOn w:val="30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38">
    <w:name w:val="Light Shading Accent 6"/>
    <w:basedOn w:val="30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39">
    <w:name w:val="Light List"/>
    <w:basedOn w:val="30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0">
    <w:name w:val="Light List Accent 1"/>
    <w:basedOn w:val="30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1">
    <w:name w:val="Light List Accent 2"/>
    <w:basedOn w:val="30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2">
    <w:name w:val="Light List Accent 3"/>
    <w:basedOn w:val="30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3">
    <w:name w:val="Light List Accent 4"/>
    <w:basedOn w:val="30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4">
    <w:name w:val="Light List Accent 5"/>
    <w:basedOn w:val="30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5">
    <w:name w:val="Light List Accent 6"/>
    <w:basedOn w:val="30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6">
    <w:name w:val="Light Grid"/>
    <w:basedOn w:val="30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7">
    <w:name w:val="Light Grid Accent 1"/>
    <w:basedOn w:val="30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48">
    <w:name w:val="Light Grid Accent 2"/>
    <w:basedOn w:val="30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49">
    <w:name w:val="Light Grid Accent 3"/>
    <w:basedOn w:val="30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0">
    <w:name w:val="Light Grid Accent 4"/>
    <w:basedOn w:val="30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1">
    <w:name w:val="Light Grid Accent 5"/>
    <w:basedOn w:val="30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2">
    <w:name w:val="Light Grid Accent 6"/>
    <w:basedOn w:val="30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3">
    <w:name w:val="Medium Shading 1"/>
    <w:basedOn w:val="30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1 Accent 1"/>
    <w:basedOn w:val="30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5">
    <w:name w:val="Medium Shading 1 Accent 2"/>
    <w:basedOn w:val="30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3"/>
    <w:basedOn w:val="30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4"/>
    <w:basedOn w:val="30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5"/>
    <w:basedOn w:val="30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6"/>
    <w:basedOn w:val="30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2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1">
    <w:name w:val="Medium Shading 2 Accent 1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2">
    <w:name w:val="Medium Shading 2 Accent 2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3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4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5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6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List 1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68">
    <w:name w:val="Medium List 1 Accent 1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9">
    <w:name w:val="Medium List 1 Accent 2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0">
    <w:name w:val="Medium List 1 Accent 3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1">
    <w:name w:val="Medium List 1 Accent 4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2">
    <w:name w:val="Medium List 1 Accent 5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3">
    <w:name w:val="Medium List 1 Accent 6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4">
    <w:name w:val="Medium List 2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1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2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3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4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5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6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30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2">
    <w:name w:val="Medium Grid 1 Accent 1"/>
    <w:basedOn w:val="30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3">
    <w:name w:val="Medium Grid 1 Accent 2"/>
    <w:basedOn w:val="30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30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30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30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30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88">
    <w:name w:val="Medium Grid 2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9">
    <w:name w:val="Medium Grid 2 Accent 1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0">
    <w:name w:val="Medium Grid 2 Accent 2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3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4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5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6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3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6">
    <w:name w:val="Medium Grid 3 Accent 1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7">
    <w:name w:val="Medium Grid 3 Accent 2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98">
    <w:name w:val="Medium Grid 3 Accent 3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99">
    <w:name w:val="Medium Grid 3 Accent 4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0">
    <w:name w:val="Medium Grid 3 Accent 5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1">
    <w:name w:val="Medium Grid 3 Accent 6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2">
    <w:name w:val="Dark List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3">
    <w:name w:val="Dark List Accent 1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4">
    <w:name w:val="Dark List Accent 2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5">
    <w:name w:val="Dark List Accent 3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6">
    <w:name w:val="Dark List Accent 4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7">
    <w:name w:val="Dark List Accent 5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08">
    <w:name w:val="Dark List Accent 6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09">
    <w:name w:val="Colorful Shading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0">
    <w:name w:val="Colorful Shading Accent 1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1">
    <w:name w:val="Colorful Shading Accent 2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3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3">
    <w:name w:val="Colorful Shading Accent 4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5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6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List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7">
    <w:name w:val="Colorful List Accent 1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18">
    <w:name w:val="Colorful List Accent 2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19">
    <w:name w:val="Colorful List Accent 3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0">
    <w:name w:val="Colorful List Accent 4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1">
    <w:name w:val="Colorful List Accent 5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2">
    <w:name w:val="Colorful List Accent 6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3">
    <w:name w:val="Colorful Grid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4">
    <w:name w:val="Colorful Grid Accent 1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5">
    <w:name w:val="Colorful Grid Accent 2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6">
    <w:name w:val="Colorful Grid Accent 3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7">
    <w:name w:val="Colorful Grid Accent 4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28">
    <w:name w:val="Colorful Grid Accent 5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29">
    <w:name w:val="Colorful Grid Accent 6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1">
    <w:name w:val="Strong"/>
    <w:basedOn w:val="130"/>
    <w:qFormat/>
    <w:uiPriority w:val="22"/>
    <w:rPr>
      <w:b/>
      <w:bCs/>
    </w:rPr>
  </w:style>
  <w:style w:type="character" w:styleId="132">
    <w:name w:val="Emphasis"/>
    <w:basedOn w:val="130"/>
    <w:qFormat/>
    <w:uiPriority w:val="20"/>
    <w:rPr>
      <w:i/>
      <w:iCs/>
    </w:rPr>
  </w:style>
  <w:style w:type="paragraph" w:styleId="13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4">
    <w:name w:val="Heading 1 Char"/>
    <w:basedOn w:val="130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5">
    <w:name w:val="Heading 2 Char"/>
    <w:basedOn w:val="130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6">
    <w:name w:val="Heading 3 Char"/>
    <w:basedOn w:val="130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7">
    <w:name w:val="Title Char"/>
    <w:basedOn w:val="130"/>
    <w:link w:val="29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38">
    <w:name w:val="Subtitle Char"/>
    <w:basedOn w:val="130"/>
    <w:link w:val="2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39">
    <w:name w:val="List Paragraph"/>
    <w:basedOn w:val="1"/>
    <w:qFormat/>
    <w:uiPriority w:val="34"/>
    <w:pPr>
      <w:ind w:left="720"/>
      <w:contextualSpacing/>
    </w:pPr>
  </w:style>
  <w:style w:type="character" w:customStyle="1" w:styleId="140">
    <w:name w:val="Body Text Char"/>
    <w:basedOn w:val="130"/>
    <w:link w:val="19"/>
    <w:qFormat/>
    <w:uiPriority w:val="99"/>
  </w:style>
  <w:style w:type="character" w:customStyle="1" w:styleId="141">
    <w:name w:val="Body Text 2 Char"/>
    <w:basedOn w:val="130"/>
    <w:link w:val="26"/>
    <w:uiPriority w:val="99"/>
  </w:style>
  <w:style w:type="character" w:customStyle="1" w:styleId="142">
    <w:name w:val="Body Text 3 Char"/>
    <w:basedOn w:val="130"/>
    <w:link w:val="17"/>
    <w:uiPriority w:val="99"/>
    <w:rPr>
      <w:sz w:val="16"/>
      <w:szCs w:val="16"/>
    </w:rPr>
  </w:style>
  <w:style w:type="character" w:customStyle="1" w:styleId="143">
    <w:name w:val="Macro Text Char"/>
    <w:basedOn w:val="130"/>
    <w:link w:val="2"/>
    <w:uiPriority w:val="99"/>
    <w:rPr>
      <w:rFonts w:ascii="Courier" w:hAnsi="Courier"/>
      <w:sz w:val="20"/>
      <w:szCs w:val="20"/>
    </w:rPr>
  </w:style>
  <w:style w:type="paragraph" w:styleId="144">
    <w:name w:val="Quote"/>
    <w:basedOn w:val="1"/>
    <w:next w:val="1"/>
    <w:link w:val="1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5">
    <w:name w:val="Quote Char"/>
    <w:basedOn w:val="130"/>
    <w:link w:val="144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6">
    <w:name w:val="Heading 4 Char"/>
    <w:basedOn w:val="130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Heading 5 Char"/>
    <w:basedOn w:val="130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48">
    <w:name w:val="Heading 6 Char"/>
    <w:basedOn w:val="130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49">
    <w:name w:val="Heading 7 Char"/>
    <w:basedOn w:val="130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0">
    <w:name w:val="Heading 8 Char"/>
    <w:basedOn w:val="130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1">
    <w:name w:val="Heading 9 Char"/>
    <w:basedOn w:val="130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2">
    <w:name w:val="Intense Quote"/>
    <w:basedOn w:val="1"/>
    <w:next w:val="1"/>
    <w:link w:val="15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130"/>
    <w:link w:val="152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4">
    <w:name w:val="Subtle Emphasis"/>
    <w:basedOn w:val="13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5">
    <w:name w:val="Intense Emphasis"/>
    <w:basedOn w:val="130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Reference"/>
    <w:basedOn w:val="130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7">
    <w:name w:val="Intense Reference"/>
    <w:basedOn w:val="130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58">
    <w:name w:val="Book Title"/>
    <w:basedOn w:val="130"/>
    <w:qFormat/>
    <w:uiPriority w:val="33"/>
    <w:rPr>
      <w:b/>
      <w:bCs/>
      <w:smallCaps/>
      <w:spacing w:val="5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37</Pages>
  <Words>2527</Words>
  <Characters>2795</Characters>
  <Lines>0</Lines>
  <Paragraphs>0</Paragraphs>
  <TotalTime>0</TotalTime>
  <ScaleCrop>false</ScaleCrop>
  <LinksUpToDate>false</LinksUpToDate>
  <CharactersWithSpaces>3522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红</cp:lastModifiedBy>
  <dcterms:modified xsi:type="dcterms:W3CDTF">2024-12-02T07:21:11Z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1EDA2DB9A6654316BAAE124491E8B68A_12</vt:lpwstr>
  </property>
</Properties>
</file>