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
        <w:rPr>
          <w:b/>
          <w:sz w:val="30"/>
        </w:rPr>
        <w:br/>
      </w:r>
      <w:r>
        <w:rPr>
          <w:sz w:val="30"/>
        </w:rPr>
        <w:t>统计学原理 · 形成性考核二（项目3-项目5，阶段性测试，权重25%）</w:t>
      </w:r>
    </w:p>
    <w:p>
      <w:pPr>
        <w:spacing w:line="240" w:lineRule="auto" w:before="400" w:after="0"/>
        <w:jc w:val="left"/>
      </w:pPr>
      <w:r/>
      <w:r>
        <w:rPr>
          <w:sz w:val="24"/>
        </w:rPr>
        <w:t xml:space="preserve">    </w:t>
      </w:r>
      <w:r>
        <w:rPr>
          <w:sz w:val="24"/>
        </w:rPr>
        <w:t>一、选择题（</w:t>
      </w:r>
      <w:r>
        <w:rPr>
          <w:sz w:val="24"/>
        </w:rPr>
        <w:t>16</w:t>
      </w:r>
      <w:r>
        <w:rPr>
          <w:sz w:val="24"/>
        </w:rPr>
        <w:t>道题，每道题</w:t>
      </w:r>
      <w:r>
        <w:rPr>
          <w:sz w:val="24"/>
        </w:rPr>
        <w:t>4</w:t>
      </w:r>
      <w:r>
        <w:rPr>
          <w:sz w:val="24"/>
        </w:rPr>
        <w:t>分，总共</w:t>
      </w:r>
      <w:r>
        <w:rPr>
          <w:sz w:val="24"/>
        </w:rPr>
        <w:t>64</w:t>
      </w:r>
      <w:r>
        <w:rPr>
          <w:sz w:val="24"/>
        </w:rPr>
        <w:t>分</w:t>
      </w:r>
      <w:r>
        <w:rPr>
          <w:sz w:val="24"/>
        </w:rPr>
        <w:t>）</w:t>
        <w:br/>
      </w:r>
    </w:p>
    <w:p>
      <w:pPr>
        <w:spacing w:line="240" w:lineRule="auto"/>
        <w:jc w:val="left"/>
      </w:pPr>
      <w:r>
        <w:rPr>
          <w:sz w:val="18"/>
        </w:rPr>
      </w:r>
      <w:r>
        <w:rPr>
          <w:color w:val="494949"/>
          <w:sz w:val="18"/>
        </w:rPr>
        <w:br/>
        <w:t>（难易度:中）</w:t>
      </w:r>
    </w:p>
    <w:p>
      <w:pPr>
        <w:spacing w:line="240" w:lineRule="auto"/>
        <w:jc w:val="left"/>
      </w:pPr>
      <w:r>
        <w:rPr>
          <w:sz w:val="16"/>
        </w:rPr>
      </w:r>
    </w:p>
    <w:p>
      <w:pPr>
        <w:spacing w:line="240" w:lineRule="auto" w:before="400" w:after="0"/>
        <w:jc w:val="left"/>
      </w:pPr>
      <w:r/>
      <w:r>
        <w:rPr>
          <w:sz w:val="24"/>
        </w:rPr>
      </w:r>
      <w:r>
        <w:rPr>
          <w:sz w:val="24"/>
        </w:rPr>
        <w:t>2.</w:t>
        <w:t xml:space="preserve">    </w:t>
      </w:r>
      <w:r>
        <w:rPr>
          <w:sz w:val="24"/>
        </w:rPr>
        <w:t>在柱形图中，使用（  ）代表每个类别对应的数值（频数、频率或其他数值结果）。</w:t>
        <w:br/>
      </w:r>
    </w:p>
    <w:p>
      <w:pPr>
        <w:spacing w:line="240" w:lineRule="auto"/>
        <w:jc w:val="left"/>
      </w:pPr>
      <w:r>
        <w:rPr>
          <w:sz w:val="18"/>
        </w:rPr>
      </w:r>
      <w:r>
        <w:rPr>
          <w:color w:val="494949"/>
          <w:sz w:val="18"/>
        </w:rPr>
        <w:t>单选题</w:t>
      </w:r>
      <w:r>
        <w:rPr>
          <w:color w:val="494949"/>
          <w:sz w:val="18"/>
        </w:rPr>
        <w:t>(</w:t>
      </w:r>
      <w:r>
        <w:rPr>
          <w:color w:val="494949"/>
          <w:sz w:val="18"/>
        </w:rPr>
        <w:t>4.0</w:t>
      </w:r>
      <w:r>
        <w:rPr>
          <w:color w:val="494949"/>
          <w:sz w:val="18"/>
        </w:rPr>
        <w:t>分</w:t>
      </w:r>
      <w:r>
        <w:rPr>
          <w:color w:val="494949"/>
          <w:sz w:val="18"/>
        </w:rPr>
        <w:t>)</w:t>
      </w:r>
      <w:r>
        <w:rPr>
          <w:color w:val="494949"/>
          <w:sz w:val="18"/>
        </w:rPr>
        <w:t>（难易度:易）</w:t>
      </w:r>
    </w:p>
    <w:p>
      <w:pPr>
        <w:spacing w:line="240" w:lineRule="auto"/>
        <w:jc w:val="left"/>
      </w:pPr>
      <w:r>
        <w:rPr>
          <w:sz w:val="16"/>
        </w:rPr>
      </w:r>
      <w:r>
        <w:rPr>
          <w:sz w:val="16"/>
        </w:rPr>
        <w:t>A.</w:t>
        <w:t xml:space="preserve">    </w:t>
      </w:r>
      <w:r>
        <w:rPr>
          <w:sz w:val="16"/>
        </w:rPr>
        <w:t>颜色</w:t>
        <w:br/>
        <w:br/>
      </w:r>
      <w:r>
        <w:rPr>
          <w:sz w:val="16"/>
        </w:rPr>
        <w:t>B.</w:t>
        <w:t xml:space="preserve">    </w:t>
      </w:r>
      <w:r>
        <w:rPr>
          <w:sz w:val="16"/>
        </w:rPr>
        <w:t>面积</w:t>
        <w:br/>
        <w:br/>
      </w:r>
      <w:r>
        <w:rPr>
          <w:sz w:val="16"/>
        </w:rPr>
        <w:t>C.</w:t>
        <w:t xml:space="preserve">    </w:t>
      </w:r>
      <w:r>
        <w:rPr>
          <w:sz w:val="16"/>
        </w:rPr>
        <w:t>高度</w:t>
        <w:br/>
        <w:br/>
      </w:r>
      <w:r>
        <w:rPr>
          <w:sz w:val="16"/>
        </w:rPr>
        <w:t>D.</w:t>
        <w:t xml:space="preserve">    </w:t>
      </w:r>
      <w:r>
        <w:rPr>
          <w:sz w:val="16"/>
        </w:rPr>
        <w:t>宽度</w:t>
        <w:br/>
        <w:br/>
        <w:br/>
      </w:r>
      <w:r>
        <w:rPr>
          <w:sz w:val="16"/>
        </w:rPr>
        <w:t>正确答案</w:t>
      </w:r>
      <w:r>
        <w:rPr>
          <w:sz w:val="16"/>
        </w:rPr>
        <w:t>：C</w:t>
        <w:br/>
      </w:r>
      <w:r>
        <w:rPr>
          <w:sz w:val="16"/>
        </w:rPr>
        <w:t>正确答案解释</w:t>
      </w:r>
      <w:r>
        <w:rPr>
          <w:sz w:val="16"/>
        </w:rPr>
        <w:t>：</w:t>
        <w:br/>
      </w:r>
    </w:p>
    <w:p>
      <w:pPr>
        <w:spacing w:line="240" w:lineRule="auto" w:before="400" w:after="0"/>
        <w:jc w:val="left"/>
      </w:pPr>
      <w:r/>
      <w:r>
        <w:rPr>
          <w:sz w:val="24"/>
        </w:rPr>
      </w:r>
      <w:r>
        <w:rPr>
          <w:sz w:val="24"/>
        </w:rPr>
        <w:t>3.</w:t>
        <w:t xml:space="preserve">    </w:t>
      </w:r>
      <w:r>
        <w:rPr>
          <w:sz w:val="24"/>
        </w:rPr>
        <w:t>在饼图中，使用圆内扇形（ ）表示数值大小。</w:t>
        <w:br/>
      </w:r>
    </w:p>
    <w:p>
      <w:pPr>
        <w:spacing w:line="240" w:lineRule="auto"/>
        <w:jc w:val="left"/>
      </w:pPr>
      <w:r>
        <w:rPr>
          <w:sz w:val="18"/>
        </w:rPr>
      </w:r>
      <w:r>
        <w:rPr>
          <w:color w:val="494949"/>
          <w:sz w:val="18"/>
        </w:rPr>
        <w:t>单选题</w:t>
      </w:r>
      <w:r>
        <w:rPr>
          <w:color w:val="494949"/>
          <w:sz w:val="18"/>
        </w:rPr>
        <w:t>(</w:t>
      </w:r>
      <w:r>
        <w:rPr>
          <w:color w:val="494949"/>
          <w:sz w:val="18"/>
        </w:rPr>
        <w:t>4.0</w:t>
      </w:r>
      <w:r>
        <w:rPr>
          <w:color w:val="494949"/>
          <w:sz w:val="18"/>
        </w:rPr>
        <w:t>分</w:t>
      </w:r>
      <w:r>
        <w:rPr>
          <w:color w:val="494949"/>
          <w:sz w:val="18"/>
        </w:rPr>
        <w:t>)</w:t>
      </w:r>
      <w:r>
        <w:rPr>
          <w:color w:val="494949"/>
          <w:sz w:val="18"/>
        </w:rPr>
        <w:t>（难易度:易）</w:t>
      </w:r>
    </w:p>
    <w:p>
      <w:pPr>
        <w:spacing w:line="240" w:lineRule="auto"/>
        <w:jc w:val="left"/>
      </w:pPr>
      <w:r>
        <w:rPr>
          <w:sz w:val="16"/>
        </w:rPr>
      </w:r>
      <w:r>
        <w:rPr>
          <w:sz w:val="16"/>
        </w:rPr>
        <w:t>A.</w:t>
        <w:t xml:space="preserve">    </w:t>
      </w:r>
      <w:r>
        <w:rPr>
          <w:sz w:val="16"/>
        </w:rPr>
        <w:t>面积</w:t>
        <w:br/>
        <w:br/>
      </w:r>
      <w:r>
        <w:rPr>
          <w:sz w:val="16"/>
        </w:rPr>
        <w:t>B.</w:t>
        <w:t xml:space="preserve">    </w:t>
      </w:r>
      <w:r>
        <w:rPr>
          <w:sz w:val="16"/>
        </w:rPr>
        <w:t>颜色</w:t>
        <w:br/>
        <w:br/>
      </w:r>
      <w:r>
        <w:rPr>
          <w:sz w:val="16"/>
        </w:rPr>
        <w:t>C.</w:t>
        <w:t xml:space="preserve">    </w:t>
      </w:r>
      <w:r>
        <w:rPr>
          <w:sz w:val="16"/>
        </w:rPr>
        <w:t>半径</w:t>
        <w:br/>
        <w:br/>
      </w:r>
      <w:r>
        <w:rPr>
          <w:sz w:val="16"/>
        </w:rPr>
        <w:t>D.</w:t>
        <w:t xml:space="preserve">    </w:t>
      </w:r>
      <w:r>
        <w:rPr>
          <w:sz w:val="16"/>
        </w:rPr>
        <w:t>弧度</w:t>
        <w:br/>
        <w:br/>
        <w:br/>
      </w:r>
      <w:r>
        <w:rPr>
          <w:sz w:val="16"/>
        </w:rPr>
        <w:t>正确答案</w:t>
      </w:r>
      <w:r>
        <w:rPr>
          <w:sz w:val="16"/>
        </w:rPr>
        <w:t>：A</w:t>
        <w:br/>
      </w:r>
      <w:r>
        <w:rPr>
          <w:sz w:val="16"/>
        </w:rPr>
        <w:t>正确答案解释</w:t>
      </w:r>
      <w:r>
        <w:rPr>
          <w:sz w:val="16"/>
        </w:rPr>
        <w:t>：</w:t>
        <w:br/>
      </w:r>
    </w:p>
    <w:p>
      <w:pPr>
        <w:spacing w:line="240" w:lineRule="auto" w:before="400" w:after="0"/>
        <w:jc w:val="left"/>
      </w:pPr>
      <w:r/>
      <w:r>
        <w:rPr>
          <w:sz w:val="24"/>
        </w:rPr>
      </w:r>
      <w:r>
        <w:rPr>
          <w:sz w:val="24"/>
        </w:rPr>
        <w:t>4.</w:t>
        <w:t xml:space="preserve">    </w:t>
      </w:r>
      <w:r>
        <w:rPr>
          <w:sz w:val="24"/>
        </w:rPr>
        <w:t>散点图是描述（  ）变量之间关系的图形。</w:t>
        <w:br/>
      </w:r>
    </w:p>
    <w:p>
      <w:pPr>
        <w:spacing w:line="240" w:lineRule="auto"/>
        <w:jc w:val="left"/>
      </w:pPr>
      <w:r>
        <w:rPr>
          <w:sz w:val="18"/>
        </w:rPr>
      </w:r>
      <w:r>
        <w:rPr>
          <w:color w:val="494949"/>
          <w:sz w:val="18"/>
        </w:rPr>
        <w:t>单选题</w:t>
      </w:r>
      <w:r>
        <w:rPr>
          <w:color w:val="494949"/>
          <w:sz w:val="18"/>
        </w:rPr>
        <w:t>(</w:t>
      </w:r>
      <w:r>
        <w:rPr>
          <w:color w:val="494949"/>
          <w:sz w:val="18"/>
        </w:rPr>
        <w:t>4.0</w:t>
      </w:r>
      <w:r>
        <w:rPr>
          <w:color w:val="494949"/>
          <w:sz w:val="18"/>
        </w:rPr>
        <w:t>分</w:t>
      </w:r>
      <w:r>
        <w:rPr>
          <w:color w:val="494949"/>
          <w:sz w:val="18"/>
        </w:rPr>
        <w:t>)</w:t>
      </w:r>
      <w:r>
        <w:rPr>
          <w:color w:val="494949"/>
          <w:sz w:val="18"/>
        </w:rPr>
        <w:t>（难易度:易）</w:t>
      </w:r>
    </w:p>
    <w:p>
      <w:pPr>
        <w:spacing w:line="240" w:lineRule="auto"/>
        <w:jc w:val="left"/>
      </w:pPr>
      <w:r>
        <w:rPr>
          <w:sz w:val="16"/>
        </w:rPr>
      </w:r>
      <w:r>
        <w:rPr>
          <w:sz w:val="16"/>
        </w:rPr>
        <w:t>A.</w:t>
        <w:t xml:space="preserve">    </w:t>
      </w:r>
      <w:r>
        <w:rPr>
          <w:sz w:val="16"/>
        </w:rPr>
        <w:t>一个</w:t>
        <w:br/>
        <w:br/>
      </w:r>
      <w:r>
        <w:rPr>
          <w:sz w:val="16"/>
        </w:rPr>
        <w:t>B.</w:t>
        <w:t xml:space="preserve">    </w:t>
      </w:r>
      <w:r>
        <w:rPr>
          <w:sz w:val="16"/>
        </w:rPr>
        <w:t>两个</w:t>
        <w:br/>
        <w:br/>
      </w:r>
      <w:r>
        <w:rPr>
          <w:sz w:val="16"/>
        </w:rPr>
        <w:t>C.</w:t>
        <w:t xml:space="preserve">    </w:t>
      </w:r>
      <w:r>
        <w:rPr>
          <w:sz w:val="16"/>
        </w:rPr>
        <w:t>三个</w:t>
        <w:br/>
        <w:br/>
      </w:r>
      <w:r>
        <w:rPr>
          <w:sz w:val="16"/>
        </w:rPr>
        <w:t>D.</w:t>
        <w:t xml:space="preserve">    </w:t>
      </w:r>
      <w:r>
        <w:rPr>
          <w:sz w:val="16"/>
        </w:rPr>
        <w:t>四个</w:t>
        <w:br/>
        <w:br/>
        <w:br/>
      </w:r>
      <w:r>
        <w:rPr>
          <w:sz w:val="16"/>
        </w:rPr>
        <w:t>正确答案</w:t>
      </w:r>
      <w:r>
        <w:rPr>
          <w:sz w:val="16"/>
        </w:rPr>
        <w:t>：B</w:t>
        <w:br/>
      </w:r>
      <w:r>
        <w:rPr>
          <w:sz w:val="16"/>
        </w:rPr>
        <w:t>正确答案解释</w:t>
      </w:r>
      <w:r>
        <w:rPr>
          <w:sz w:val="16"/>
        </w:rPr>
        <w:t>：</w:t>
        <w:br/>
      </w:r>
    </w:p>
    <w:p>
      <w:pPr>
        <w:spacing w:line="240" w:lineRule="auto" w:before="400" w:after="0"/>
        <w:jc w:val="left"/>
      </w:pPr>
      <w:r/>
      <w:r>
        <w:rPr>
          <w:sz w:val="24"/>
        </w:rPr>
      </w:r>
      <w:r>
        <w:rPr>
          <w:sz w:val="24"/>
        </w:rPr>
        <w:t>5.</w:t>
        <w:t xml:space="preserve">    </w:t>
      </w:r>
      <w:r>
        <w:rPr>
          <w:sz w:val="24"/>
        </w:rPr>
        <w:t>现在有关于两支球队的几项关键数据，为了横向对比两支球队的表现，适合采取的数据可视化方法是（  ）。</w:t>
        <w:br/>
      </w:r>
    </w:p>
    <w:p>
      <w:pPr>
        <w:spacing w:line="240" w:lineRule="auto"/>
        <w:jc w:val="left"/>
      </w:pPr>
      <w:r>
        <w:rPr>
          <w:sz w:val="18"/>
        </w:rPr>
      </w:r>
      <w:r>
        <w:rPr>
          <w:color w:val="494949"/>
          <w:sz w:val="18"/>
        </w:rPr>
        <w:t>单选题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气泡图</w:t>
        <w:br/>
        <w:br/>
      </w:r>
      <w:r>
        <w:rPr>
          <w:sz w:val="16"/>
        </w:rPr>
        <w:t>B.</w:t>
        <w:t xml:space="preserve">    </w:t>
      </w:r>
      <w:r>
        <w:rPr>
          <w:sz w:val="16"/>
        </w:rPr>
        <w:t>直方图</w:t>
        <w:br/>
        <w:br/>
      </w:r>
      <w:r>
        <w:rPr>
          <w:sz w:val="16"/>
        </w:rPr>
        <w:t>C.</w:t>
        <w:t xml:space="preserve">    </w:t>
      </w:r>
      <w:r>
        <w:rPr>
          <w:sz w:val="16"/>
        </w:rPr>
        <w:t>散点图</w:t>
        <w:br/>
        <w:br/>
      </w:r>
      <w:r>
        <w:rPr>
          <w:sz w:val="16"/>
        </w:rPr>
        <w:t>D.</w:t>
        <w:t xml:space="preserve">    </w:t>
      </w:r>
      <w:r>
        <w:rPr>
          <w:sz w:val="16"/>
        </w:rPr>
        <w:t>雷达图</w:t>
        <w:br/>
        <w:br/>
        <w:br/>
      </w:r>
      <w:r>
        <w:rPr>
          <w:sz w:val="16"/>
        </w:rPr>
        <w:t>正确答案</w:t>
      </w:r>
      <w:r>
        <w:rPr>
          <w:sz w:val="16"/>
        </w:rPr>
        <w:t>：D</w:t>
        <w:br/>
      </w:r>
      <w:r>
        <w:rPr>
          <w:sz w:val="16"/>
        </w:rPr>
        <w:t>正确答案解释</w:t>
      </w:r>
      <w:r>
        <w:rPr>
          <w:sz w:val="16"/>
        </w:rPr>
        <w:t>：</w:t>
        <w:br/>
      </w:r>
    </w:p>
    <w:p>
      <w:pPr>
        <w:spacing w:line="240" w:lineRule="auto" w:before="400" w:after="0"/>
        <w:jc w:val="left"/>
      </w:pPr>
      <w:r/>
      <w:r>
        <w:rPr>
          <w:sz w:val="24"/>
        </w:rPr>
      </w:r>
      <w:r>
        <w:rPr>
          <w:sz w:val="24"/>
        </w:rPr>
        <w:t>6.</w:t>
        <w:t xml:space="preserve">    </w:t>
      </w:r>
      <w:r>
        <w:rPr>
          <w:sz w:val="24"/>
        </w:rPr>
        <w:t>在热力图中，用来反映变量取值变化规律的特征是（  ）。</w:t>
        <w:br/>
      </w:r>
    </w:p>
    <w:p>
      <w:pPr>
        <w:spacing w:line="240" w:lineRule="auto"/>
        <w:jc w:val="left"/>
      </w:pPr>
      <w:r>
        <w:rPr>
          <w:sz w:val="18"/>
        </w:rPr>
      </w:r>
      <w:r>
        <w:rPr>
          <w:color w:val="494949"/>
          <w:sz w:val="18"/>
        </w:rPr>
        <w:t>单选题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颜色</w:t>
        <w:br/>
        <w:br/>
      </w:r>
      <w:r>
        <w:rPr>
          <w:sz w:val="16"/>
        </w:rPr>
        <w:t>B.</w:t>
        <w:t xml:space="preserve">    </w:t>
      </w:r>
      <w:r>
        <w:rPr>
          <w:sz w:val="16"/>
        </w:rPr>
        <w:t>大小</w:t>
        <w:br/>
        <w:br/>
      </w:r>
      <w:r>
        <w:rPr>
          <w:sz w:val="16"/>
        </w:rPr>
        <w:t>C.</w:t>
        <w:t xml:space="preserve">    </w:t>
      </w:r>
      <w:r>
        <w:rPr>
          <w:sz w:val="16"/>
        </w:rPr>
        <w:t>形状</w:t>
        <w:br/>
        <w:br/>
      </w:r>
      <w:r>
        <w:rPr>
          <w:sz w:val="16"/>
        </w:rPr>
        <w:t>D.</w:t>
        <w:t xml:space="preserve">    </w:t>
      </w:r>
      <w:r>
        <w:rPr>
          <w:sz w:val="16"/>
        </w:rPr>
        <w:t>线条类型</w:t>
        <w:br/>
        <w:br/>
        <w:br/>
      </w:r>
      <w:r>
        <w:rPr>
          <w:sz w:val="16"/>
        </w:rPr>
        <w:t>正确答案</w:t>
      </w:r>
      <w:r>
        <w:rPr>
          <w:sz w:val="16"/>
        </w:rPr>
        <w:t>：A</w:t>
        <w:br/>
      </w:r>
      <w:r>
        <w:rPr>
          <w:sz w:val="16"/>
        </w:rPr>
        <w:t>正确答案解释</w:t>
      </w:r>
      <w:r>
        <w:rPr>
          <w:sz w:val="16"/>
        </w:rPr>
        <w:t>：</w:t>
        <w:br/>
      </w:r>
    </w:p>
    <w:p>
      <w:pPr>
        <w:spacing w:line="240" w:lineRule="auto" w:before="400" w:after="0"/>
        <w:jc w:val="left"/>
      </w:pPr>
      <w:r/>
      <w:r>
        <w:rPr>
          <w:sz w:val="24"/>
        </w:rPr>
      </w:r>
      <w:r>
        <w:rPr>
          <w:sz w:val="24"/>
        </w:rPr>
        <w:t>7.</w:t>
        <w:t xml:space="preserve">    </w:t>
      </w:r>
      <w:r>
        <w:rPr>
          <w:sz w:val="24"/>
        </w:rPr>
        <w:t>当数据中存在异常值时，不适合用于度量变量分布特征的指标是（  ）。</w:t>
        <w:br/>
      </w:r>
    </w:p>
    <w:p>
      <w:pPr>
        <w:spacing w:line="240" w:lineRule="auto"/>
        <w:jc w:val="left"/>
      </w:pPr>
      <w:r>
        <w:rPr>
          <w:sz w:val="18"/>
        </w:rPr>
      </w:r>
      <w:r>
        <w:rPr>
          <w:color w:val="494949"/>
          <w:sz w:val="18"/>
        </w:rPr>
        <w:t>单选题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众数</w:t>
        <w:br/>
        <w:br/>
      </w:r>
      <w:r>
        <w:rPr>
          <w:sz w:val="16"/>
        </w:rPr>
        <w:t>B.</w:t>
        <w:t xml:space="preserve">    </w:t>
      </w:r>
      <w:r>
        <w:rPr>
          <w:sz w:val="16"/>
        </w:rPr>
        <w:t>中位数</w:t>
        <w:br/>
        <w:br/>
      </w:r>
      <w:r>
        <w:rPr>
          <w:sz w:val="16"/>
        </w:rPr>
        <w:t>C.</w:t>
        <w:t xml:space="preserve">    </w:t>
      </w:r>
      <w:r>
        <w:rPr>
          <w:sz w:val="16"/>
        </w:rPr>
        <w:t>均值</w:t>
        <w:br/>
        <w:br/>
      </w:r>
      <w:r>
        <w:rPr>
          <w:sz w:val="16"/>
        </w:rPr>
        <w:t>D.</w:t>
        <w:t xml:space="preserve">    </w:t>
      </w:r>
      <w:r>
        <w:rPr>
          <w:sz w:val="16"/>
        </w:rPr>
        <w:t>四分位数</w:t>
        <w:br/>
        <w:br/>
        <w:br/>
      </w:r>
      <w:r>
        <w:rPr>
          <w:sz w:val="16"/>
        </w:rPr>
        <w:t>正确答案</w:t>
      </w:r>
      <w:r>
        <w:rPr>
          <w:sz w:val="16"/>
        </w:rPr>
        <w:t>：C</w:t>
        <w:br/>
      </w:r>
      <w:r>
        <w:rPr>
          <w:sz w:val="16"/>
        </w:rPr>
        <w:t>正确答案解释</w:t>
      </w:r>
      <w:r>
        <w:rPr>
          <w:sz w:val="16"/>
        </w:rPr>
        <w:t>：</w:t>
        <w:br/>
      </w:r>
    </w:p>
    <w:p>
      <w:pPr>
        <w:spacing w:line="240" w:lineRule="auto" w:before="400" w:after="0"/>
        <w:jc w:val="left"/>
      </w:pPr>
      <w:r/>
      <w:r>
        <w:rPr>
          <w:sz w:val="24"/>
        </w:rPr>
      </w:r>
      <w:r>
        <w:rPr>
          <w:sz w:val="24"/>
        </w:rPr>
        <w:t>8.</w:t>
        <w:t xml:space="preserve">    </w:t>
      </w:r>
      <w:r>
        <w:rPr>
          <w:sz w:val="24"/>
        </w:rPr>
        <w:t>已知总体容量为N，抽取了一个样本量是n的样本，则在样本方差的计算公式中，分母是（ ）。</w:t>
        <w:br/>
      </w:r>
    </w:p>
    <w:p>
      <w:pPr>
        <w:spacing w:line="240" w:lineRule="auto"/>
        <w:jc w:val="left"/>
      </w:pPr>
      <w:r>
        <w:rPr>
          <w:sz w:val="18"/>
        </w:rPr>
      </w:r>
      <w:r>
        <w:rPr>
          <w:color w:val="494949"/>
          <w:sz w:val="18"/>
        </w:rPr>
        <w:t>单选题</w:t>
      </w:r>
      <w:r>
        <w:rPr>
          <w:color w:val="494949"/>
          <w:sz w:val="18"/>
        </w:rPr>
        <w:t>(</w:t>
      </w:r>
      <w:r>
        <w:rPr>
          <w:color w:val="494949"/>
          <w:sz w:val="18"/>
        </w:rPr>
        <w:t>4.0</w:t>
      </w:r>
      <w:r>
        <w:rPr>
          <w:color w:val="494949"/>
          <w:sz w:val="18"/>
        </w:rPr>
        <w:t>分</w:t>
      </w:r>
      <w:r>
        <w:rPr>
          <w:color w:val="494949"/>
          <w:sz w:val="18"/>
        </w:rPr>
        <w:t>)</w:t>
      </w:r>
      <w:r>
        <w:rPr>
          <w:color w:val="494949"/>
          <w:sz w:val="18"/>
        </w:rPr>
        <w:t>（难易度:易）</w:t>
      </w:r>
    </w:p>
    <w:p>
      <w:pPr>
        <w:spacing w:line="240" w:lineRule="auto"/>
        <w:jc w:val="left"/>
      </w:pPr>
      <w:r>
        <w:rPr>
          <w:sz w:val="16"/>
        </w:rPr>
      </w:r>
      <w:r>
        <w:rPr>
          <w:sz w:val="16"/>
        </w:rPr>
        <w:t>A.</w:t>
        <w:t xml:space="preserve">    </w:t>
      </w:r>
      <w:r>
        <w:rPr>
          <w:sz w:val="16"/>
        </w:rPr>
        <w:t>n-1</w:t>
        <w:br/>
        <w:br/>
      </w:r>
      <w:r>
        <w:rPr>
          <w:sz w:val="16"/>
        </w:rPr>
        <w:t>B.</w:t>
        <w:t xml:space="preserve">    </w:t>
      </w:r>
      <w:r>
        <w:rPr>
          <w:sz w:val="16"/>
        </w:rPr>
        <w:t>N</w:t>
        <w:br/>
        <w:br/>
      </w:r>
      <w:r>
        <w:rPr>
          <w:sz w:val="16"/>
        </w:rPr>
        <w:t>C.</w:t>
        <w:t xml:space="preserve">    </w:t>
      </w:r>
      <w:r>
        <w:rPr>
          <w:sz w:val="16"/>
        </w:rPr>
        <w:t>n</w:t>
        <w:br/>
        <w:br/>
      </w:r>
      <w:r>
        <w:rPr>
          <w:sz w:val="16"/>
        </w:rPr>
        <w:t>D.</w:t>
        <w:t xml:space="preserve">    </w:t>
      </w:r>
      <w:r>
        <w:rPr>
          <w:sz w:val="16"/>
        </w:rPr>
        <w:t>N-1</w:t>
        <w:br/>
        <w:br/>
        <w:br/>
      </w:r>
      <w:r>
        <w:rPr>
          <w:sz w:val="16"/>
        </w:rPr>
        <w:t>正确答案</w:t>
      </w:r>
      <w:r>
        <w:rPr>
          <w:sz w:val="16"/>
        </w:rPr>
        <w:t>：A</w:t>
        <w:br/>
      </w:r>
      <w:r>
        <w:rPr>
          <w:sz w:val="16"/>
        </w:rPr>
        <w:t>正确答案解释</w:t>
      </w:r>
      <w:r>
        <w:rPr>
          <w:sz w:val="16"/>
        </w:rPr>
        <w:t>：</w:t>
        <w:br/>
      </w:r>
    </w:p>
    <w:p>
      <w:pPr>
        <w:spacing w:line="240" w:lineRule="auto" w:before="400" w:after="0"/>
        <w:jc w:val="left"/>
      </w:pPr>
      <w:r/>
      <w:r>
        <w:rPr>
          <w:sz w:val="24"/>
        </w:rPr>
      </w:r>
      <w:r>
        <w:rPr>
          <w:sz w:val="24"/>
        </w:rPr>
        <w:t>9.</w:t>
        <w:t xml:space="preserve">    </w:t>
      </w:r>
      <w:r>
        <w:rPr>
          <w:sz w:val="24"/>
        </w:rPr>
        <w:t>变异系数的计算结果是一个（  ）。</w:t>
        <w:br/>
      </w:r>
    </w:p>
    <w:p>
      <w:pPr>
        <w:spacing w:line="240" w:lineRule="auto"/>
        <w:jc w:val="left"/>
      </w:pPr>
      <w:r>
        <w:rPr>
          <w:sz w:val="18"/>
        </w:rPr>
      </w:r>
      <w:r>
        <w:rPr>
          <w:color w:val="494949"/>
          <w:sz w:val="18"/>
        </w:rPr>
        <w:t>单选题</w:t>
      </w:r>
      <w:r>
        <w:rPr>
          <w:color w:val="494949"/>
          <w:sz w:val="18"/>
        </w:rPr>
        <w:t>(</w:t>
      </w:r>
      <w:r>
        <w:rPr>
          <w:color w:val="494949"/>
          <w:sz w:val="18"/>
        </w:rPr>
        <w:t>4.0</w:t>
      </w:r>
      <w:r>
        <w:rPr>
          <w:color w:val="494949"/>
          <w:sz w:val="18"/>
        </w:rPr>
        <w:t>分</w:t>
      </w:r>
      <w:r>
        <w:rPr>
          <w:color w:val="494949"/>
          <w:sz w:val="18"/>
        </w:rPr>
        <w:t>)</w:t>
      </w:r>
      <w:r>
        <w:rPr>
          <w:color w:val="494949"/>
          <w:sz w:val="18"/>
        </w:rPr>
        <w:t>（难易度:易）</w:t>
      </w:r>
    </w:p>
    <w:p>
      <w:pPr>
        <w:spacing w:line="240" w:lineRule="auto"/>
        <w:jc w:val="left"/>
      </w:pPr>
      <w:r>
        <w:rPr>
          <w:sz w:val="16"/>
        </w:rPr>
      </w:r>
      <w:r>
        <w:rPr>
          <w:sz w:val="16"/>
        </w:rPr>
        <w:t>A.</w:t>
        <w:t xml:space="preserve">    </w:t>
      </w:r>
      <w:r>
        <w:rPr>
          <w:sz w:val="16"/>
        </w:rPr>
        <w:t>相对数</w:t>
        <w:br/>
        <w:br/>
      </w:r>
      <w:r>
        <w:rPr>
          <w:sz w:val="16"/>
        </w:rPr>
        <w:t>B.</w:t>
        <w:t xml:space="preserve">    </w:t>
      </w:r>
      <w:r>
        <w:rPr>
          <w:sz w:val="16"/>
        </w:rPr>
        <w:t>绝对数</w:t>
        <w:br/>
        <w:br/>
      </w:r>
      <w:r>
        <w:rPr>
          <w:sz w:val="16"/>
        </w:rPr>
        <w:t>C.</w:t>
        <w:t xml:space="preserve">    </w:t>
      </w:r>
      <w:r>
        <w:rPr>
          <w:sz w:val="16"/>
        </w:rPr>
        <w:t>平均数</w:t>
        <w:br/>
        <w:br/>
      </w:r>
      <w:r>
        <w:rPr>
          <w:sz w:val="16"/>
        </w:rPr>
        <w:t>D.</w:t>
        <w:t xml:space="preserve">    </w:t>
      </w:r>
      <w:r>
        <w:rPr>
          <w:sz w:val="16"/>
        </w:rPr>
        <w:t>正数</w:t>
        <w:br/>
        <w:br/>
        <w:br/>
      </w:r>
      <w:r>
        <w:rPr>
          <w:sz w:val="16"/>
        </w:rPr>
        <w:t>正确答案</w:t>
      </w:r>
      <w:r>
        <w:rPr>
          <w:sz w:val="16"/>
        </w:rPr>
        <w:t>：A</w:t>
        <w:br/>
      </w:r>
      <w:r>
        <w:rPr>
          <w:sz w:val="16"/>
        </w:rPr>
        <w:t>正确答案解释</w:t>
      </w:r>
      <w:r>
        <w:rPr>
          <w:sz w:val="16"/>
        </w:rPr>
        <w:t>：</w:t>
        <w:br/>
      </w:r>
    </w:p>
    <w:p>
      <w:pPr>
        <w:spacing w:line="240" w:lineRule="auto" w:before="400" w:after="0"/>
        <w:jc w:val="left"/>
      </w:pPr>
      <w:r/>
      <w:r>
        <w:rPr>
          <w:sz w:val="24"/>
        </w:rPr>
      </w:r>
      <w:r>
        <w:rPr>
          <w:sz w:val="24"/>
        </w:rPr>
        <w:t>10.</w:t>
        <w:t xml:space="preserve">    </w:t>
      </w:r>
      <w:r>
        <w:rPr>
          <w:sz w:val="24"/>
        </w:rPr>
        <w:t>对于右偏分布而言，在箱线图中，中位数更靠近（  ）的位置。</w:t>
        <w:br/>
      </w:r>
    </w:p>
    <w:p>
      <w:pPr>
        <w:spacing w:line="240" w:lineRule="auto"/>
        <w:jc w:val="left"/>
      </w:pPr>
      <w:r>
        <w:rPr>
          <w:sz w:val="18"/>
        </w:rPr>
      </w:r>
      <w:r>
        <w:rPr>
          <w:color w:val="494949"/>
          <w:sz w:val="18"/>
        </w:rPr>
        <w:t>单选题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上四分位数</w:t>
        <w:br/>
        <w:br/>
      </w:r>
      <w:r>
        <w:rPr>
          <w:sz w:val="16"/>
        </w:rPr>
        <w:t>B.</w:t>
        <w:t xml:space="preserve">    </w:t>
      </w:r>
      <w:r>
        <w:rPr>
          <w:sz w:val="16"/>
        </w:rPr>
        <w:t>下四分位数</w:t>
        <w:br/>
        <w:br/>
      </w:r>
      <w:r>
        <w:rPr>
          <w:sz w:val="16"/>
        </w:rPr>
        <w:t>C.</w:t>
        <w:t xml:space="preserve">    </w:t>
      </w:r>
      <w:r>
        <w:rPr>
          <w:sz w:val="16"/>
        </w:rPr>
        <w:t>中间</w:t>
        <w:br/>
        <w:br/>
      </w:r>
      <w:r>
        <w:rPr>
          <w:sz w:val="16"/>
        </w:rPr>
        <w:t>D.</w:t>
        <w:t xml:space="preserve">    </w:t>
      </w:r>
      <w:r>
        <w:rPr>
          <w:sz w:val="16"/>
        </w:rPr>
        <w:t>最大值</w:t>
        <w:br/>
        <w:br/>
        <w:br/>
      </w:r>
      <w:r>
        <w:rPr>
          <w:sz w:val="16"/>
        </w:rPr>
        <w:t>正确答案</w:t>
      </w:r>
      <w:r>
        <w:rPr>
          <w:sz w:val="16"/>
        </w:rPr>
        <w:t>：B</w:t>
        <w:br/>
      </w:r>
      <w:r>
        <w:rPr>
          <w:sz w:val="16"/>
        </w:rPr>
        <w:t>正确答案解释</w:t>
      </w:r>
      <w:r>
        <w:rPr>
          <w:sz w:val="16"/>
        </w:rPr>
        <w:t>：</w:t>
        <w:br/>
      </w:r>
    </w:p>
    <w:p>
      <w:pPr>
        <w:spacing w:line="240" w:lineRule="auto" w:before="400" w:after="0"/>
        <w:jc w:val="left"/>
      </w:pPr>
      <w:r/>
      <w:r>
        <w:rPr>
          <w:sz w:val="24"/>
        </w:rPr>
      </w:r>
      <w:r>
        <w:rPr>
          <w:sz w:val="24"/>
        </w:rPr>
        <w:t>11.</w:t>
        <w:t xml:space="preserve">    </w:t>
      </w:r>
      <w:r>
        <w:rPr>
          <w:sz w:val="24"/>
        </w:rPr>
        <w:t>对于对称分布而言，直方图的形状呈现（  ）特征。</w:t>
        <w:br/>
      </w:r>
    </w:p>
    <w:p>
      <w:pPr>
        <w:spacing w:line="240" w:lineRule="auto"/>
        <w:jc w:val="left"/>
      </w:pPr>
      <w:r>
        <w:rPr>
          <w:sz w:val="18"/>
        </w:rPr>
      </w:r>
      <w:r>
        <w:rPr>
          <w:color w:val="494949"/>
          <w:sz w:val="18"/>
        </w:rPr>
        <w:t>单选题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平缓</w:t>
        <w:br/>
        <w:br/>
      </w:r>
      <w:r>
        <w:rPr>
          <w:sz w:val="16"/>
        </w:rPr>
        <w:t>B.</w:t>
        <w:t xml:space="preserve">    </w:t>
      </w:r>
      <w:r>
        <w:rPr>
          <w:sz w:val="16"/>
        </w:rPr>
        <w:t>右偏</w:t>
        <w:br/>
        <w:br/>
      </w:r>
      <w:r>
        <w:rPr>
          <w:sz w:val="16"/>
        </w:rPr>
        <w:t>C.</w:t>
        <w:t xml:space="preserve">    </w:t>
      </w:r>
      <w:r>
        <w:rPr>
          <w:sz w:val="16"/>
        </w:rPr>
        <w:t>对称</w:t>
        <w:br/>
        <w:br/>
      </w:r>
      <w:r>
        <w:rPr>
          <w:sz w:val="16"/>
        </w:rPr>
        <w:t>D.</w:t>
        <w:t xml:space="preserve">    </w:t>
      </w:r>
      <w:r>
        <w:rPr>
          <w:sz w:val="16"/>
        </w:rPr>
        <w:t>左偏</w:t>
        <w:br/>
        <w:br/>
        <w:br/>
      </w:r>
      <w:r>
        <w:rPr>
          <w:sz w:val="16"/>
        </w:rPr>
        <w:t>正确答案</w:t>
      </w:r>
      <w:r>
        <w:rPr>
          <w:sz w:val="16"/>
        </w:rPr>
        <w:t>：C</w:t>
        <w:br/>
      </w:r>
      <w:r>
        <w:rPr>
          <w:sz w:val="16"/>
        </w:rPr>
        <w:t>正确答案解释</w:t>
      </w:r>
      <w:r>
        <w:rPr>
          <w:sz w:val="16"/>
        </w:rPr>
        <w:t>：</w:t>
        <w:br/>
      </w:r>
    </w:p>
    <w:p>
      <w:pPr>
        <w:spacing w:line="240" w:lineRule="auto" w:before="400" w:after="0"/>
        <w:jc w:val="left"/>
      </w:pPr>
      <w:r/>
      <w:r>
        <w:rPr>
          <w:sz w:val="24"/>
        </w:rPr>
      </w:r>
      <w:r>
        <w:rPr>
          <w:sz w:val="24"/>
        </w:rPr>
        <w:t>12.</w:t>
        <w:t xml:space="preserve">    </w:t>
      </w:r>
      <w:r>
        <w:rPr>
          <w:sz w:val="24"/>
        </w:rPr>
        <w:t>度量事件发生可能性的测量指标是（  ）。</w:t>
        <w:br/>
      </w:r>
    </w:p>
    <w:p>
      <w:pPr>
        <w:spacing w:line="240" w:lineRule="auto"/>
        <w:jc w:val="left"/>
      </w:pPr>
      <w:r>
        <w:rPr>
          <w:sz w:val="18"/>
        </w:rPr>
      </w:r>
      <w:r>
        <w:rPr>
          <w:color w:val="494949"/>
          <w:sz w:val="18"/>
        </w:rPr>
        <w:t>单选题</w:t>
      </w:r>
      <w:r>
        <w:rPr>
          <w:color w:val="494949"/>
          <w:sz w:val="18"/>
        </w:rPr>
        <w:t>(</w:t>
      </w:r>
      <w:r>
        <w:rPr>
          <w:color w:val="494949"/>
          <w:sz w:val="18"/>
        </w:rPr>
        <w:t>4.0</w:t>
      </w:r>
      <w:r>
        <w:rPr>
          <w:color w:val="494949"/>
          <w:sz w:val="18"/>
        </w:rPr>
        <w:t>分</w:t>
      </w:r>
      <w:r>
        <w:rPr>
          <w:color w:val="494949"/>
          <w:sz w:val="18"/>
        </w:rPr>
        <w:t>)</w:t>
      </w:r>
      <w:r>
        <w:rPr>
          <w:color w:val="494949"/>
          <w:sz w:val="18"/>
        </w:rPr>
        <w:t>（难易度:易）</w:t>
      </w:r>
    </w:p>
    <w:p>
      <w:pPr>
        <w:spacing w:line="240" w:lineRule="auto"/>
        <w:jc w:val="left"/>
      </w:pPr>
      <w:r>
        <w:rPr>
          <w:sz w:val="16"/>
        </w:rPr>
      </w:r>
      <w:r>
        <w:rPr>
          <w:sz w:val="16"/>
        </w:rPr>
        <w:t>A.</w:t>
        <w:t xml:space="preserve">    </w:t>
      </w:r>
      <w:r>
        <w:rPr>
          <w:sz w:val="16"/>
        </w:rPr>
        <w:t>随机变量</w:t>
        <w:br/>
        <w:br/>
      </w:r>
      <w:r>
        <w:rPr>
          <w:sz w:val="16"/>
        </w:rPr>
        <w:t>B.</w:t>
        <w:t xml:space="preserve">    </w:t>
      </w:r>
      <w:r>
        <w:rPr>
          <w:sz w:val="16"/>
        </w:rPr>
        <w:t>随机试验</w:t>
        <w:br/>
        <w:br/>
      </w:r>
      <w:r>
        <w:rPr>
          <w:sz w:val="16"/>
        </w:rPr>
        <w:t>C.</w:t>
        <w:t xml:space="preserve">    </w:t>
      </w:r>
      <w:r>
        <w:rPr>
          <w:sz w:val="16"/>
        </w:rPr>
        <w:t>概率</w:t>
        <w:br/>
        <w:br/>
      </w:r>
      <w:r>
        <w:rPr>
          <w:sz w:val="16"/>
        </w:rPr>
        <w:t>D.</w:t>
        <w:t xml:space="preserve">    </w:t>
      </w:r>
      <w:r>
        <w:rPr>
          <w:sz w:val="16"/>
        </w:rPr>
        <w:t>事件</w:t>
        <w:br/>
        <w:br/>
        <w:br/>
      </w:r>
      <w:r>
        <w:rPr>
          <w:sz w:val="16"/>
        </w:rPr>
        <w:t>正确答案</w:t>
      </w:r>
      <w:r>
        <w:rPr>
          <w:sz w:val="16"/>
        </w:rPr>
        <w:t>：C</w:t>
        <w:br/>
      </w:r>
      <w:r>
        <w:rPr>
          <w:sz w:val="16"/>
        </w:rPr>
        <w:t>正确答案解释</w:t>
      </w:r>
      <w:r>
        <w:rPr>
          <w:sz w:val="16"/>
        </w:rPr>
        <w:t>：</w:t>
        <w:br/>
      </w:r>
    </w:p>
    <w:p>
      <w:pPr>
        <w:spacing w:line="240" w:lineRule="auto" w:before="400" w:after="0"/>
        <w:jc w:val="left"/>
      </w:pPr>
      <w:r/>
      <w:r>
        <w:rPr>
          <w:sz w:val="24"/>
        </w:rPr>
      </w:r>
      <w:r>
        <w:rPr>
          <w:sz w:val="24"/>
        </w:rPr>
        <w:t>13.</w:t>
        <w:t xml:space="preserve">    </w:t>
      </w:r>
      <w:r>
        <w:rPr>
          <w:sz w:val="24"/>
        </w:rPr>
        <w:t>在正态分布中，共有（  ）参数。</w:t>
        <w:br/>
      </w:r>
    </w:p>
    <w:p>
      <w:pPr>
        <w:spacing w:line="240" w:lineRule="auto"/>
        <w:jc w:val="left"/>
      </w:pPr>
      <w:r>
        <w:rPr>
          <w:sz w:val="18"/>
        </w:rPr>
      </w:r>
      <w:r>
        <w:rPr>
          <w:color w:val="494949"/>
          <w:sz w:val="18"/>
        </w:rPr>
        <w:t>单选题</w:t>
      </w:r>
      <w:r>
        <w:rPr>
          <w:color w:val="494949"/>
          <w:sz w:val="18"/>
        </w:rPr>
        <w:t>(</w:t>
      </w:r>
      <w:r>
        <w:rPr>
          <w:color w:val="494949"/>
          <w:sz w:val="18"/>
        </w:rPr>
        <w:t>4.0</w:t>
      </w:r>
      <w:r>
        <w:rPr>
          <w:color w:val="494949"/>
          <w:sz w:val="18"/>
        </w:rPr>
        <w:t>分</w:t>
      </w:r>
      <w:r>
        <w:rPr>
          <w:color w:val="494949"/>
          <w:sz w:val="18"/>
        </w:rPr>
        <w:t>)</w:t>
      </w:r>
      <w:r>
        <w:rPr>
          <w:color w:val="494949"/>
          <w:sz w:val="18"/>
        </w:rPr>
        <w:t>（难易度:易）</w:t>
      </w:r>
    </w:p>
    <w:p>
      <w:pPr>
        <w:spacing w:line="240" w:lineRule="auto"/>
        <w:jc w:val="left"/>
      </w:pPr>
      <w:r>
        <w:rPr>
          <w:sz w:val="16"/>
        </w:rPr>
      </w:r>
      <w:r>
        <w:rPr>
          <w:sz w:val="16"/>
        </w:rPr>
        <w:t>A.</w:t>
        <w:t xml:space="preserve">    </w:t>
      </w:r>
      <w:r>
        <w:rPr>
          <w:sz w:val="16"/>
        </w:rPr>
        <w:t>2</w:t>
        <w:br/>
        <w:br/>
      </w:r>
      <w:r>
        <w:rPr>
          <w:sz w:val="16"/>
        </w:rPr>
        <w:t>B.</w:t>
        <w:t xml:space="preserve">    </w:t>
      </w:r>
      <w:r>
        <w:rPr>
          <w:sz w:val="16"/>
        </w:rPr>
        <w:t>1</w:t>
        <w:br/>
        <w:br/>
      </w:r>
      <w:r>
        <w:rPr>
          <w:sz w:val="16"/>
        </w:rPr>
        <w:t>C.</w:t>
        <w:t xml:space="preserve">    </w:t>
      </w:r>
      <w:r>
        <w:rPr>
          <w:sz w:val="16"/>
        </w:rPr>
        <w:t>3</w:t>
        <w:br/>
        <w:br/>
      </w:r>
      <w:r>
        <w:rPr>
          <w:sz w:val="16"/>
        </w:rPr>
        <w:t>D.</w:t>
        <w:t xml:space="preserve">    </w:t>
      </w:r>
      <w:r>
        <w:rPr>
          <w:sz w:val="16"/>
        </w:rPr>
        <w:t>4</w:t>
        <w:br/>
        <w:br/>
        <w:br/>
      </w:r>
      <w:r>
        <w:rPr>
          <w:sz w:val="16"/>
        </w:rPr>
        <w:t>正确答案</w:t>
      </w:r>
      <w:r>
        <w:rPr>
          <w:sz w:val="16"/>
        </w:rPr>
        <w:t>：A</w:t>
        <w:br/>
      </w:r>
      <w:r>
        <w:rPr>
          <w:sz w:val="16"/>
        </w:rPr>
        <w:t>正确答案解释</w:t>
      </w:r>
      <w:r>
        <w:rPr>
          <w:sz w:val="16"/>
        </w:rPr>
        <w:t>：</w:t>
        <w:br/>
      </w:r>
    </w:p>
    <w:p>
      <w:pPr>
        <w:spacing w:line="240" w:lineRule="auto" w:before="400" w:after="0"/>
        <w:jc w:val="left"/>
      </w:pPr>
      <w:r/>
      <w:r>
        <w:rPr>
          <w:sz w:val="24"/>
        </w:rPr>
      </w:r>
      <w:r>
        <w:rPr>
          <w:sz w:val="24"/>
        </w:rPr>
        <w:t>14.</w:t>
        <w:t xml:space="preserve">    </w:t>
      </w:r>
      <w:r>
        <w:rPr>
          <w:sz w:val="24"/>
        </w:rPr>
        <w:t>假设z服从标准正态分布，请利用Excel或查表方式计算，P(Z&lt;0.3)，计算结果是（  ）。</w:t>
        <w:br/>
      </w:r>
    </w:p>
    <w:p>
      <w:pPr>
        <w:spacing w:line="240" w:lineRule="auto"/>
        <w:jc w:val="left"/>
      </w:pPr>
      <w:r>
        <w:rPr>
          <w:sz w:val="18"/>
        </w:rPr>
      </w:r>
      <w:r>
        <w:rPr>
          <w:color w:val="494949"/>
          <w:sz w:val="18"/>
        </w:rPr>
        <w:t>单选题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0.1</w:t>
        <w:br/>
        <w:br/>
      </w:r>
      <w:r>
        <w:rPr>
          <w:sz w:val="16"/>
        </w:rPr>
        <w:t>B.</w:t>
        <w:t xml:space="preserve">    </w:t>
      </w:r>
      <w:r>
        <w:rPr>
          <w:sz w:val="16"/>
        </w:rPr>
        <w:t>0.24</w:t>
        <w:br/>
        <w:br/>
      </w:r>
      <w:r>
        <w:rPr>
          <w:sz w:val="16"/>
        </w:rPr>
        <w:t>C.</w:t>
        <w:t xml:space="preserve">    </w:t>
      </w:r>
      <w:r>
        <w:rPr>
          <w:sz w:val="16"/>
        </w:rPr>
        <w:t>0.38</w:t>
        <w:br/>
        <w:br/>
      </w:r>
      <w:r>
        <w:rPr>
          <w:sz w:val="16"/>
        </w:rPr>
        <w:t>D.</w:t>
        <w:t xml:space="preserve">    </w:t>
      </w:r>
      <w:r>
        <w:rPr>
          <w:sz w:val="16"/>
        </w:rPr>
        <w:t>0.62</w:t>
        <w:br/>
        <w:br/>
        <w:br/>
      </w:r>
      <w:r>
        <w:rPr>
          <w:sz w:val="16"/>
        </w:rPr>
        <w:t>正确答案</w:t>
      </w:r>
      <w:r>
        <w:rPr>
          <w:sz w:val="16"/>
        </w:rPr>
        <w:t>：D</w:t>
        <w:br/>
      </w:r>
      <w:r>
        <w:rPr>
          <w:sz w:val="16"/>
        </w:rPr>
        <w:t>正确答案解释</w:t>
      </w:r>
      <w:r>
        <w:rPr>
          <w:sz w:val="16"/>
        </w:rPr>
        <w:t>：</w:t>
        <w:br/>
      </w:r>
    </w:p>
    <w:p>
      <w:pPr>
        <w:spacing w:line="240" w:lineRule="auto" w:before="400" w:after="0"/>
        <w:jc w:val="left"/>
      </w:pPr>
      <w:r/>
      <w:r>
        <w:rPr>
          <w:sz w:val="24"/>
        </w:rPr>
      </w:r>
      <w:r>
        <w:rPr>
          <w:sz w:val="24"/>
        </w:rPr>
        <w:t>15.</w:t>
        <w:t xml:space="preserve">    </w:t>
      </w:r>
      <w:r>
        <w:rPr>
          <w:sz w:val="24"/>
        </w:rPr>
        <w:t>假设z服从标准正态分布，请利用Excel或查表方式计算，P(Z&lt;?)=0.38，求解得到?的结果是（  ）。</w:t>
        <w:br/>
      </w:r>
    </w:p>
    <w:p>
      <w:pPr>
        <w:spacing w:line="240" w:lineRule="auto"/>
        <w:jc w:val="left"/>
      </w:pPr>
      <w:r>
        <w:rPr>
          <w:sz w:val="18"/>
        </w:rPr>
      </w:r>
      <w:r>
        <w:rPr>
          <w:color w:val="494949"/>
          <w:sz w:val="18"/>
        </w:rPr>
        <w:t>单选题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-1.3</w:t>
        <w:br/>
        <w:br/>
      </w:r>
      <w:r>
        <w:rPr>
          <w:sz w:val="16"/>
        </w:rPr>
        <w:t>B.</w:t>
        <w:t xml:space="preserve">    </w:t>
      </w:r>
      <w:r>
        <w:rPr>
          <w:sz w:val="16"/>
        </w:rPr>
        <w:t>-0.3</w:t>
        <w:br/>
        <w:br/>
      </w:r>
      <w:r>
        <w:rPr>
          <w:sz w:val="16"/>
        </w:rPr>
        <w:t>C.</w:t>
        <w:t xml:space="preserve">    </w:t>
      </w:r>
      <w:r>
        <w:rPr>
          <w:sz w:val="16"/>
        </w:rPr>
        <w:t>0.3</w:t>
        <w:br/>
        <w:br/>
      </w:r>
      <w:r>
        <w:rPr>
          <w:sz w:val="16"/>
        </w:rPr>
        <w:t>D.</w:t>
        <w:t xml:space="preserve">    </w:t>
      </w:r>
      <w:r>
        <w:rPr>
          <w:sz w:val="16"/>
        </w:rPr>
        <w:t>1.3</w:t>
        <w:br/>
        <w:br/>
        <w:br/>
      </w:r>
      <w:r>
        <w:rPr>
          <w:sz w:val="16"/>
        </w:rPr>
        <w:t>正确答案</w:t>
      </w:r>
      <w:r>
        <w:rPr>
          <w:sz w:val="16"/>
        </w:rPr>
        <w:t>：B</w:t>
        <w:br/>
      </w:r>
      <w:r>
        <w:rPr>
          <w:sz w:val="16"/>
        </w:rPr>
        <w:t>正确答案解释</w:t>
      </w:r>
      <w:r>
        <w:rPr>
          <w:sz w:val="16"/>
        </w:rPr>
        <w:t>：</w:t>
        <w:br/>
      </w:r>
    </w:p>
    <w:p>
      <w:pPr>
        <w:spacing w:line="240" w:lineRule="auto" w:before="400" w:after="0"/>
        <w:jc w:val="left"/>
      </w:pPr>
      <w:r/>
      <w:r>
        <w:rPr>
          <w:sz w:val="24"/>
        </w:rPr>
      </w:r>
      <w:r>
        <w:rPr>
          <w:sz w:val="24"/>
        </w:rPr>
        <w:t>16.</w:t>
        <w:t xml:space="preserve">    </w:t>
      </w:r>
      <w:r>
        <w:rPr>
          <w:sz w:val="24"/>
        </w:rPr>
        <w:t>点估计方法背后的理论依据是（  ）。</w:t>
        <w:br/>
      </w:r>
    </w:p>
    <w:p>
      <w:pPr>
        <w:spacing w:line="240" w:lineRule="auto"/>
        <w:jc w:val="left"/>
      </w:pPr>
      <w:r>
        <w:rPr>
          <w:sz w:val="18"/>
        </w:rPr>
      </w:r>
      <w:r>
        <w:rPr>
          <w:color w:val="494949"/>
          <w:sz w:val="18"/>
        </w:rPr>
        <w:t>单选题</w:t>
      </w:r>
      <w:r>
        <w:rPr>
          <w:color w:val="494949"/>
          <w:sz w:val="18"/>
        </w:rPr>
        <w:t>(</w:t>
      </w:r>
      <w:r>
        <w:rPr>
          <w:color w:val="494949"/>
          <w:sz w:val="18"/>
        </w:rPr>
        <w:t>4.0</w:t>
      </w:r>
      <w:r>
        <w:rPr>
          <w:color w:val="494949"/>
          <w:sz w:val="18"/>
        </w:rPr>
        <w:t>分</w:t>
      </w:r>
      <w:r>
        <w:rPr>
          <w:color w:val="494949"/>
          <w:sz w:val="18"/>
        </w:rPr>
        <w:t>)</w:t>
      </w:r>
      <w:r>
        <w:rPr>
          <w:color w:val="494949"/>
          <w:sz w:val="18"/>
        </w:rPr>
        <w:t>（难易度:易）</w:t>
      </w:r>
    </w:p>
    <w:p>
      <w:pPr>
        <w:spacing w:line="240" w:lineRule="auto"/>
        <w:jc w:val="left"/>
      </w:pPr>
      <w:r>
        <w:rPr>
          <w:sz w:val="16"/>
        </w:rPr>
      </w:r>
      <w:r>
        <w:rPr>
          <w:sz w:val="16"/>
        </w:rPr>
        <w:t>A.</w:t>
        <w:t xml:space="preserve">    </w:t>
      </w:r>
      <w:r>
        <w:rPr>
          <w:sz w:val="16"/>
        </w:rPr>
        <w:t>大数定律</w:t>
        <w:br/>
        <w:br/>
      </w:r>
      <w:r>
        <w:rPr>
          <w:sz w:val="16"/>
        </w:rPr>
        <w:t>B.</w:t>
        <w:t xml:space="preserve">    </w:t>
      </w:r>
      <w:r>
        <w:rPr>
          <w:sz w:val="16"/>
        </w:rPr>
        <w:t>中心极限定理</w:t>
        <w:br/>
        <w:br/>
      </w:r>
      <w:r>
        <w:rPr>
          <w:sz w:val="16"/>
        </w:rPr>
        <w:t>C.</w:t>
        <w:t xml:space="preserve">    </w:t>
      </w:r>
      <w:r>
        <w:rPr>
          <w:sz w:val="16"/>
        </w:rPr>
        <w:t>中值定理</w:t>
        <w:br/>
        <w:br/>
      </w:r>
      <w:r>
        <w:rPr>
          <w:sz w:val="16"/>
        </w:rPr>
        <w:t>D.</w:t>
        <w:t xml:space="preserve">    </w:t>
      </w:r>
      <w:r>
        <w:rPr>
          <w:sz w:val="16"/>
        </w:rPr>
        <w:t>拉格朗日定理</w:t>
        <w:br/>
        <w:br/>
        <w:br/>
      </w:r>
      <w:r>
        <w:rPr>
          <w:sz w:val="16"/>
        </w:rPr>
        <w:t>正确答案</w:t>
      </w:r>
      <w:r>
        <w:rPr>
          <w:sz w:val="16"/>
        </w:rPr>
        <w:t>：A</w:t>
        <w:br/>
      </w:r>
      <w:r>
        <w:rPr>
          <w:sz w:val="16"/>
        </w:rPr>
        <w:t>正确答案解释</w:t>
      </w:r>
      <w:r>
        <w:rPr>
          <w:sz w:val="16"/>
        </w:rPr>
        <w:t>：</w:t>
        <w:br/>
      </w:r>
    </w:p>
    <w:p>
      <w:pPr>
        <w:spacing w:line="240" w:lineRule="auto" w:before="400" w:after="0"/>
        <w:jc w:val="left"/>
      </w:pPr>
      <w:r/>
      <w:r>
        <w:rPr>
          <w:sz w:val="24"/>
        </w:rPr>
      </w:r>
      <w:r>
        <w:rPr>
          <w:sz w:val="24"/>
        </w:rPr>
        <w:t>17.</w:t>
        <w:t xml:space="preserve">    </w:t>
      </w:r>
      <w:r>
        <w:rPr>
          <w:sz w:val="24"/>
        </w:rPr>
        <w:t>在假设检验中，显著性水平实质上代表的是（  ）。</w:t>
        <w:br/>
      </w:r>
    </w:p>
    <w:p>
      <w:pPr>
        <w:spacing w:line="240" w:lineRule="auto"/>
        <w:jc w:val="left"/>
      </w:pPr>
      <w:r>
        <w:rPr>
          <w:sz w:val="18"/>
        </w:rPr>
      </w:r>
      <w:r>
        <w:rPr>
          <w:color w:val="494949"/>
          <w:sz w:val="18"/>
        </w:rPr>
        <w:t>单选题</w:t>
      </w:r>
      <w:r>
        <w:rPr>
          <w:color w:val="494949"/>
          <w:sz w:val="18"/>
        </w:rPr>
        <w:t>(</w:t>
      </w:r>
      <w:r>
        <w:rPr>
          <w:color w:val="494949"/>
          <w:sz w:val="18"/>
        </w:rPr>
        <w:t>4.0</w:t>
      </w:r>
      <w:r>
        <w:rPr>
          <w:color w:val="494949"/>
          <w:sz w:val="18"/>
        </w:rPr>
        <w:t>分</w:t>
      </w:r>
      <w:r>
        <w:rPr>
          <w:color w:val="494949"/>
          <w:sz w:val="18"/>
        </w:rPr>
        <w:t>)</w:t>
      </w:r>
      <w:r>
        <w:rPr>
          <w:color w:val="494949"/>
          <w:sz w:val="18"/>
        </w:rPr>
        <w:t>（难易度:易）</w:t>
      </w:r>
    </w:p>
    <w:p>
      <w:pPr>
        <w:spacing w:line="240" w:lineRule="auto"/>
        <w:jc w:val="left"/>
      </w:pPr>
      <w:r>
        <w:rPr>
          <w:sz w:val="16"/>
        </w:rPr>
      </w:r>
      <w:r>
        <w:rPr>
          <w:sz w:val="16"/>
        </w:rPr>
        <w:t>A.</w:t>
        <w:t xml:space="preserve">    </w:t>
      </w:r>
      <w:r>
        <w:rPr>
          <w:sz w:val="16"/>
        </w:rPr>
        <w:t>置信水平</w:t>
        <w:br/>
        <w:br/>
      </w:r>
      <w:r>
        <w:rPr>
          <w:sz w:val="16"/>
        </w:rPr>
        <w:t>B.</w:t>
        <w:t xml:space="preserve">    </w:t>
      </w:r>
      <w:r>
        <w:rPr>
          <w:sz w:val="16"/>
        </w:rPr>
        <w:t>估计的准确率</w:t>
        <w:br/>
        <w:br/>
      </w:r>
      <w:r>
        <w:rPr>
          <w:sz w:val="16"/>
        </w:rPr>
        <w:t>C.</w:t>
        <w:t xml:space="preserve">    </w:t>
      </w:r>
      <w:r>
        <w:rPr>
          <w:sz w:val="16"/>
        </w:rPr>
        <w:t>犯第一类错误的概率</w:t>
        <w:br/>
        <w:br/>
      </w:r>
      <w:r>
        <w:rPr>
          <w:sz w:val="16"/>
        </w:rPr>
        <w:t>D.</w:t>
        <w:t xml:space="preserve">    </w:t>
      </w:r>
      <w:r>
        <w:rPr>
          <w:sz w:val="16"/>
        </w:rPr>
        <w:t>犯第二类错误的概率</w:t>
        <w:br/>
        <w:br/>
        <w:br/>
      </w:r>
      <w:r>
        <w:rPr>
          <w:sz w:val="16"/>
        </w:rPr>
        <w:t>正确答案</w:t>
      </w:r>
      <w:r>
        <w:rPr>
          <w:sz w:val="16"/>
        </w:rPr>
        <w:t>：C</w:t>
        <w:br/>
      </w:r>
      <w:r>
        <w:rPr>
          <w:sz w:val="16"/>
        </w:rPr>
        <w:t>正确答案解释</w:t>
      </w:r>
      <w:r>
        <w:rPr>
          <w:sz w:val="16"/>
        </w:rPr>
        <w:t>：</w:t>
        <w:br/>
      </w:r>
    </w:p>
    <w:p>
      <w:pPr>
        <w:spacing w:line="240" w:lineRule="auto" w:before="400" w:after="0"/>
        <w:jc w:val="left"/>
      </w:pPr>
      <w:r/>
      <w:r>
        <w:rPr>
          <w:sz w:val="24"/>
        </w:rPr>
        <w:t xml:space="preserve">    </w:t>
      </w:r>
      <w:r>
        <w:rPr>
          <w:sz w:val="24"/>
        </w:rPr>
        <w:t>二、综合应用题（</w:t>
      </w:r>
      <w:r>
        <w:rPr>
          <w:sz w:val="24"/>
        </w:rPr>
        <w:t>1</w:t>
      </w:r>
      <w:r>
        <w:rPr>
          <w:sz w:val="24"/>
        </w:rPr>
        <w:t>道题，包含</w:t>
      </w:r>
      <w:r>
        <w:rPr>
          <w:sz w:val="24"/>
        </w:rPr>
        <w:t>12</w:t>
      </w:r>
      <w:r>
        <w:rPr>
          <w:sz w:val="24"/>
        </w:rPr>
        <w:t>小题，每小题</w:t>
      </w:r>
      <w:r>
        <w:rPr>
          <w:sz w:val="24"/>
        </w:rPr>
        <w:t>3</w:t>
      </w:r>
      <w:r>
        <w:rPr>
          <w:sz w:val="24"/>
        </w:rPr>
        <w:t>分，总分</w:t>
      </w:r>
      <w:r>
        <w:rPr>
          <w:sz w:val="24"/>
        </w:rPr>
        <w:t>36</w:t>
      </w:r>
      <w:r>
        <w:rPr>
          <w:sz w:val="24"/>
        </w:rPr>
        <w:t>分</w:t>
      </w:r>
      <w:r>
        <w:rPr>
          <w:sz w:val="24"/>
        </w:rPr>
        <w:t>）</w:t>
        <w:br/>
      </w:r>
    </w:p>
    <w:p>
      <w:pPr>
        <w:spacing w:line="240" w:lineRule="auto"/>
        <w:jc w:val="left"/>
      </w:pPr>
      <w:r>
        <w:rPr>
          <w:sz w:val="18"/>
        </w:rPr>
      </w:r>
      <w:r>
        <w:rPr>
          <w:color w:val="494949"/>
          <w:sz w:val="18"/>
        </w:rPr>
        <w:br/>
        <w:t>（难易度:中）</w:t>
      </w:r>
    </w:p>
    <w:p>
      <w:pPr>
        <w:spacing w:line="240" w:lineRule="auto"/>
        <w:jc w:val="left"/>
      </w:pPr>
      <w:r>
        <w:rPr>
          <w:sz w:val="16"/>
        </w:rPr>
      </w:r>
    </w:p>
    <w:p>
      <w:pPr>
        <w:spacing w:line="240" w:lineRule="auto" w:before="400" w:after="0"/>
        <w:jc w:val="left"/>
      </w:pPr>
      <w:r/>
      <w:r>
        <w:rPr>
          <w:sz w:val="24"/>
        </w:rPr>
      </w:r>
      <w:r>
        <w:rPr>
          <w:sz w:val="24"/>
        </w:rPr>
        <w:t>19.</w:t>
        <w:t xml:space="preserve">    </w:t>
      </w:r>
      <w:r>
        <w:rPr>
          <w:sz w:val="24"/>
        </w:rPr>
        <w:t>为了解学习者在线学习情况，课题研究组从某校本科生和专科生中分别各随机抽取了 1000人，调查每日在线学习时长(分钟)。根据调查数据计算度量指标，结果如下表所示：</w:t>
        <w:br/>
      </w:r>
      <w:r>
        <w:drawing>
          <wp:inline xmlns:a="http://schemas.openxmlformats.org/drawingml/2006/main" xmlns:pic="http://schemas.openxmlformats.org/drawingml/2006/picture">
            <wp:extent cx="3911600" cy="3086100"/>
            <wp:docPr id="1" name="Picture 1"/>
            <wp:cNvGraphicFramePr>
              <a:graphicFrameLocks noChangeAspect="1"/>
            </wp:cNvGraphicFramePr>
            <a:graphic>
              <a:graphicData uri="http://schemas.openxmlformats.org/drawingml/2006/picture">
                <pic:pic>
                  <pic:nvPicPr>
                    <pic:cNvPr id="0" name="image.png"/>
                    <pic:cNvPicPr/>
                  </pic:nvPicPr>
                  <pic:blipFill>
                    <a:blip r:embed="rId9"/>
                    <a:stretch>
                      <a:fillRect/>
                    </a:stretch>
                  </pic:blipFill>
                  <pic:spPr>
                    <a:xfrm>
                      <a:off x="0" y="0"/>
                      <a:ext cx="3911600" cy="3086100"/>
                    </a:xfrm>
                    <a:prstGeom prst="rect"/>
                  </pic:spPr>
                </pic:pic>
              </a:graphicData>
            </a:graphic>
          </wp:inline>
        </w:drawing>
        <w:br/>
        <w:br/>
      </w:r>
    </w:p>
    <w:p>
      <w:pPr>
        <w:spacing w:line="240" w:lineRule="auto"/>
        <w:jc w:val="left"/>
      </w:pPr>
      <w:r>
        <w:rPr>
          <w:sz w:val="18"/>
        </w:rPr>
      </w:r>
      <w:r>
        <w:rPr>
          <w:color w:val="494949"/>
          <w:sz w:val="18"/>
        </w:rPr>
        <w:br/>
        <w:t>综合题</w:t>
      </w:r>
      <w:r>
        <w:rPr>
          <w:color w:val="494949"/>
          <w:sz w:val="18"/>
        </w:rPr>
        <w:t>(</w:t>
      </w:r>
      <w:r>
        <w:rPr>
          <w:color w:val="494949"/>
          <w:sz w:val="18"/>
        </w:rPr>
        <w:t>36.0</w:t>
      </w:r>
      <w:r>
        <w:rPr>
          <w:color w:val="494949"/>
          <w:sz w:val="18"/>
        </w:rPr>
        <w:t>分</w:t>
      </w:r>
      <w:r>
        <w:rPr>
          <w:color w:val="494949"/>
          <w:sz w:val="18"/>
        </w:rPr>
        <w:t>)</w:t>
      </w:r>
    </w:p>
    <w:p>
      <w:pPr>
        <w:spacing w:line="240" w:lineRule="auto"/>
        <w:jc w:val="left"/>
      </w:pPr>
      <w:r>
        <w:rPr>
          <w:sz w:val="16"/>
        </w:rPr>
      </w:r>
    </w:p>
    <w:p>
      <w:pPr>
        <w:spacing w:line="240" w:lineRule="auto" w:before="400" w:after="0"/>
        <w:ind w:left="640"/>
        <w:jc w:val="left"/>
      </w:pPr>
      <w:r/>
      <w:r>
        <w:rPr>
          <w:sz w:val="24"/>
        </w:rPr>
      </w:r>
      <w:r>
        <w:rPr>
          <w:sz w:val="24"/>
        </w:rPr>
        <w:t>(1)</w:t>
        <w:t xml:space="preserve">    </w:t>
      </w:r>
      <w:r>
        <w:rPr>
          <w:sz w:val="24"/>
        </w:rPr>
        <w:t>本次搜集数据的抽样方法是（  ）。</w:t>
        <w:br/>
      </w:r>
    </w:p>
    <w:p>
      <w:pPr>
        <w:spacing w:line="240" w:lineRule="auto"/>
        <w:ind w:left="640"/>
        <w:jc w:val="left"/>
      </w:pPr>
      <w:r>
        <w:rPr>
          <w:sz w:val="18"/>
        </w:rPr>
      </w:r>
      <w:r>
        <w:rPr>
          <w:color w:val="494949"/>
          <w:sz w:val="18"/>
        </w:rPr>
        <w:b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rPr>
          <w:sz w:val="16"/>
        </w:rPr>
        <w:t>简单随机抽样</w:t>
        <w:br/>
        <w:br/>
      </w:r>
      <w:r>
        <w:rPr>
          <w:sz w:val="16"/>
        </w:rPr>
        <w:br/>
        <w:t>B.</w:t>
        <w:t xml:space="preserve">    </w:t>
      </w:r>
      <w:r>
        <w:rPr>
          <w:sz w:val="16"/>
        </w:rPr>
        <w:t>分层抽样</w:t>
        <w:br/>
        <w:br/>
      </w:r>
      <w:r>
        <w:rPr>
          <w:sz w:val="16"/>
        </w:rPr>
        <w:br/>
        <w:t>C.</w:t>
        <w:t xml:space="preserve">    </w:t>
      </w:r>
      <w:r>
        <w:rPr>
          <w:sz w:val="16"/>
        </w:rPr>
        <w:t>整群抽样</w:t>
        <w:br/>
        <w:br/>
      </w:r>
      <w:r>
        <w:rPr>
          <w:sz w:val="16"/>
        </w:rPr>
        <w:br/>
        <w:t>D.</w:t>
        <w:t xml:space="preserve">    </w:t>
      </w:r>
      <w:r>
        <w:rPr>
          <w:sz w:val="16"/>
        </w:rPr>
        <w:t>雪球抽样</w:t>
        <w:br/>
        <w:br/>
        <w:br/>
      </w:r>
      <w:r>
        <w:rPr>
          <w:sz w:val="16"/>
        </w:rPr>
        <w:br/>
        <w:t>正确答案</w:t>
      </w:r>
      <w:r>
        <w:rPr>
          <w:sz w:val="16"/>
        </w:rPr>
        <w:t>：A</w:t>
        <w:br/>
      </w:r>
      <w:r>
        <w:rPr>
          <w:sz w:val="16"/>
        </w:rPr>
        <w:t>答案解释</w:t>
      </w:r>
      <w:r>
        <w:rPr>
          <w:sz w:val="16"/>
        </w:rPr>
        <w:t>：暂无</w:t>
      </w:r>
    </w:p>
    <w:p>
      <w:pPr>
        <w:spacing w:line="240" w:lineRule="auto" w:before="400" w:after="0"/>
        <w:ind w:left="640"/>
        <w:jc w:val="left"/>
      </w:pPr>
      <w:r/>
      <w:r>
        <w:rPr>
          <w:sz w:val="24"/>
        </w:rPr>
      </w:r>
      <w:r>
        <w:rPr>
          <w:sz w:val="24"/>
        </w:rPr>
        <w:t>(2)</w:t>
        <w:t xml:space="preserve">    </w:t>
      </w:r>
      <w:r>
        <w:rPr>
          <w:sz w:val="24"/>
        </w:rPr>
        <w:t>描述学习者每日学习时长分布的数据可视化方法是（ ）。</w:t>
        <w:br/>
      </w:r>
    </w:p>
    <w:p>
      <w:pPr>
        <w:spacing w:line="240" w:lineRule="auto"/>
        <w:ind w:left="640"/>
        <w:jc w:val="left"/>
      </w:pPr>
      <w:r>
        <w:rPr>
          <w:sz w:val="18"/>
        </w:rPr>
      </w:r>
      <w:r>
        <w:rPr>
          <w:color w:val="494949"/>
          <w:sz w:val="18"/>
        </w:rPr>
        <w:b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rPr>
          <w:sz w:val="16"/>
        </w:rPr>
        <w:t>雷达图</w:t>
        <w:br/>
        <w:br/>
      </w:r>
      <w:r>
        <w:rPr>
          <w:sz w:val="16"/>
        </w:rPr>
        <w:br/>
        <w:t>B.</w:t>
        <w:t xml:space="preserve">    </w:t>
      </w:r>
      <w:r>
        <w:rPr>
          <w:sz w:val="16"/>
        </w:rPr>
        <w:t>散点图</w:t>
        <w:br/>
        <w:br/>
      </w:r>
      <w:r>
        <w:rPr>
          <w:sz w:val="16"/>
        </w:rPr>
        <w:br/>
        <w:t>C.</w:t>
        <w:t xml:space="preserve">    </w:t>
      </w:r>
      <w:r>
        <w:rPr>
          <w:sz w:val="16"/>
        </w:rPr>
        <w:t>直方图</w:t>
        <w:br/>
        <w:br/>
      </w:r>
      <w:r>
        <w:rPr>
          <w:sz w:val="16"/>
        </w:rPr>
        <w:br/>
        <w:t>D.</w:t>
        <w:t xml:space="preserve">    </w:t>
      </w:r>
      <w:r>
        <w:rPr>
          <w:sz w:val="16"/>
        </w:rPr>
        <w:t>饼图</w:t>
        <w:br/>
        <w:br/>
        <w:br/>
      </w:r>
      <w:r>
        <w:rPr>
          <w:sz w:val="16"/>
        </w:rPr>
        <w:br/>
        <w:t>正确答案</w:t>
      </w:r>
      <w:r>
        <w:rPr>
          <w:sz w:val="16"/>
        </w:rPr>
        <w:t>：C</w:t>
        <w:br/>
      </w:r>
      <w:r>
        <w:rPr>
          <w:sz w:val="16"/>
        </w:rPr>
        <w:t>答案解释</w:t>
      </w:r>
      <w:r>
        <w:rPr>
          <w:sz w:val="16"/>
        </w:rPr>
        <w:t>：暂无</w:t>
      </w:r>
    </w:p>
    <w:p>
      <w:pPr>
        <w:spacing w:line="240" w:lineRule="auto" w:before="400" w:after="0"/>
        <w:ind w:left="640"/>
        <w:jc w:val="left"/>
      </w:pPr>
      <w:r/>
      <w:r>
        <w:rPr>
          <w:sz w:val="24"/>
        </w:rPr>
      </w:r>
      <w:r>
        <w:rPr>
          <w:sz w:val="24"/>
        </w:rPr>
        <w:t>(3)</w:t>
        <w:t xml:space="preserve">    </w:t>
      </w:r>
      <w:r>
        <w:rPr>
          <w:sz w:val="24"/>
        </w:rPr>
        <w:t>下列数据可视化方法中，适合描述本科生每日平均学习时长与专科生每日平均学习时长对比的是（  ）。</w:t>
        <w:br/>
      </w:r>
    </w:p>
    <w:p>
      <w:pPr>
        <w:spacing w:line="240" w:lineRule="auto"/>
        <w:ind w:left="640"/>
        <w:jc w:val="left"/>
      </w:pPr>
      <w:r>
        <w:rPr>
          <w:sz w:val="18"/>
        </w:rPr>
      </w:r>
      <w:r>
        <w:rPr>
          <w:color w:val="494949"/>
          <w:sz w:val="18"/>
        </w:rPr>
        <w:b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rPr>
          <w:sz w:val="16"/>
        </w:rPr>
        <w:t>柱形图</w:t>
        <w:br/>
        <w:br/>
      </w:r>
      <w:r>
        <w:rPr>
          <w:sz w:val="16"/>
        </w:rPr>
        <w:br/>
        <w:t>B.</w:t>
        <w:t xml:space="preserve">    </w:t>
      </w:r>
      <w:r>
        <w:rPr>
          <w:sz w:val="16"/>
        </w:rPr>
        <w:t>散点图</w:t>
        <w:br/>
        <w:br/>
      </w:r>
      <w:r>
        <w:rPr>
          <w:sz w:val="16"/>
        </w:rPr>
        <w:br/>
        <w:t>C.</w:t>
        <w:t xml:space="preserve">    </w:t>
      </w:r>
      <w:r>
        <w:rPr>
          <w:sz w:val="16"/>
        </w:rPr>
        <w:t>气泡图</w:t>
        <w:br/>
        <w:br/>
      </w:r>
      <w:r>
        <w:rPr>
          <w:sz w:val="16"/>
        </w:rPr>
        <w:br/>
        <w:t>D.</w:t>
        <w:t xml:space="preserve">    </w:t>
      </w:r>
      <w:r>
        <w:rPr>
          <w:sz w:val="16"/>
        </w:rPr>
        <w:t>直方图</w:t>
        <w:br/>
        <w:br/>
        <w:br/>
      </w:r>
      <w:r>
        <w:rPr>
          <w:sz w:val="16"/>
        </w:rPr>
        <w:br/>
        <w:t>正确答案</w:t>
      </w:r>
      <w:r>
        <w:rPr>
          <w:sz w:val="16"/>
        </w:rPr>
        <w:t>：A</w:t>
        <w:br/>
      </w:r>
      <w:r>
        <w:rPr>
          <w:sz w:val="16"/>
        </w:rPr>
        <w:t>答案解释</w:t>
      </w:r>
      <w:r>
        <w:rPr>
          <w:sz w:val="16"/>
        </w:rPr>
        <w:t>：暂无</w:t>
      </w:r>
    </w:p>
    <w:p>
      <w:pPr>
        <w:spacing w:line="240" w:lineRule="auto" w:before="400" w:after="0"/>
        <w:ind w:left="640"/>
        <w:jc w:val="left"/>
      </w:pPr>
      <w:r/>
      <w:r>
        <w:rPr>
          <w:sz w:val="24"/>
        </w:rPr>
      </w:r>
      <w:r>
        <w:rPr>
          <w:sz w:val="24"/>
        </w:rPr>
        <w:t>(4)</w:t>
        <w:t xml:space="preserve">    </w:t>
      </w:r>
      <w:r>
        <w:rPr>
          <w:sz w:val="24"/>
        </w:rPr>
        <w:t>下列数据可视化方法中，适合用于对比分析本科生与专科生多个相关指标的是（  ）。</w:t>
        <w:br/>
      </w:r>
    </w:p>
    <w:p>
      <w:pPr>
        <w:spacing w:line="240" w:lineRule="auto"/>
        <w:ind w:left="640"/>
        <w:jc w:val="left"/>
      </w:pPr>
      <w:r>
        <w:rPr>
          <w:sz w:val="18"/>
        </w:rPr>
      </w:r>
      <w:r>
        <w:rPr>
          <w:color w:val="494949"/>
          <w:sz w:val="18"/>
        </w:rPr>
        <w:b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rPr>
          <w:sz w:val="16"/>
        </w:rPr>
        <w:t>柱形图</w:t>
        <w:br/>
        <w:br/>
      </w:r>
      <w:r>
        <w:rPr>
          <w:sz w:val="16"/>
        </w:rPr>
        <w:br/>
        <w:t>B.</w:t>
        <w:t xml:space="preserve">    </w:t>
      </w:r>
      <w:r>
        <w:rPr>
          <w:sz w:val="16"/>
        </w:rPr>
        <w:t>直方图</w:t>
        <w:br/>
        <w:br/>
      </w:r>
      <w:r>
        <w:rPr>
          <w:sz w:val="16"/>
        </w:rPr>
        <w:br/>
        <w:t>C.</w:t>
        <w:t xml:space="preserve">    </w:t>
      </w:r>
      <w:r>
        <w:rPr>
          <w:sz w:val="16"/>
        </w:rPr>
        <w:t>气泡图</w:t>
        <w:br/>
        <w:br/>
      </w:r>
      <w:r>
        <w:rPr>
          <w:sz w:val="16"/>
        </w:rPr>
        <w:br/>
        <w:t>D.</w:t>
        <w:t xml:space="preserve">    </w:t>
      </w:r>
      <w:r>
        <w:rPr>
          <w:sz w:val="16"/>
        </w:rPr>
        <w:t>雷达图</w:t>
        <w:br/>
        <w:br/>
        <w:br/>
      </w:r>
      <w:r>
        <w:rPr>
          <w:sz w:val="16"/>
        </w:rPr>
        <w:br/>
        <w:t>正确答案</w:t>
      </w:r>
      <w:r>
        <w:rPr>
          <w:sz w:val="16"/>
        </w:rPr>
        <w:t>：D</w:t>
        <w:br/>
      </w:r>
      <w:r>
        <w:rPr>
          <w:sz w:val="16"/>
        </w:rPr>
        <w:t>答案解释</w:t>
      </w:r>
      <w:r>
        <w:rPr>
          <w:sz w:val="16"/>
        </w:rPr>
        <w:t>：暂无</w:t>
      </w:r>
    </w:p>
    <w:p>
      <w:pPr>
        <w:spacing w:line="240" w:lineRule="auto" w:before="400" w:after="0"/>
        <w:ind w:left="640"/>
        <w:jc w:val="left"/>
      </w:pPr>
      <w:r/>
      <w:r>
        <w:rPr>
          <w:sz w:val="24"/>
        </w:rPr>
      </w:r>
      <w:r>
        <w:rPr>
          <w:sz w:val="24"/>
        </w:rPr>
        <w:t>(5)</w:t>
        <w:t xml:space="preserve">    </w:t>
      </w:r>
      <w:r>
        <w:rPr>
          <w:sz w:val="24"/>
        </w:rPr>
        <w:t>在Excel中，计算样本方差的函数是（ ）。</w:t>
        <w:br/>
      </w:r>
    </w:p>
    <w:p>
      <w:pPr>
        <w:spacing w:line="240" w:lineRule="auto"/>
        <w:ind w:left="640"/>
        <w:jc w:val="left"/>
      </w:pPr>
      <w:r>
        <w:rPr>
          <w:sz w:val="18"/>
        </w:rPr>
      </w:r>
      <w:r>
        <w:rPr>
          <w:color w:val="494949"/>
          <w:sz w:val="18"/>
        </w:rPr>
        <w:b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rPr>
          <w:sz w:val="16"/>
        </w:rPr>
        <w:t>AVERAGE函数</w:t>
        <w:br/>
        <w:br/>
      </w:r>
      <w:r>
        <w:rPr>
          <w:sz w:val="16"/>
        </w:rPr>
        <w:br/>
        <w:t>B.</w:t>
        <w:t xml:space="preserve">    </w:t>
      </w:r>
      <w:r>
        <w:rPr>
          <w:sz w:val="16"/>
        </w:rPr>
        <w:t>MEDIAN函数</w:t>
        <w:br/>
        <w:br/>
      </w:r>
      <w:r>
        <w:rPr>
          <w:sz w:val="16"/>
        </w:rPr>
        <w:br/>
        <w:t>C.</w:t>
        <w:t xml:space="preserve">    </w:t>
      </w:r>
      <w:r>
        <w:rPr>
          <w:sz w:val="16"/>
        </w:rPr>
        <w:t>VAR.S函数</w:t>
        <w:br/>
        <w:br/>
      </w:r>
      <w:r>
        <w:rPr>
          <w:sz w:val="16"/>
        </w:rPr>
        <w:br/>
        <w:t>D.</w:t>
        <w:t xml:space="preserve">    </w:t>
      </w:r>
      <w:r>
        <w:rPr>
          <w:sz w:val="16"/>
        </w:rPr>
        <w:t>MODE.SNGL函数</w:t>
        <w:br/>
        <w:br/>
        <w:br/>
      </w:r>
      <w:r>
        <w:rPr>
          <w:sz w:val="16"/>
        </w:rPr>
        <w:br/>
        <w:t>正确答案</w:t>
      </w:r>
      <w:r>
        <w:rPr>
          <w:sz w:val="16"/>
        </w:rPr>
        <w:t>：C</w:t>
        <w:br/>
      </w:r>
      <w:r>
        <w:rPr>
          <w:sz w:val="16"/>
        </w:rPr>
        <w:t>答案解释</w:t>
      </w:r>
      <w:r>
        <w:rPr>
          <w:sz w:val="16"/>
        </w:rPr>
        <w:t>：暂无</w:t>
      </w:r>
    </w:p>
    <w:p>
      <w:pPr>
        <w:spacing w:line="240" w:lineRule="auto" w:before="400" w:after="0"/>
        <w:ind w:left="640"/>
        <w:jc w:val="left"/>
      </w:pPr>
      <w:r/>
      <w:r>
        <w:rPr>
          <w:sz w:val="24"/>
        </w:rPr>
      </w:r>
      <w:r>
        <w:rPr>
          <w:sz w:val="24"/>
        </w:rPr>
        <w:t>(6)</w:t>
        <w:t xml:space="preserve">    </w:t>
      </w:r>
      <w:r>
        <w:rPr>
          <w:sz w:val="24"/>
        </w:rPr>
        <w:t>根据偏度的计算结果可知，本科生组与专科生组的分布形状分别属于（  ）。</w:t>
        <w:br/>
      </w:r>
    </w:p>
    <w:p>
      <w:pPr>
        <w:spacing w:line="240" w:lineRule="auto"/>
        <w:ind w:left="640"/>
        <w:jc w:val="left"/>
      </w:pPr>
      <w:r>
        <w:rPr>
          <w:sz w:val="18"/>
        </w:rPr>
      </w:r>
      <w:r>
        <w:rPr>
          <w:color w:val="494949"/>
          <w:sz w:val="18"/>
        </w:rPr>
        <w:b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rPr>
          <w:sz w:val="16"/>
        </w:rPr>
        <w:t>严重右偏分布；轻微右偏分布</w:t>
        <w:br/>
        <w:br/>
      </w:r>
      <w:r>
        <w:rPr>
          <w:sz w:val="16"/>
        </w:rPr>
        <w:br/>
        <w:t>B.</w:t>
        <w:t xml:space="preserve">    </w:t>
      </w:r>
      <w:r>
        <w:rPr>
          <w:sz w:val="16"/>
        </w:rPr>
        <w:t>轻微左偏分布；严重左偏分布</w:t>
        <w:br/>
        <w:br/>
      </w:r>
      <w:r>
        <w:rPr>
          <w:sz w:val="16"/>
        </w:rPr>
        <w:br/>
        <w:t>C.</w:t>
        <w:t xml:space="preserve">    </w:t>
      </w:r>
      <w:r>
        <w:rPr>
          <w:sz w:val="16"/>
        </w:rPr>
        <w:t>轻微右偏分布；严重右偏分布</w:t>
        <w:br/>
        <w:br/>
      </w:r>
      <w:r>
        <w:rPr>
          <w:sz w:val="16"/>
        </w:rPr>
        <w:br/>
        <w:t>D.</w:t>
        <w:t xml:space="preserve">    </w:t>
      </w:r>
      <w:r>
        <w:rPr>
          <w:sz w:val="16"/>
        </w:rPr>
        <w:t>轻微左偏分布；中等左偏分布</w:t>
        <w:br/>
        <w:br/>
        <w:br/>
      </w:r>
      <w:r>
        <w:rPr>
          <w:sz w:val="16"/>
        </w:rPr>
        <w:br/>
        <w:t>正确答案</w:t>
      </w:r>
      <w:r>
        <w:rPr>
          <w:sz w:val="16"/>
        </w:rPr>
        <w:t>：C</w:t>
        <w:br/>
      </w:r>
      <w:r>
        <w:rPr>
          <w:sz w:val="16"/>
        </w:rPr>
        <w:t>答案解释</w:t>
      </w:r>
      <w:r>
        <w:rPr>
          <w:sz w:val="16"/>
        </w:rPr>
        <w:t>：暂无</w:t>
      </w:r>
    </w:p>
    <w:p>
      <w:pPr>
        <w:spacing w:line="240" w:lineRule="auto" w:before="400" w:after="0"/>
        <w:ind w:left="640"/>
        <w:jc w:val="left"/>
      </w:pPr>
      <w:r/>
      <w:r>
        <w:rPr>
          <w:sz w:val="24"/>
        </w:rPr>
      </w:r>
      <w:r>
        <w:rPr>
          <w:sz w:val="24"/>
        </w:rPr>
        <w:t>(7)</w:t>
        <w:t xml:space="preserve">    </w:t>
      </w:r>
      <w:r>
        <w:rPr>
          <w:sz w:val="24"/>
        </w:rPr>
        <w:t>在95%置信水平下，计算专科生组关于总体均值的置信区间，结果是（ ）。</w:t>
        <w:br/>
      </w:r>
    </w:p>
    <w:p>
      <w:pPr>
        <w:spacing w:line="240" w:lineRule="auto"/>
        <w:ind w:left="640"/>
        <w:jc w:val="left"/>
      </w:pPr>
      <w:r>
        <w:rPr>
          <w:sz w:val="18"/>
        </w:rPr>
      </w:r>
      <w:r>
        <w:rPr>
          <w:color w:val="494949"/>
          <w:sz w:val="18"/>
        </w:rPr>
        <w:b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drawing>
          <wp:inline xmlns:a="http://schemas.openxmlformats.org/drawingml/2006/main" xmlns:pic="http://schemas.openxmlformats.org/drawingml/2006/picture">
            <wp:extent cx="889000" cy="330200"/>
            <wp:docPr id="2" name="Picture 2"/>
            <wp:cNvGraphicFramePr>
              <a:graphicFrameLocks noChangeAspect="1"/>
            </wp:cNvGraphicFramePr>
            <a:graphic>
              <a:graphicData uri="http://schemas.openxmlformats.org/drawingml/2006/picture">
                <pic:pic>
                  <pic:nvPicPr>
                    <pic:cNvPr id="0" name="image.png"/>
                    <pic:cNvPicPr/>
                  </pic:nvPicPr>
                  <pic:blipFill>
                    <a:blip r:embed="rId10"/>
                    <a:stretch>
                      <a:fillRect/>
                    </a:stretch>
                  </pic:blipFill>
                  <pic:spPr>
                    <a:xfrm>
                      <a:off x="0" y="0"/>
                      <a:ext cx="889000" cy="330200"/>
                    </a:xfrm>
                    <a:prstGeom prst="rect"/>
                  </pic:spPr>
                </pic:pic>
              </a:graphicData>
            </a:graphic>
          </wp:inline>
        </w:drawing>
        <w:br/>
        <w:br/>
        <w:br/>
      </w:r>
      <w:r>
        <w:rPr/>
        <w:br/>
        <w:t>B.</w:t>
        <w:t xml:space="preserve">    </w:t>
      </w:r>
      <w:r>
        <w:drawing>
          <wp:inline xmlns:a="http://schemas.openxmlformats.org/drawingml/2006/main" xmlns:pic="http://schemas.openxmlformats.org/drawingml/2006/picture">
            <wp:extent cx="889000" cy="342900"/>
            <wp:docPr id="3" name="Picture 3"/>
            <wp:cNvGraphicFramePr>
              <a:graphicFrameLocks noChangeAspect="1"/>
            </wp:cNvGraphicFramePr>
            <a:graphic>
              <a:graphicData uri="http://schemas.openxmlformats.org/drawingml/2006/picture">
                <pic:pic>
                  <pic:nvPicPr>
                    <pic:cNvPr id="0" name="image.png"/>
                    <pic:cNvPicPr/>
                  </pic:nvPicPr>
                  <pic:blipFill>
                    <a:blip r:embed="rId11"/>
                    <a:stretch>
                      <a:fillRect/>
                    </a:stretch>
                  </pic:blipFill>
                  <pic:spPr>
                    <a:xfrm>
                      <a:off x="0" y="0"/>
                      <a:ext cx="889000" cy="342900"/>
                    </a:xfrm>
                    <a:prstGeom prst="rect"/>
                  </pic:spPr>
                </pic:pic>
              </a:graphicData>
            </a:graphic>
          </wp:inline>
        </w:drawing>
        <w:br/>
        <w:br/>
        <w:br/>
      </w:r>
      <w:r>
        <w:rPr/>
        <w:br/>
        <w:t>C.</w:t>
        <w:t xml:space="preserve">    </w:t>
      </w:r>
      <w:r>
        <w:drawing>
          <wp:inline xmlns:a="http://schemas.openxmlformats.org/drawingml/2006/main" xmlns:pic="http://schemas.openxmlformats.org/drawingml/2006/picture">
            <wp:extent cx="1079500" cy="381000"/>
            <wp:docPr id="4" name="Picture 4"/>
            <wp:cNvGraphicFramePr>
              <a:graphicFrameLocks noChangeAspect="1"/>
            </wp:cNvGraphicFramePr>
            <a:graphic>
              <a:graphicData uri="http://schemas.openxmlformats.org/drawingml/2006/picture">
                <pic:pic>
                  <pic:nvPicPr>
                    <pic:cNvPr id="0" name="image.png"/>
                    <pic:cNvPicPr/>
                  </pic:nvPicPr>
                  <pic:blipFill>
                    <a:blip r:embed="rId12"/>
                    <a:stretch>
                      <a:fillRect/>
                    </a:stretch>
                  </pic:blipFill>
                  <pic:spPr>
                    <a:xfrm>
                      <a:off x="0" y="0"/>
                      <a:ext cx="1079500" cy="381000"/>
                    </a:xfrm>
                    <a:prstGeom prst="rect"/>
                  </pic:spPr>
                </pic:pic>
              </a:graphicData>
            </a:graphic>
          </wp:inline>
        </w:drawing>
        <w:br/>
        <w:br/>
        <w:br/>
      </w:r>
      <w:r>
        <w:rPr/>
        <w:br/>
        <w:t>D.</w:t>
        <w:t xml:space="preserve">    </w:t>
      </w:r>
      <w:r>
        <w:drawing>
          <wp:inline xmlns:a="http://schemas.openxmlformats.org/drawingml/2006/main" xmlns:pic="http://schemas.openxmlformats.org/drawingml/2006/picture">
            <wp:extent cx="1066800" cy="381000"/>
            <wp:docPr id="5" name="Picture 5"/>
            <wp:cNvGraphicFramePr>
              <a:graphicFrameLocks noChangeAspect="1"/>
            </wp:cNvGraphicFramePr>
            <a:graphic>
              <a:graphicData uri="http://schemas.openxmlformats.org/drawingml/2006/picture">
                <pic:pic>
                  <pic:nvPicPr>
                    <pic:cNvPr id="0" name="image.png"/>
                    <pic:cNvPicPr/>
                  </pic:nvPicPr>
                  <pic:blipFill>
                    <a:blip r:embed="rId13"/>
                    <a:stretch>
                      <a:fillRect/>
                    </a:stretch>
                  </pic:blipFill>
                  <pic:spPr>
                    <a:xfrm>
                      <a:off x="0" y="0"/>
                      <a:ext cx="1066800" cy="381000"/>
                    </a:xfrm>
                    <a:prstGeom prst="rect"/>
                  </pic:spPr>
                </pic:pic>
              </a:graphicData>
            </a:graphic>
          </wp:inline>
        </w:drawing>
        <w:br/>
        <w:br/>
        <w:br/>
        <w:br/>
      </w:r>
      <w:r>
        <w:rPr/>
        <w:br/>
        <w:t>正确答案</w:t>
      </w:r>
      <w:r>
        <w:rPr/>
        <w:t>：C</w:t>
        <w:br/>
      </w:r>
      <w:r>
        <w:rPr/>
        <w:t>答案解释</w:t>
      </w:r>
      <w:r>
        <w:rPr/>
        <w:t>：暂无</w:t>
      </w:r>
    </w:p>
    <w:p>
      <w:pPr>
        <w:spacing w:line="240" w:lineRule="auto" w:before="400" w:after="0"/>
        <w:ind w:left="640"/>
        <w:jc w:val="left"/>
      </w:pPr>
      <w:r/>
      <w:r>
        <w:rPr>
          <w:sz w:val="24"/>
        </w:rPr>
      </w:r>
      <w:r>
        <w:rPr>
          <w:sz w:val="24"/>
        </w:rPr>
        <w:t>(8)</w:t>
        <w:t xml:space="preserve">    </w:t>
      </w:r>
      <w:r>
        <w:rPr>
          <w:sz w:val="24"/>
        </w:rPr>
        <w:t>有研究显示，该校本科生的平均在线学习时长等于200分钟。现在需要使用假设检验方法基于样本数据验证这一结论是否正确，假设检验的拒绝域在（ ）。</w:t>
        <w:br/>
      </w:r>
    </w:p>
    <w:p>
      <w:pPr>
        <w:spacing w:line="240" w:lineRule="auto"/>
        <w:ind w:left="640"/>
        <w:jc w:val="left"/>
      </w:pPr>
      <w:r>
        <w:rPr>
          <w:sz w:val="18"/>
        </w:rPr>
      </w:r>
      <w:r>
        <w:rPr>
          <w:color w:val="494949"/>
          <w:sz w:val="18"/>
        </w:rPr>
        <w:b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rPr>
          <w:sz w:val="16"/>
        </w:rPr>
        <w:t>抽样分布的左侧</w:t>
        <w:br/>
        <w:br/>
      </w:r>
      <w:r>
        <w:rPr>
          <w:sz w:val="16"/>
        </w:rPr>
        <w:br/>
        <w:t>B.</w:t>
        <w:t xml:space="preserve">    </w:t>
      </w:r>
      <w:r>
        <w:rPr>
          <w:sz w:val="16"/>
        </w:rPr>
        <w:t>抽样分布的右侧</w:t>
        <w:br/>
        <w:br/>
      </w:r>
      <w:r>
        <w:rPr>
          <w:sz w:val="16"/>
        </w:rPr>
        <w:br/>
        <w:t>C.</w:t>
        <w:t xml:space="preserve">    </w:t>
      </w:r>
      <w:r>
        <w:rPr>
          <w:sz w:val="16"/>
        </w:rPr>
        <w:t>抽样分布的两侧</w:t>
        <w:br/>
        <w:br/>
      </w:r>
      <w:r>
        <w:rPr>
          <w:sz w:val="16"/>
        </w:rPr>
        <w:br/>
        <w:t>D.</w:t>
        <w:t xml:space="preserve">    </w:t>
      </w:r>
      <w:r>
        <w:rPr>
          <w:sz w:val="16"/>
        </w:rPr>
        <w:t>抽样分布的中间</w:t>
        <w:br/>
        <w:br/>
        <w:br/>
      </w:r>
      <w:r>
        <w:rPr>
          <w:sz w:val="16"/>
        </w:rPr>
        <w:br/>
        <w:t>正确答案</w:t>
      </w:r>
      <w:r>
        <w:rPr>
          <w:sz w:val="16"/>
        </w:rPr>
        <w:t>：C</w:t>
        <w:br/>
      </w:r>
      <w:r>
        <w:rPr>
          <w:sz w:val="16"/>
        </w:rPr>
        <w:t>答案解释</w:t>
      </w:r>
      <w:r>
        <w:rPr>
          <w:sz w:val="16"/>
        </w:rPr>
        <w:t>：暂无</w:t>
      </w:r>
    </w:p>
    <w:p>
      <w:pPr>
        <w:spacing w:line="240" w:lineRule="auto" w:before="400" w:after="0"/>
        <w:ind w:left="640"/>
        <w:jc w:val="left"/>
      </w:pPr>
      <w:r/>
      <w:r>
        <w:rPr>
          <w:sz w:val="24"/>
        </w:rPr>
      </w:r>
      <w:r>
        <w:rPr>
          <w:sz w:val="24"/>
        </w:rPr>
        <w:t>(9)</w:t>
        <w:t xml:space="preserve">    </w:t>
      </w:r>
      <w:r>
        <w:rPr>
          <w:sz w:val="24"/>
        </w:rPr>
        <w:t>有研究显示，该校本科生的平均在线学习时长为200分钟。现在需要使用假设检验方法基于样本数据验证这一结论是否正确，适合的检验统计量是（ ）。</w:t>
        <w:br/>
      </w:r>
    </w:p>
    <w:p>
      <w:pPr>
        <w:spacing w:line="240" w:lineRule="auto"/>
        <w:ind w:left="640"/>
        <w:jc w:val="left"/>
      </w:pPr>
      <w:r>
        <w:rPr>
          <w:sz w:val="18"/>
        </w:rPr>
      </w:r>
      <w:r>
        <w:rPr>
          <w:color w:val="494949"/>
          <w:sz w:val="18"/>
        </w:rPr>
        <w:b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rPr>
          <w:sz w:val="16"/>
        </w:rPr>
        <w:t>Z统计量</w:t>
        <w:br/>
        <w:br/>
      </w:r>
      <w:r>
        <w:rPr>
          <w:sz w:val="16"/>
        </w:rPr>
        <w:br/>
        <w:t>B.</w:t>
        <w:t xml:space="preserve">    </w:t>
      </w:r>
      <w:r>
        <w:rPr>
          <w:sz w:val="16"/>
        </w:rPr>
        <w:t>t统计量</w:t>
        <w:br/>
        <w:br/>
      </w:r>
      <w:r>
        <w:rPr>
          <w:sz w:val="16"/>
        </w:rPr>
        <w:br/>
        <w:t>C.</w:t>
        <w:t xml:space="preserve">    </w:t>
      </w:r>
      <w:r>
        <w:rPr>
          <w:sz w:val="16"/>
        </w:rPr>
        <w:t>F统计量</w:t>
        <w:br/>
        <w:br/>
      </w:r>
      <w:r>
        <w:rPr>
          <w:sz w:val="16"/>
        </w:rPr>
        <w:br/>
        <w:t>D.</w:t>
        <w:t xml:space="preserve">    </w:t>
      </w:r>
      <w:r>
        <w:rPr>
          <w:sz w:val="16"/>
        </w:rPr>
        <w:t>卡方统计量</w:t>
        <w:br/>
        <w:br/>
        <w:br/>
      </w:r>
      <w:r>
        <w:rPr>
          <w:sz w:val="16"/>
        </w:rPr>
        <w:br/>
        <w:t>正确答案</w:t>
      </w:r>
      <w:r>
        <w:rPr>
          <w:sz w:val="16"/>
        </w:rPr>
        <w:t>：A</w:t>
        <w:br/>
      </w:r>
      <w:r>
        <w:rPr>
          <w:sz w:val="16"/>
        </w:rPr>
        <w:t>答案解释</w:t>
      </w:r>
      <w:r>
        <w:rPr>
          <w:sz w:val="16"/>
        </w:rPr>
        <w:t>：暂无</w:t>
      </w:r>
    </w:p>
    <w:p>
      <w:pPr>
        <w:spacing w:line="240" w:lineRule="auto" w:before="400" w:after="0"/>
        <w:ind w:left="640"/>
        <w:jc w:val="left"/>
      </w:pPr>
      <w:r/>
      <w:r>
        <w:rPr>
          <w:sz w:val="24"/>
        </w:rPr>
      </w:r>
      <w:r>
        <w:rPr>
          <w:sz w:val="24"/>
        </w:rPr>
        <w:t>(10)</w:t>
        <w:t xml:space="preserve">    </w:t>
      </w:r>
      <w:r>
        <w:rPr>
          <w:sz w:val="24"/>
        </w:rPr>
        <w:t>在Excel 中进行假设检验的计算时，计算临界值会用到的函数是（  ）。</w:t>
        <w:br/>
      </w:r>
    </w:p>
    <w:p>
      <w:pPr>
        <w:spacing w:line="240" w:lineRule="auto"/>
        <w:ind w:left="640"/>
        <w:jc w:val="left"/>
      </w:pPr>
      <w:r>
        <w:rPr>
          <w:sz w:val="18"/>
        </w:rPr>
      </w:r>
      <w:r>
        <w:rPr>
          <w:color w:val="494949"/>
          <w:sz w:val="18"/>
        </w:rPr>
        <w:b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rPr>
          <w:sz w:val="16"/>
        </w:rPr>
        <w:t>CONFIDENCE.NORM函数</w:t>
        <w:br/>
        <w:br/>
      </w:r>
      <w:r>
        <w:rPr>
          <w:sz w:val="16"/>
        </w:rPr>
        <w:br/>
        <w:t>B.</w:t>
        <w:t xml:space="preserve">    </w:t>
      </w:r>
      <w:r>
        <w:rPr>
          <w:sz w:val="16"/>
        </w:rPr>
        <w:t>CONFIDENCE.T函数</w:t>
        <w:br/>
        <w:br/>
      </w:r>
      <w:r>
        <w:rPr>
          <w:sz w:val="16"/>
        </w:rPr>
        <w:br/>
        <w:t>C.</w:t>
        <w:t xml:space="preserve">    </w:t>
      </w:r>
      <w:r>
        <w:rPr>
          <w:sz w:val="16"/>
        </w:rPr>
        <w:t>NORM.S.INV函数</w:t>
        <w:br/>
        <w:br/>
      </w:r>
      <w:r>
        <w:rPr>
          <w:sz w:val="16"/>
        </w:rPr>
        <w:br/>
        <w:t>D.</w:t>
        <w:t xml:space="preserve">    </w:t>
      </w:r>
      <w:r>
        <w:rPr>
          <w:sz w:val="16"/>
        </w:rPr>
        <w:t>NORM.S.DIST函数</w:t>
        <w:br/>
        <w:br/>
        <w:br/>
      </w:r>
      <w:r>
        <w:rPr>
          <w:sz w:val="16"/>
        </w:rPr>
        <w:br/>
        <w:t>正确答案</w:t>
      </w:r>
      <w:r>
        <w:rPr>
          <w:sz w:val="16"/>
        </w:rPr>
        <w:t>：C</w:t>
        <w:br/>
      </w:r>
      <w:r>
        <w:rPr>
          <w:sz w:val="16"/>
        </w:rPr>
        <w:t>答案解释</w:t>
      </w:r>
      <w:r>
        <w:rPr>
          <w:sz w:val="16"/>
        </w:rPr>
        <w:t>：暂无</w:t>
      </w:r>
    </w:p>
    <w:p>
      <w:pPr>
        <w:spacing w:line="240" w:lineRule="auto" w:before="400" w:after="0"/>
        <w:ind w:left="640"/>
        <w:jc w:val="left"/>
      </w:pPr>
      <w:r/>
      <w:r>
        <w:rPr>
          <w:sz w:val="24"/>
        </w:rPr>
      </w:r>
      <w:r>
        <w:rPr>
          <w:sz w:val="24"/>
        </w:rPr>
        <w:t>(11)</w:t>
        <w:t xml:space="preserve">    </w:t>
      </w:r>
      <w:r>
        <w:rPr>
          <w:sz w:val="24"/>
        </w:rPr>
        <w:t>在Excel 中求解本科生组和专科生组区间估计结果时，用于计算估计误差的函数是（ ）。</w:t>
        <w:br/>
      </w:r>
    </w:p>
    <w:p>
      <w:pPr>
        <w:spacing w:line="240" w:lineRule="auto"/>
        <w:ind w:left="640"/>
        <w:jc w:val="left"/>
      </w:pPr>
      <w:r>
        <w:rPr>
          <w:sz w:val="18"/>
        </w:rPr>
      </w:r>
      <w:r>
        <w:rPr>
          <w:color w:val="494949"/>
          <w:sz w:val="18"/>
        </w:rPr>
        <w:b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rPr>
          <w:sz w:val="16"/>
        </w:rPr>
        <w:t>CONFIDENCE.NORM函数</w:t>
        <w:br/>
        <w:br/>
      </w:r>
      <w:r>
        <w:rPr>
          <w:sz w:val="16"/>
        </w:rPr>
        <w:br/>
        <w:t>B.</w:t>
        <w:t xml:space="preserve">    </w:t>
      </w:r>
      <w:r>
        <w:rPr>
          <w:sz w:val="16"/>
        </w:rPr>
        <w:t>CONFIDENCE.T函数</w:t>
        <w:br/>
        <w:br/>
      </w:r>
      <w:r>
        <w:rPr>
          <w:sz w:val="16"/>
        </w:rPr>
        <w:br/>
        <w:t>C.</w:t>
        <w:t xml:space="preserve">    </w:t>
      </w:r>
      <w:r>
        <w:rPr>
          <w:sz w:val="16"/>
        </w:rPr>
        <w:t>NORM.S.INV函数</w:t>
        <w:br/>
        <w:br/>
      </w:r>
      <w:r>
        <w:rPr>
          <w:sz w:val="16"/>
        </w:rPr>
        <w:br/>
        <w:t>D.</w:t>
        <w:t xml:space="preserve">    </w:t>
      </w:r>
      <w:r>
        <w:rPr>
          <w:sz w:val="16"/>
        </w:rPr>
        <w:t>NORM.S.DIST函数</w:t>
        <w:br/>
        <w:br/>
        <w:br/>
      </w:r>
      <w:r>
        <w:rPr>
          <w:sz w:val="16"/>
        </w:rPr>
        <w:br/>
        <w:t>正确答案</w:t>
      </w:r>
      <w:r>
        <w:rPr>
          <w:sz w:val="16"/>
        </w:rPr>
        <w:t>：A</w:t>
        <w:br/>
      </w:r>
      <w:r>
        <w:rPr>
          <w:sz w:val="16"/>
        </w:rPr>
        <w:t>答案解释</w:t>
      </w:r>
      <w:r>
        <w:rPr>
          <w:sz w:val="16"/>
        </w:rPr>
        <w:t>：暂无</w:t>
      </w:r>
    </w:p>
    <w:p>
      <w:pPr>
        <w:spacing w:line="240" w:lineRule="auto" w:before="400" w:after="0"/>
        <w:ind w:left="640"/>
        <w:jc w:val="left"/>
      </w:pPr>
      <w:r/>
      <w:r>
        <w:rPr>
          <w:sz w:val="24"/>
        </w:rPr>
      </w:r>
      <w:r>
        <w:rPr>
          <w:sz w:val="24"/>
        </w:rPr>
        <w:t>(12)</w:t>
        <w:t xml:space="preserve">    </w:t>
      </w:r>
      <w:r>
        <w:rPr>
          <w:sz w:val="24"/>
        </w:rPr>
        <w:t>在Excel 中进行假设检验的计算时，计算P值会用到的函数是（  ）。</w:t>
        <w:br/>
      </w:r>
    </w:p>
    <w:p>
      <w:pPr>
        <w:spacing w:line="240" w:lineRule="auto"/>
        <w:ind w:left="640"/>
        <w:jc w:val="left"/>
      </w:pPr>
      <w:r>
        <w:rPr>
          <w:sz w:val="18"/>
        </w:rPr>
      </w:r>
      <w:r>
        <w:rPr>
          <w:color w:val="494949"/>
          <w:sz w:val="18"/>
        </w:rPr>
        <w:b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rPr>
          <w:sz w:val="16"/>
        </w:rPr>
        <w:t>CONFIDENCE.NORM函数</w:t>
        <w:br/>
        <w:br/>
      </w:r>
      <w:r>
        <w:rPr>
          <w:sz w:val="16"/>
        </w:rPr>
        <w:br/>
        <w:t>B.</w:t>
        <w:t xml:space="preserve">    </w:t>
      </w:r>
      <w:r>
        <w:rPr>
          <w:sz w:val="16"/>
        </w:rPr>
        <w:t>CONFIDENCE.T函数</w:t>
        <w:br/>
        <w:br/>
      </w:r>
      <w:r>
        <w:rPr>
          <w:sz w:val="16"/>
        </w:rPr>
        <w:br/>
        <w:t>C.</w:t>
        <w:t xml:space="preserve">    </w:t>
      </w:r>
      <w:r>
        <w:rPr>
          <w:sz w:val="16"/>
        </w:rPr>
        <w:t>NORM.S.INV函数</w:t>
        <w:br/>
        <w:br/>
      </w:r>
      <w:r>
        <w:rPr>
          <w:sz w:val="16"/>
        </w:rPr>
        <w:br/>
        <w:t>D.</w:t>
        <w:t xml:space="preserve">    </w:t>
      </w:r>
      <w:r>
        <w:rPr>
          <w:sz w:val="16"/>
        </w:rPr>
        <w:t>NORM.S.DIST函数</w:t>
        <w:br/>
        <w:br/>
        <w:br/>
      </w:r>
      <w:r>
        <w:rPr>
          <w:sz w:val="16"/>
        </w:rPr>
        <w:br/>
        <w:t>正确答案</w:t>
      </w:r>
      <w:r>
        <w:rPr>
          <w:sz w:val="16"/>
        </w:rPr>
        <w:t>：D</w:t>
        <w:br/>
      </w:r>
      <w:r>
        <w:rPr>
          <w:sz w:val="16"/>
        </w:rPr>
        <w:t>答案解释</w:t>
      </w:r>
      <w:r>
        <w:rPr>
          <w:sz w:val="16"/>
        </w:rPr>
        <w:t>：暂无</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宋体" w:hAnsi="宋体" w:eastAsia="宋体"/>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