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护理伦理学 · 形考作业三</w:t>
      </w:r>
      <w:r>
        <w:rPr>
          <w:sz w:val="20"/>
        </w:rPr>
      </w:r>
    </w:p>
    <w:p>
      <w:pPr>
        <w:pBdr>
          <w:bottom w:val="single" w:sz="11" w:space="2" w:color="auto"/>
        </w:pBdr>
        <w:jc w:val="left"/>
      </w:pPr>
      <w:r>
        <w:rPr>
          <w:sz w:val="20"/>
        </w:rPr>
        <w:t>学习建议：</w:t>
      </w:r>
      <w:r>
        <w:rPr>
          <w:sz w:val="20"/>
        </w:rPr>
        <w:t>建议在完成本次作业前，要认真阅读教材5-6专题的内容，建议参加集中面授或小组学习，登陆</w:t>
      </w:r>
      <w:r>
        <w:rPr>
          <w:sz w:val="20"/>
        </w:rPr>
      </w:r>
      <w:hyperlink r:id="rId9">
        <w:r>
          <w:rPr>
            <w:color w:val="00BBBD"/>
          </w:rPr>
          <w:t>国家开放大学学习网</w:t>
        </w:r>
      </w:hyperlink>
      <w:r>
        <w:rPr>
          <w:sz w:val="20"/>
        </w:rPr>
        <w:t>进入护理伦理学课程查阅学习辅导。</w:t>
        <w:br/>
      </w:r>
      <w:r>
        <w:rPr>
          <w:sz w:val="20"/>
        </w:rPr>
        <w:t>考核内容：</w:t>
      </w:r>
      <w:r>
        <w:rPr>
          <w:sz w:val="20"/>
        </w:rPr>
        <w:t>单项选择题，多项选择题</w:t>
        <w:br/>
      </w:r>
      <w:r>
        <w:rPr>
          <w:sz w:val="20"/>
        </w:rPr>
        <w:t>题量：</w:t>
      </w:r>
      <w:r>
        <w:rPr>
          <w:sz w:val="20"/>
        </w:rPr>
        <w:t>30题</w:t>
        <w:br/>
      </w:r>
      <w:r>
        <w:rPr>
          <w:sz w:val="20"/>
        </w:rPr>
        <w:t>测验操作说明</w:t>
      </w:r>
      <w:r>
        <w:br/>
        <w:br/>
      </w:r>
      <w:r>
        <w:rPr/>
        <w:t>1．测验导航区。此处列出了本次测验的练习题数目，下方有“结束答题”的按钮，在做题过程中可以随时点击结束答题。本次测验计分。</w:t>
        <w:br/>
      </w:r>
      <w:r>
        <w:rPr/>
        <w:t>2．答题区。题目分值下方带“标记题目”的提示，如遇到不会做的题或不确定答案的题目时，可以点击以作标记。待提交答案后，可着重分析这些题目。</w:t>
        <w:br/>
        <w:br/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一、单项选择题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关于患者隐私保护权，错误的是：（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有权对接受检查的环境要求具有合理的声、像方面的隐蔽性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有权要求其病案只能由直接涉及其治疗的人阅读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在进行会诊时，不可要求不让不涉及其医疗的人参加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由异性医务人员进行体检治疗时，有权要求护士在场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 xml:space="preserve"> 医学和护理实践中对尊重原则最直接的体现是：（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平等与公正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知情同意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甘于奉献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患者利益至上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3．在护患的相互交流中，护士尽量不使用（  ）语言。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礼貌性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解释性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专业性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安慰性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4．当代医护关系应是（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主从关系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交流-主从关系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并列关系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并列-互补关系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5．护患双方的非技术关系都是（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指导关系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主从关系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双向关系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单向关系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在责任制护理及系统化整体护理中，护士承担的责任不变，其重要的道德条件是（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乐于传授，扎根临床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独立思考，主动护理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承担责任，高度自觉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保证安全，环境温馨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 xml:space="preserve"> 护理人员学习心理学及相关知识，不断提高心理护理的专业技术水平，符合（  ）的需要。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完善自我，服务患者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独立思考，主动护理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刻苦钻研，不断进取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提高认识，默默奉献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帮助患者适应医院环境，改变不良习惯，树立战胜疾病信心，护理人员进行心理护理的基础是（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团结协作，互相监督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换位思考，理解患者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悉心护理，耐心指导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热爱护理，乐于奉献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9．为防止长期患病、疗效不明显的危重老年患者发生意外，应作为工作重点的是（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关心、帮助老年患者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保护安全，严格管理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敏锐观察，细心谨慎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注重心理护理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对胎儿的监测要细致认真，记录清楚；在观察待产妇产程时记录要详细、客观、及时、准确；接生时要尽量保持会阴完整；是妇产科护理伦理中的（  ）具体体现。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作风严谨，精益求精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敏捷果断，敢当风险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敏锐观察，细心谨慎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悉心护理，耐心指导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 xml:space="preserve"> 妇产科患者常常会有因病情急剧变化而危及生命，当情况紧迫时护理人员要（  ）积极采取措施，以确保母婴安全和家庭幸福。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保护安全，严格管理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敏捷果断，敢当风险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敏锐观察，细心谨慎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作风严谨，精益求精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 xml:space="preserve"> 疾病迁延不愈、疗效不明显的危重老年患者，由于身心疲惫、悲观失望，会造成自暴自弃甚至厌世的不良情绪，护理人员应将护理伦理中的（  ）作为工作重点，防止发生轻生的念头或意外。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关心、帮助老年患者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保护安全，严格管理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敏锐观察，细心谨慎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 xml:space="preserve">注重心理护理 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 xml:space="preserve"> 门诊护理人员要充分理解患者期望较早解除病痛的心理需要，减少人多拥挤、环境嘈杂造成的心理负担，应做到的护理伦理要求为（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一视同仁，尊重患者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尊重患者，保护隐私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悉心护理，耐心指导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热情接待，主动服务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 xml:space="preserve"> 门诊护理人员保持诊室内一医一患，是遵循门诊护理伦理要求中（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尊重患者，保护隐私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维护公正，合理安排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尊重患者，注重心理护理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团结协作，互相监督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 xml:space="preserve"> 护理人员在言谈举止方面既要亲切关怀也要严谨有度，保持恰当的护患关系，不利用与患者建立的良好关系谋取利益或发展超出工作范围的关系，体现了护理人员（  ）的道德品质。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提高认识，默默奉献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换位思考，理解患者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保护安全，严格管理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严于律己，保护患者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 xml:space="preserve"> 对患者的病情疑点或出现的治疗反应及意外不轻易放过，做到（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热情接待，主动服务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审慎从事，严谨认真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团结协作，互相监督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保持环境，预防感染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 xml:space="preserve"> 迅速投入抢救，争分夺秒，把生命从死亡边缘拉回来，充分体现医护人员敬业精神和（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尊重生命的人道主义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急患者所急的情感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高度的社会责任感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敏捷果断，敢当风险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>18．为使患者能以稳定的情绪和乐观的态度迎接手术，护理人员应设身处地为患者着想，解除其疑虑，做好（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普及宣传健康教育知识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认真履行告知义务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术前心理护理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术前准备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19．护理人员要服从手术全局需要，与其他医务人员相互尊重、支持和理解，做到（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减轻痛苦，促进康复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团结协作，密切配合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严谨认真，团结协作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团结协作，互相监督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21.</w:t>
        <w:t xml:space="preserve">    </w:t>
      </w:r>
      <w:r>
        <w:rPr>
          <w:sz w:val="24"/>
        </w:rPr>
        <w:t>整形外科的护理人员根据护理原则，选择对患者最为有利、适宜的护理方案，通过精心护理体现护理伦理的（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尊重患者，做好心理护理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灵活细心，做好手术护理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理解患者，尊重人格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悉心护理，耐心指导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二、多项选择题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23.</w:t>
        <w:t xml:space="preserve">    </w:t>
      </w:r>
      <w:r>
        <w:rPr>
          <w:sz w:val="24"/>
        </w:rPr>
        <w:t>整体护理的目的是根据人的下列哪些需要．提供适合个人的最佳护理</w:t>
      </w:r>
      <w:r>
        <w:rPr>
          <w:sz w:val="24"/>
        </w:rPr>
        <w:t>:</w:t>
      </w:r>
      <w:r>
        <w:rPr>
          <w:sz w:val="24"/>
        </w:rPr>
        <w:t>（</w:t>
      </w:r>
      <w:r>
        <w:rPr>
          <w:sz w:val="24"/>
        </w:rPr>
        <w:t xml:space="preserve">  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生理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心理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社会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文化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24.</w:t>
        <w:t xml:space="preserve">    </w:t>
      </w:r>
      <w:r>
        <w:rPr>
          <w:sz w:val="24"/>
        </w:rPr>
        <w:t>整体护理的特点有</w:t>
      </w:r>
      <w:r>
        <w:rPr>
          <w:sz w:val="24"/>
        </w:rPr>
        <w:t>:</w:t>
      </w:r>
      <w:r>
        <w:rPr>
          <w:sz w:val="24"/>
        </w:rPr>
        <w:t>（</w:t>
      </w:r>
      <w:r>
        <w:rPr>
          <w:sz w:val="24"/>
        </w:rPr>
        <w:t xml:space="preserve">   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整体性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系统性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全面性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专业性</w:t>
        <w:br/>
        <w:br/>
        <w:br/>
      </w:r>
      <w:r>
        <w:rPr>
          <w:sz w:val="16"/>
        </w:rPr>
        <w:t>正确答案</w:t>
      </w:r>
      <w:r>
        <w:rPr>
          <w:sz w:val="16"/>
        </w:rPr>
        <w:t>：A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25.</w:t>
        <w:t xml:space="preserve">    </w:t>
      </w:r>
      <w:r>
        <w:rPr>
          <w:sz w:val="24"/>
        </w:rPr>
        <w:t xml:space="preserve"> 患者道德权利的基本内容包括：（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生命健康权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隐私保护权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平等的医疗权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免除社会责任权利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26.</w:t>
        <w:t xml:space="preserve">    </w:t>
      </w:r>
      <w:r>
        <w:rPr>
          <w:sz w:val="24"/>
        </w:rPr>
        <w:t>患者道德义务的内容包括：（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配合诊治和护理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支持医学科学发展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遵守医院规章制度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尊重医务人员的人格和劳动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27.</w:t>
        <w:t xml:space="preserve">    </w:t>
      </w:r>
      <w:r>
        <w:rPr>
          <w:sz w:val="24"/>
        </w:rPr>
        <w:t>从护理人员的角度分析，影响护患沟通的因素有：（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对护理人员的尊重不够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缺乏相应的沟通技巧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沟通语言不当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服务态度差</w:t>
        <w:br/>
        <w:br/>
        <w:br/>
      </w:r>
      <w:r>
        <w:rPr>
          <w:sz w:val="16"/>
        </w:rPr>
        <w:t>正确答案</w:t>
      </w:r>
      <w:r>
        <w:rPr>
          <w:sz w:val="16"/>
        </w:rPr>
        <w:t>：B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28.</w:t>
        <w:t xml:space="preserve">    </w:t>
      </w:r>
      <w:r>
        <w:rPr>
          <w:sz w:val="24"/>
        </w:rPr>
        <w:t>在护理危重病人时，会遇到的伦理难题有</w:t>
      </w:r>
      <w:r>
        <w:rPr>
          <w:sz w:val="24"/>
        </w:rPr>
        <w:t>:</w:t>
      </w:r>
      <w:r>
        <w:rPr>
          <w:sz w:val="24"/>
        </w:rPr>
        <w:t>（</w:t>
      </w:r>
      <w:r>
        <w:rPr>
          <w:sz w:val="24"/>
        </w:rPr>
        <w:t xml:space="preserve">  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履行人道主义与经济效益的矛盾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讲真话与保护性医疗的矛盾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安乐死与现行法律的矛盾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卫生资源分配与病人实际需要的矛盾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29.</w:t>
        <w:t xml:space="preserve">    </w:t>
      </w:r>
      <w:r>
        <w:rPr>
          <w:sz w:val="24"/>
        </w:rPr>
        <w:t>专科护理的特点有：（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专业性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规范性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合作性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整体性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30.</w:t>
        <w:t xml:space="preserve">    </w:t>
      </w:r>
      <w:r>
        <w:rPr>
          <w:sz w:val="24"/>
        </w:rPr>
        <w:t>基础护理的内容包括：（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为病人创造和提供良好的治疗和康复环境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保持病人的个人卫生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做好引流管的护理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维持病人合理的营养及正常排泄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31.</w:t>
        <w:t xml:space="preserve">    </w:t>
      </w:r>
      <w:r>
        <w:rPr>
          <w:sz w:val="24"/>
        </w:rPr>
        <w:t>手术是一项综合性技术活动，需要的人员有</w:t>
      </w:r>
      <w:r>
        <w:rPr>
          <w:sz w:val="24"/>
        </w:rPr>
        <w:t>:</w:t>
      </w:r>
      <w:r>
        <w:rPr>
          <w:sz w:val="24"/>
        </w:rPr>
        <w:t>（</w:t>
      </w:r>
      <w:r>
        <w:rPr>
          <w:sz w:val="24"/>
        </w:rPr>
        <w:t xml:space="preserve">  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手术医师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麻醉师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器械护士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巡回护士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32.</w:t>
        <w:t xml:space="preserve">    </w:t>
      </w:r>
      <w:r>
        <w:rPr>
          <w:sz w:val="24"/>
        </w:rPr>
        <w:t>手术室护理工作的特殊性表现在</w:t>
      </w:r>
      <w:r>
        <w:rPr>
          <w:sz w:val="24"/>
        </w:rPr>
        <w:t>:</w:t>
      </w:r>
      <w:r>
        <w:rPr>
          <w:sz w:val="24"/>
        </w:rPr>
        <w:t>（</w:t>
      </w:r>
      <w:r>
        <w:rPr>
          <w:sz w:val="24"/>
        </w:rPr>
        <w:t xml:space="preserve">  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制度的严格性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工作的主动性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医护人员的协作性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各阶段护理工作的衔接性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www.ouchn.c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