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
        <w:rPr>
          <w:b/>
          <w:sz w:val="30"/>
        </w:rPr>
        <w:br/>
      </w:r>
      <w:r>
        <w:rPr>
          <w:sz w:val="30"/>
        </w:rPr>
        <w:t>建筑测量 · 作业四（第6-7章，权重10%）</w:t>
      </w:r>
      <w:r>
        <w:rPr>
          <w:sz w:val="20"/>
        </w:rPr>
      </w:r>
    </w:p>
    <w:p>
      <w:pPr>
        <w:pBdr>
          <w:bottom w:val="single" w:sz="11" w:space="2" w:color="auto"/>
        </w:pBdr>
        <w:jc w:val="left"/>
      </w:pPr>
      <w:r>
        <w:rPr>
          <w:b/>
          <w:sz w:val="20"/>
        </w:rPr>
        <w:t>说明：本次作业对应于文字教材</w:t>
      </w:r>
      <w:r>
        <w:rPr>
          <w:b/>
          <w:sz w:val="20"/>
        </w:rPr>
        <w:t>6至7章，应按相应教学进度完成</w:t>
      </w:r>
      <w:r>
        <w:rPr>
          <w:sz w:val="20"/>
        </w:rPr>
        <w:t>。</w:t>
        <w:br/>
      </w:r>
    </w:p>
    <w:p>
      <w:pPr>
        <w:spacing w:line="240" w:lineRule="auto" w:before="400" w:after="0"/>
        <w:jc w:val="left"/>
      </w:pPr>
      <w:r/>
      <w:r>
        <w:rPr>
          <w:sz w:val="24"/>
        </w:rPr>
      </w:r>
      <w:r>
        <w:rPr>
          <w:sz w:val="24"/>
        </w:rPr>
        <w:t>1.</w:t>
        <w:t xml:space="preserve">    </w:t>
      </w:r>
      <w:r>
        <w:rPr>
          <w:sz w:val="24"/>
        </w:rPr>
        <w:t>1．示坡线是垂直于等高线的短线，用以指示坡度上升方向。</w:t>
        <w:br/>
      </w:r>
    </w:p>
    <w:p>
      <w:pPr>
        <w:spacing w:line="240" w:lineRule="auto"/>
        <w:jc w:val="left"/>
      </w:pPr>
      <w:r>
        <w:rPr>
          <w:sz w:val="18"/>
        </w:rPr>
      </w:r>
      <w:r>
        <w:rPr>
          <w:color w:val="494949"/>
          <w:sz w:val="18"/>
        </w:rPr>
        <w:t>判断题</w:t>
      </w:r>
      <w:r>
        <w:rPr>
          <w:color w:val="494949"/>
          <w:sz w:val="18"/>
        </w:rPr>
        <w:t>(</w:t>
      </w:r>
      <w:r>
        <w:rPr>
          <w:color w:val="494949"/>
          <w:sz w:val="18"/>
        </w:rPr>
        <w:t>5.0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对</w:t>
        <w:br/>
      </w:r>
      <w:r>
        <w:rPr>
          <w:sz w:val="16"/>
        </w:rPr>
        <w:t>B.</w:t>
        <w:t xml:space="preserve">    </w:t>
      </w:r>
      <w:r>
        <w:rPr>
          <w:sz w:val="16"/>
        </w:rPr>
        <w:t>错</w:t>
        <w:br/>
        <w:br/>
      </w:r>
      <w:r>
        <w:rPr>
          <w:sz w:val="16"/>
        </w:rPr>
        <w:t>正确答案</w:t>
      </w:r>
      <w:r>
        <w:rPr>
          <w:sz w:val="16"/>
        </w:rPr>
        <w:t>：B</w:t>
        <w:br/>
      </w:r>
      <w:r>
        <w:rPr>
          <w:sz w:val="16"/>
        </w:rPr>
        <w:t>答案解释</w:t>
      </w:r>
      <w:r>
        <w:rPr>
          <w:sz w:val="16"/>
        </w:rPr>
        <w:t>：暂无</w:t>
      </w:r>
    </w:p>
    <w:p>
      <w:pPr>
        <w:spacing w:line="240" w:lineRule="auto" w:before="400" w:after="0"/>
        <w:jc w:val="left"/>
      </w:pPr>
      <w:r/>
      <w:r>
        <w:rPr>
          <w:sz w:val="24"/>
        </w:rPr>
      </w:r>
      <w:r>
        <w:rPr>
          <w:sz w:val="24"/>
        </w:rPr>
        <w:t>2.</w:t>
        <w:t xml:space="preserve">    </w:t>
      </w:r>
      <w:r>
        <w:rPr>
          <w:sz w:val="24"/>
        </w:rPr>
        <w:t>2．图上0.1cm所代表的实地距离即为比例尺的精度。</w:t>
        <w:br/>
      </w:r>
    </w:p>
    <w:p>
      <w:pPr>
        <w:spacing w:line="240" w:lineRule="auto"/>
        <w:jc w:val="left"/>
      </w:pPr>
      <w:r>
        <w:rPr>
          <w:sz w:val="18"/>
        </w:rPr>
      </w:r>
      <w:r>
        <w:rPr>
          <w:color w:val="494949"/>
          <w:sz w:val="18"/>
        </w:rPr>
        <w:t>判断题</w:t>
      </w:r>
      <w:r>
        <w:rPr>
          <w:color w:val="494949"/>
          <w:sz w:val="18"/>
        </w:rPr>
        <w:t>(</w:t>
      </w:r>
      <w:r>
        <w:rPr>
          <w:color w:val="494949"/>
          <w:sz w:val="18"/>
        </w:rPr>
        <w:t>5.0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对</w:t>
        <w:br/>
      </w:r>
      <w:r>
        <w:rPr>
          <w:sz w:val="16"/>
        </w:rPr>
        <w:t>B.</w:t>
        <w:t xml:space="preserve">    </w:t>
      </w:r>
      <w:r>
        <w:rPr>
          <w:sz w:val="16"/>
        </w:rPr>
        <w:t>错</w:t>
        <w:br/>
        <w:br/>
      </w:r>
      <w:r>
        <w:rPr>
          <w:sz w:val="16"/>
        </w:rPr>
        <w:t>正确答案</w:t>
      </w:r>
      <w:r>
        <w:rPr>
          <w:sz w:val="16"/>
        </w:rPr>
        <w:t>：B</w:t>
        <w:br/>
      </w:r>
      <w:r>
        <w:rPr>
          <w:sz w:val="16"/>
        </w:rPr>
        <w:t>答案解释</w:t>
      </w:r>
      <w:r>
        <w:rPr>
          <w:sz w:val="16"/>
        </w:rPr>
        <w:t>：暂无</w:t>
      </w:r>
    </w:p>
    <w:p>
      <w:pPr>
        <w:spacing w:line="240" w:lineRule="auto" w:before="400" w:after="0"/>
        <w:jc w:val="left"/>
      </w:pPr>
      <w:r/>
      <w:r>
        <w:rPr>
          <w:sz w:val="24"/>
        </w:rPr>
      </w:r>
      <w:r>
        <w:rPr>
          <w:sz w:val="24"/>
        </w:rPr>
        <w:t>3.</w:t>
        <w:t xml:space="preserve">    </w:t>
      </w:r>
      <w:r>
        <w:rPr>
          <w:sz w:val="24"/>
        </w:rPr>
        <w:t xml:space="preserve">  测设点平面位置的方法，主要有直角坐标法、极坐标法、交会法和全站仪坐标法。</w:t>
        <w:br/>
      </w:r>
    </w:p>
    <w:p>
      <w:pPr>
        <w:spacing w:line="240" w:lineRule="auto"/>
        <w:jc w:val="left"/>
      </w:pPr>
      <w:r>
        <w:rPr>
          <w:sz w:val="18"/>
        </w:rPr>
      </w:r>
      <w:r>
        <w:rPr>
          <w:color w:val="494949"/>
          <w:sz w:val="18"/>
        </w:rPr>
        <w:t>判断题</w:t>
      </w:r>
      <w:r>
        <w:rPr>
          <w:color w:val="494949"/>
          <w:sz w:val="18"/>
        </w:rPr>
        <w:t>(</w:t>
      </w:r>
      <w:r>
        <w:rPr>
          <w:color w:val="494949"/>
          <w:sz w:val="18"/>
        </w:rPr>
        <w:t>5.0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对</w:t>
        <w:br/>
      </w:r>
      <w:r>
        <w:rPr>
          <w:sz w:val="16"/>
        </w:rPr>
        <w:t>B.</w:t>
        <w:t xml:space="preserve">    </w:t>
      </w:r>
      <w:r>
        <w:rPr>
          <w:sz w:val="16"/>
        </w:rPr>
        <w:t>错</w:t>
        <w:br/>
        <w:br/>
      </w:r>
      <w:r>
        <w:rPr>
          <w:sz w:val="16"/>
        </w:rPr>
        <w:t>正确答案</w:t>
      </w:r>
      <w:r>
        <w:rPr>
          <w:sz w:val="16"/>
        </w:rPr>
        <w:t>：A</w:t>
        <w:br/>
      </w:r>
      <w:r>
        <w:rPr>
          <w:sz w:val="16"/>
        </w:rPr>
        <w:t>答案解释</w:t>
      </w:r>
      <w:r>
        <w:rPr>
          <w:sz w:val="16"/>
        </w:rPr>
        <w:t>：暂无</w:t>
      </w:r>
    </w:p>
    <w:p>
      <w:pPr>
        <w:spacing w:line="240" w:lineRule="auto" w:before="400" w:after="0"/>
        <w:jc w:val="left"/>
      </w:pPr>
      <w:r/>
      <w:r>
        <w:rPr>
          <w:sz w:val="24"/>
        </w:rPr>
      </w:r>
      <w:r>
        <w:rPr>
          <w:sz w:val="24"/>
        </w:rPr>
        <w:t>4.</w:t>
        <w:t xml:space="preserve">    </w:t>
      </w:r>
      <w:r>
        <w:rPr>
          <w:sz w:val="24"/>
        </w:rPr>
        <w:t>竣工测量的主要任务是绘制建筑区竣工后的主体工程及其附属设施的总平面图。</w:t>
        <w:br/>
      </w:r>
    </w:p>
    <w:p>
      <w:pPr>
        <w:spacing w:line="240" w:lineRule="auto"/>
        <w:jc w:val="left"/>
      </w:pPr>
      <w:r>
        <w:rPr>
          <w:sz w:val="18"/>
        </w:rPr>
      </w:r>
      <w:r>
        <w:rPr>
          <w:color w:val="494949"/>
          <w:sz w:val="18"/>
        </w:rPr>
        <w:t>判断题</w:t>
      </w:r>
      <w:r>
        <w:rPr>
          <w:color w:val="494949"/>
          <w:sz w:val="18"/>
        </w:rPr>
        <w:t>(</w:t>
      </w:r>
      <w:r>
        <w:rPr>
          <w:color w:val="494949"/>
          <w:sz w:val="18"/>
        </w:rPr>
        <w:t>5.0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对</w:t>
        <w:br/>
      </w:r>
      <w:r>
        <w:rPr>
          <w:sz w:val="16"/>
        </w:rPr>
        <w:t>B.</w:t>
        <w:t xml:space="preserve">    </w:t>
      </w:r>
      <w:r>
        <w:rPr>
          <w:sz w:val="16"/>
        </w:rPr>
        <w:t>错</w:t>
        <w:br/>
        <w:br/>
      </w:r>
      <w:r>
        <w:rPr>
          <w:sz w:val="16"/>
        </w:rPr>
        <w:t>正确答案</w:t>
      </w:r>
      <w:r>
        <w:rPr>
          <w:sz w:val="16"/>
        </w:rPr>
        <w:t>：A</w:t>
        <w:br/>
      </w:r>
      <w:r>
        <w:rPr>
          <w:sz w:val="16"/>
        </w:rPr>
        <w:t>答案解释</w:t>
      </w:r>
      <w:r>
        <w:rPr>
          <w:sz w:val="16"/>
        </w:rPr>
        <w:t>：暂无</w:t>
      </w:r>
    </w:p>
    <w:p>
      <w:pPr>
        <w:spacing w:line="240" w:lineRule="auto" w:before="400" w:after="0"/>
        <w:jc w:val="left"/>
      </w:pPr>
      <w:r/>
      <w:r>
        <w:rPr>
          <w:sz w:val="24"/>
        </w:rPr>
      </w:r>
      <w:r>
        <w:rPr>
          <w:sz w:val="24"/>
        </w:rPr>
        <w:t>5.</w:t>
        <w:t xml:space="preserve">    </w:t>
      </w:r>
      <w:r>
        <w:rPr>
          <w:sz w:val="24"/>
        </w:rPr>
        <w:t>建筑物或构筑物的变形监测主要包括沉降、位移、倾斜观测等内容。</w:t>
        <w:br/>
      </w:r>
    </w:p>
    <w:p>
      <w:pPr>
        <w:spacing w:line="240" w:lineRule="auto"/>
        <w:jc w:val="left"/>
      </w:pPr>
      <w:r>
        <w:rPr>
          <w:sz w:val="18"/>
        </w:rPr>
      </w:r>
      <w:r>
        <w:rPr>
          <w:color w:val="494949"/>
          <w:sz w:val="18"/>
        </w:rPr>
        <w:t>判断题</w:t>
      </w:r>
      <w:r>
        <w:rPr>
          <w:color w:val="494949"/>
          <w:sz w:val="18"/>
        </w:rPr>
        <w:t>(</w:t>
      </w:r>
      <w:r>
        <w:rPr>
          <w:color w:val="494949"/>
          <w:sz w:val="18"/>
        </w:rPr>
        <w:t>5.0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对</w:t>
        <w:br/>
      </w:r>
      <w:r>
        <w:rPr>
          <w:sz w:val="16"/>
        </w:rPr>
        <w:t>B.</w:t>
        <w:t xml:space="preserve">    </w:t>
      </w:r>
      <w:r>
        <w:rPr>
          <w:sz w:val="16"/>
        </w:rPr>
        <w:t>错</w:t>
        <w:br/>
        <w:br/>
      </w:r>
      <w:r>
        <w:rPr>
          <w:sz w:val="16"/>
        </w:rPr>
        <w:t>正确答案</w:t>
      </w:r>
      <w:r>
        <w:rPr>
          <w:sz w:val="16"/>
        </w:rPr>
        <w:t>：A</w:t>
        <w:br/>
      </w:r>
      <w:r>
        <w:rPr>
          <w:sz w:val="16"/>
        </w:rPr>
        <w:t>答案解释</w:t>
      </w:r>
      <w:r>
        <w:rPr>
          <w:sz w:val="16"/>
        </w:rPr>
        <w:t>：暂无</w:t>
      </w:r>
    </w:p>
    <w:p>
      <w:pPr>
        <w:spacing w:line="240" w:lineRule="auto" w:before="400" w:after="0"/>
        <w:jc w:val="left"/>
      </w:pPr>
      <w:r/>
      <w:r>
        <w:rPr>
          <w:sz w:val="24"/>
        </w:rPr>
      </w:r>
      <w:r>
        <w:rPr>
          <w:sz w:val="24"/>
        </w:rPr>
        <w:t>6.</w:t>
        <w:t xml:space="preserve">    </w:t>
      </w:r>
      <w:r>
        <w:rPr>
          <w:sz w:val="24"/>
        </w:rPr>
        <w:t>沉降观测主要是测定观测点的角度变化。</w:t>
        <w:br/>
      </w:r>
    </w:p>
    <w:p>
      <w:pPr>
        <w:spacing w:line="240" w:lineRule="auto"/>
        <w:jc w:val="left"/>
      </w:pPr>
      <w:r>
        <w:rPr>
          <w:sz w:val="18"/>
        </w:rPr>
      </w:r>
      <w:r>
        <w:rPr>
          <w:color w:val="494949"/>
          <w:sz w:val="18"/>
        </w:rPr>
        <w:t>判断题</w:t>
      </w:r>
      <w:r>
        <w:rPr>
          <w:color w:val="494949"/>
          <w:sz w:val="18"/>
        </w:rPr>
        <w:t>(</w:t>
      </w:r>
      <w:r>
        <w:rPr>
          <w:color w:val="494949"/>
          <w:sz w:val="18"/>
        </w:rPr>
        <w:t>5.0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对</w:t>
        <w:br/>
      </w:r>
      <w:r>
        <w:rPr>
          <w:sz w:val="16"/>
        </w:rPr>
        <w:t>B.</w:t>
        <w:t xml:space="preserve">    </w:t>
      </w:r>
      <w:r>
        <w:rPr>
          <w:sz w:val="16"/>
        </w:rPr>
        <w:t>错</w:t>
        <w:br/>
        <w:br/>
      </w:r>
      <w:r>
        <w:rPr>
          <w:sz w:val="16"/>
        </w:rPr>
        <w:t>正确答案</w:t>
      </w:r>
      <w:r>
        <w:rPr>
          <w:sz w:val="16"/>
        </w:rPr>
        <w:t>：B</w:t>
        <w:br/>
      </w:r>
      <w:r>
        <w:rPr>
          <w:sz w:val="16"/>
        </w:rPr>
        <w:t>答案解释</w:t>
      </w:r>
      <w:r>
        <w:rPr>
          <w:sz w:val="16"/>
        </w:rPr>
        <w:t>：暂无</w:t>
      </w:r>
    </w:p>
    <w:p>
      <w:pPr>
        <w:spacing w:line="240" w:lineRule="auto" w:before="400" w:after="0"/>
        <w:jc w:val="left"/>
      </w:pPr>
      <w:r/>
      <w:r>
        <w:rPr>
          <w:sz w:val="24"/>
        </w:rPr>
      </w:r>
      <w:r>
        <w:rPr>
          <w:sz w:val="24"/>
        </w:rPr>
        <w:t>7.</w:t>
        <w:t xml:space="preserve">    </w:t>
      </w:r>
      <w:r>
        <w:rPr>
          <w:sz w:val="24"/>
        </w:rPr>
        <w:t>施工测量的精度应该遵循从低级到高级的原则。</w:t>
        <w:br/>
      </w:r>
    </w:p>
    <w:p>
      <w:pPr>
        <w:spacing w:line="240" w:lineRule="auto"/>
        <w:jc w:val="left"/>
      </w:pPr>
      <w:r>
        <w:rPr>
          <w:sz w:val="18"/>
        </w:rPr>
      </w:r>
      <w:r>
        <w:rPr>
          <w:color w:val="494949"/>
          <w:sz w:val="18"/>
        </w:rPr>
        <w:t>判断题</w:t>
      </w:r>
      <w:r>
        <w:rPr>
          <w:color w:val="494949"/>
          <w:sz w:val="18"/>
        </w:rPr>
        <w:t>(</w:t>
      </w:r>
      <w:r>
        <w:rPr>
          <w:color w:val="494949"/>
          <w:sz w:val="18"/>
        </w:rPr>
        <w:t>5.0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对</w:t>
        <w:br/>
      </w:r>
      <w:r>
        <w:rPr>
          <w:sz w:val="16"/>
        </w:rPr>
        <w:t>B.</w:t>
        <w:t xml:space="preserve">    </w:t>
      </w:r>
      <w:r>
        <w:rPr>
          <w:sz w:val="16"/>
        </w:rPr>
        <w:t>错</w:t>
        <w:br/>
        <w:br/>
      </w:r>
      <w:r>
        <w:rPr>
          <w:sz w:val="16"/>
        </w:rPr>
        <w:t>正确答案</w:t>
      </w:r>
      <w:r>
        <w:rPr>
          <w:sz w:val="16"/>
        </w:rPr>
        <w:t>：B</w:t>
        <w:br/>
      </w:r>
      <w:r>
        <w:rPr>
          <w:sz w:val="16"/>
        </w:rPr>
        <w:t>答案解释</w:t>
      </w:r>
      <w:r>
        <w:rPr>
          <w:sz w:val="16"/>
        </w:rPr>
        <w:t>：暂无</w:t>
      </w:r>
    </w:p>
    <w:p>
      <w:pPr>
        <w:spacing w:line="240" w:lineRule="auto" w:before="400" w:after="0"/>
        <w:jc w:val="left"/>
      </w:pPr>
      <w:r/>
      <w:r>
        <w:rPr>
          <w:sz w:val="24"/>
        </w:rPr>
      </w:r>
      <w:r>
        <w:rPr>
          <w:sz w:val="24"/>
        </w:rPr>
        <w:t>8.</w:t>
        <w:t xml:space="preserve">    </w:t>
      </w:r>
      <w:r>
        <w:rPr>
          <w:sz w:val="24"/>
        </w:rPr>
        <w:t>施工测量的程序应该是从局部到整体。</w:t>
        <w:br/>
      </w:r>
    </w:p>
    <w:p>
      <w:pPr>
        <w:spacing w:line="240" w:lineRule="auto"/>
        <w:jc w:val="left"/>
      </w:pPr>
      <w:r>
        <w:rPr>
          <w:sz w:val="18"/>
        </w:rPr>
      </w:r>
      <w:r>
        <w:rPr>
          <w:color w:val="494949"/>
          <w:sz w:val="18"/>
        </w:rPr>
        <w:t>判断题</w:t>
      </w:r>
      <w:r>
        <w:rPr>
          <w:color w:val="494949"/>
          <w:sz w:val="18"/>
        </w:rPr>
        <w:t>(</w:t>
      </w:r>
      <w:r>
        <w:rPr>
          <w:color w:val="494949"/>
          <w:sz w:val="18"/>
        </w:rPr>
        <w:t>5.0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对</w:t>
        <w:br/>
      </w:r>
      <w:r>
        <w:rPr>
          <w:sz w:val="16"/>
        </w:rPr>
        <w:t>B.</w:t>
        <w:t xml:space="preserve">    </w:t>
      </w:r>
      <w:r>
        <w:rPr>
          <w:sz w:val="16"/>
        </w:rPr>
        <w:t>错</w:t>
        <w:br/>
        <w:br/>
      </w:r>
      <w:r>
        <w:rPr>
          <w:sz w:val="16"/>
        </w:rPr>
        <w:t>正确答案</w:t>
      </w:r>
      <w:r>
        <w:rPr>
          <w:sz w:val="16"/>
        </w:rPr>
        <w:t>：B</w:t>
        <w:br/>
      </w:r>
      <w:r>
        <w:rPr>
          <w:sz w:val="16"/>
        </w:rPr>
        <w:t>答案解释</w:t>
      </w:r>
      <w:r>
        <w:rPr>
          <w:sz w:val="16"/>
        </w:rPr>
        <w:t>：暂无</w:t>
      </w:r>
    </w:p>
    <w:p>
      <w:pPr>
        <w:spacing w:line="240" w:lineRule="auto" w:before="400" w:after="0"/>
        <w:jc w:val="left"/>
      </w:pPr>
      <w:r/>
      <w:r>
        <w:rPr>
          <w:sz w:val="24"/>
        </w:rPr>
      </w:r>
      <w:r>
        <w:rPr>
          <w:sz w:val="24"/>
        </w:rPr>
        <w:t>9.</w:t>
        <w:t xml:space="preserve">    </w:t>
      </w:r>
      <w:r>
        <w:rPr>
          <w:sz w:val="24"/>
        </w:rPr>
        <w:t>水平角测设、距离测设和高程测设是施工测量中的基本测设。</w:t>
        <w:br/>
      </w:r>
    </w:p>
    <w:p>
      <w:pPr>
        <w:spacing w:line="240" w:lineRule="auto"/>
        <w:jc w:val="left"/>
      </w:pPr>
      <w:r>
        <w:rPr>
          <w:sz w:val="18"/>
        </w:rPr>
      </w:r>
      <w:r>
        <w:rPr>
          <w:color w:val="494949"/>
          <w:sz w:val="18"/>
        </w:rPr>
        <w:t>判断题</w:t>
      </w:r>
      <w:r>
        <w:rPr>
          <w:color w:val="494949"/>
          <w:sz w:val="18"/>
        </w:rPr>
        <w:t>(</w:t>
      </w:r>
      <w:r>
        <w:rPr>
          <w:color w:val="494949"/>
          <w:sz w:val="18"/>
        </w:rPr>
        <w:t>5.0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对</w:t>
        <w:br/>
      </w:r>
      <w:r>
        <w:rPr>
          <w:sz w:val="16"/>
        </w:rPr>
        <w:t>B.</w:t>
        <w:t xml:space="preserve">    </w:t>
      </w:r>
      <w:r>
        <w:rPr>
          <w:sz w:val="16"/>
        </w:rPr>
        <w:t>错</w:t>
        <w:br/>
        <w:br/>
      </w:r>
      <w:r>
        <w:rPr>
          <w:sz w:val="16"/>
        </w:rPr>
        <w:t>正确答案</w:t>
      </w:r>
      <w:r>
        <w:rPr>
          <w:sz w:val="16"/>
        </w:rPr>
        <w:t>：A</w:t>
        <w:br/>
      </w:r>
      <w:r>
        <w:rPr>
          <w:sz w:val="16"/>
        </w:rPr>
        <w:t>答案解释</w:t>
      </w:r>
      <w:r>
        <w:rPr>
          <w:sz w:val="16"/>
        </w:rPr>
        <w:t>：暂无</w:t>
      </w:r>
    </w:p>
    <w:p>
      <w:pPr>
        <w:spacing w:line="240" w:lineRule="auto" w:before="400" w:after="0"/>
        <w:jc w:val="left"/>
      </w:pPr>
      <w:r/>
      <w:r>
        <w:rPr>
          <w:sz w:val="24"/>
        </w:rPr>
      </w:r>
      <w:r>
        <w:rPr>
          <w:sz w:val="24"/>
        </w:rPr>
        <w:t>10.</w:t>
        <w:t xml:space="preserve">    </w:t>
      </w:r>
      <w:r>
        <w:rPr>
          <w:sz w:val="24"/>
        </w:rPr>
        <w:t>水平角测设就是将设计所需的角度在实地标定出来。</w:t>
        <w:br/>
      </w:r>
    </w:p>
    <w:p>
      <w:pPr>
        <w:spacing w:line="240" w:lineRule="auto"/>
        <w:jc w:val="left"/>
      </w:pPr>
      <w:r>
        <w:rPr>
          <w:sz w:val="18"/>
        </w:rPr>
      </w:r>
      <w:r>
        <w:rPr>
          <w:color w:val="494949"/>
          <w:sz w:val="18"/>
        </w:rPr>
        <w:t>判断题</w:t>
      </w:r>
      <w:r>
        <w:rPr>
          <w:color w:val="494949"/>
          <w:sz w:val="18"/>
        </w:rPr>
        <w:t>(</w:t>
      </w:r>
      <w:r>
        <w:rPr>
          <w:color w:val="494949"/>
          <w:sz w:val="18"/>
        </w:rPr>
        <w:t>5.0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对</w:t>
        <w:br/>
      </w:r>
      <w:r>
        <w:rPr>
          <w:sz w:val="16"/>
        </w:rPr>
        <w:t>B.</w:t>
        <w:t xml:space="preserve">    </w:t>
      </w:r>
      <w:r>
        <w:rPr>
          <w:sz w:val="16"/>
        </w:rPr>
        <w:t>错</w:t>
        <w:br/>
        <w:br/>
      </w:r>
      <w:r>
        <w:rPr>
          <w:sz w:val="16"/>
        </w:rPr>
        <w:t>正确答案</w:t>
      </w:r>
      <w:r>
        <w:rPr>
          <w:sz w:val="16"/>
        </w:rPr>
        <w:t>：A</w:t>
        <w:br/>
      </w:r>
      <w:r>
        <w:rPr>
          <w:sz w:val="16"/>
        </w:rPr>
        <w:t>答案解释</w:t>
      </w:r>
      <w:r>
        <w:rPr>
          <w:sz w:val="16"/>
        </w:rPr>
        <w:t>：暂无</w:t>
      </w:r>
    </w:p>
    <w:p>
      <w:pPr>
        <w:spacing w:line="240" w:lineRule="auto" w:before="400" w:after="0"/>
        <w:jc w:val="left"/>
      </w:pPr>
      <w:r/>
      <w:r>
        <w:rPr>
          <w:sz w:val="24"/>
        </w:rPr>
      </w:r>
      <w:r>
        <w:rPr>
          <w:sz w:val="24"/>
        </w:rPr>
        <w:t>11.</w:t>
        <w:t xml:space="preserve">    </w:t>
      </w:r>
      <w:r>
        <w:rPr>
          <w:sz w:val="24"/>
        </w:rPr>
        <w:t>1．欲选择一条纵向坡度不超过2%的路线,设图上等高距为2m，地形图的比例尺为1∶1000，则路线通过相邻两条等高线的最短距离为</w:t>
        <w:br/>
      </w:r>
    </w:p>
    <w:p>
      <w:pPr>
        <w:spacing w:line="240" w:lineRule="auto"/>
        <w:jc w:val="left"/>
      </w:pPr>
      <w:r>
        <w:rPr>
          <w:sz w:val="18"/>
        </w:rPr>
      </w:r>
      <w:r>
        <w:rPr>
          <w:color w:val="494949"/>
          <w:sz w:val="18"/>
        </w:rPr>
        <w:t>单选题</w:t>
      </w:r>
      <w:r>
        <w:rPr>
          <w:color w:val="494949"/>
          <w:sz w:val="18"/>
        </w:rPr>
        <w:t>(</w:t>
      </w:r>
      <w:r>
        <w:rPr>
          <w:color w:val="494949"/>
          <w:sz w:val="18"/>
        </w:rPr>
        <w:t>5.0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100m</w:t>
        <w:br/>
        <w:br/>
      </w:r>
      <w:r>
        <w:rPr>
          <w:sz w:val="16"/>
        </w:rPr>
        <w:t>B.</w:t>
        <w:t xml:space="preserve">    </w:t>
      </w:r>
      <w:r>
        <w:rPr>
          <w:sz w:val="16"/>
        </w:rPr>
        <w:t>50m</w:t>
        <w:br/>
        <w:br/>
      </w:r>
      <w:r>
        <w:rPr>
          <w:sz w:val="16"/>
        </w:rPr>
        <w:t>C.</w:t>
        <w:t xml:space="preserve">    </w:t>
      </w:r>
      <w:r>
        <w:rPr>
          <w:sz w:val="16"/>
        </w:rPr>
        <w:t>150m</w:t>
        <w:br/>
        <w:br/>
      </w:r>
      <w:r>
        <w:rPr>
          <w:sz w:val="16"/>
        </w:rPr>
        <w:t>D.</w:t>
        <w:t xml:space="preserve">    </w:t>
      </w:r>
      <w:r>
        <w:rPr>
          <w:sz w:val="16"/>
        </w:rPr>
        <w:t>200m</w:t>
        <w:br/>
        <w:br/>
        <w:br/>
      </w:r>
      <w:r>
        <w:rPr>
          <w:sz w:val="16"/>
        </w:rPr>
        <w:t>正确答案</w:t>
      </w:r>
      <w:r>
        <w:rPr>
          <w:sz w:val="16"/>
        </w:rPr>
        <w:t>：A</w:t>
        <w:br/>
      </w:r>
      <w:r>
        <w:rPr>
          <w:sz w:val="16"/>
        </w:rPr>
        <w:t>答案解释</w:t>
      </w:r>
      <w:r>
        <w:rPr>
          <w:sz w:val="16"/>
        </w:rPr>
        <w:t>：暂无</w:t>
      </w:r>
    </w:p>
    <w:p>
      <w:pPr>
        <w:spacing w:line="240" w:lineRule="auto" w:before="400" w:after="0"/>
        <w:jc w:val="left"/>
      </w:pPr>
      <w:r/>
      <w:r>
        <w:rPr>
          <w:sz w:val="24"/>
        </w:rPr>
      </w:r>
      <w:r>
        <w:rPr>
          <w:sz w:val="24"/>
        </w:rPr>
        <w:t>12.</w:t>
        <w:t xml:space="preserve">    </w:t>
      </w:r>
      <w:r>
        <w:rPr>
          <w:sz w:val="24"/>
        </w:rPr>
        <w:t>2．在地形图上加粗描绘的等高线称为</w:t>
        <w:br/>
      </w:r>
    </w:p>
    <w:p>
      <w:pPr>
        <w:spacing w:line="240" w:lineRule="auto"/>
        <w:jc w:val="left"/>
      </w:pPr>
      <w:r>
        <w:rPr>
          <w:sz w:val="18"/>
        </w:rPr>
      </w:r>
      <w:r>
        <w:rPr>
          <w:color w:val="494949"/>
          <w:sz w:val="18"/>
        </w:rPr>
        <w:t>单选题</w:t>
      </w:r>
      <w:r>
        <w:rPr>
          <w:color w:val="494949"/>
          <w:sz w:val="18"/>
        </w:rPr>
        <w:t>(</w:t>
      </w:r>
      <w:r>
        <w:rPr>
          <w:color w:val="494949"/>
          <w:sz w:val="18"/>
        </w:rPr>
        <w:t>5.0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首曲线</w:t>
        <w:br/>
        <w:br/>
      </w:r>
      <w:r>
        <w:rPr>
          <w:sz w:val="16"/>
        </w:rPr>
        <w:t>B.</w:t>
        <w:t xml:space="preserve">    </w:t>
      </w:r>
      <w:r>
        <w:rPr>
          <w:sz w:val="16"/>
        </w:rPr>
        <w:t>间曲线</w:t>
        <w:br/>
        <w:br/>
      </w:r>
      <w:r>
        <w:rPr>
          <w:sz w:val="16"/>
        </w:rPr>
        <w:t>C.</w:t>
        <w:t xml:space="preserve">    </w:t>
      </w:r>
      <w:r>
        <w:rPr>
          <w:sz w:val="16"/>
        </w:rPr>
        <w:t>计曲线</w:t>
        <w:br/>
        <w:br/>
      </w:r>
      <w:r>
        <w:rPr>
          <w:sz w:val="16"/>
        </w:rPr>
        <w:t>D.</w:t>
        <w:t xml:space="preserve">    </w:t>
      </w:r>
      <w:r>
        <w:rPr>
          <w:sz w:val="16"/>
        </w:rPr>
        <w:t>山脊线</w:t>
        <w:br/>
        <w:br/>
        <w:br/>
      </w:r>
      <w:r>
        <w:rPr>
          <w:sz w:val="16"/>
        </w:rPr>
        <w:t>正确答案</w:t>
      </w:r>
      <w:r>
        <w:rPr>
          <w:sz w:val="16"/>
        </w:rPr>
        <w:t>：C</w:t>
        <w:br/>
      </w:r>
      <w:r>
        <w:rPr>
          <w:sz w:val="16"/>
        </w:rPr>
        <w:t>答案解释</w:t>
      </w:r>
      <w:r>
        <w:rPr>
          <w:sz w:val="16"/>
        </w:rPr>
        <w:t>：暂无</w:t>
      </w:r>
    </w:p>
    <w:p>
      <w:pPr>
        <w:spacing w:line="240" w:lineRule="auto" w:before="400" w:after="0"/>
        <w:jc w:val="left"/>
      </w:pPr>
      <w:r/>
      <w:r>
        <w:rPr>
          <w:sz w:val="24"/>
        </w:rPr>
      </w:r>
      <w:r>
        <w:rPr>
          <w:sz w:val="24"/>
        </w:rPr>
        <w:t>13.</w:t>
        <w:t xml:space="preserve">    </w:t>
      </w:r>
      <w:r>
        <w:rPr>
          <w:sz w:val="24"/>
        </w:rPr>
        <w:t>3．等高线越密集说明</w:t>
        <w:br/>
      </w:r>
    </w:p>
    <w:p>
      <w:pPr>
        <w:spacing w:line="240" w:lineRule="auto"/>
        <w:jc w:val="left"/>
      </w:pPr>
      <w:r>
        <w:rPr>
          <w:sz w:val="18"/>
        </w:rPr>
      </w:r>
      <w:r>
        <w:rPr>
          <w:color w:val="494949"/>
          <w:sz w:val="18"/>
        </w:rPr>
        <w:t>单选题</w:t>
      </w:r>
      <w:r>
        <w:rPr>
          <w:color w:val="494949"/>
          <w:sz w:val="18"/>
        </w:rPr>
        <w:t>(</w:t>
      </w:r>
      <w:r>
        <w:rPr>
          <w:color w:val="494949"/>
          <w:sz w:val="18"/>
        </w:rPr>
        <w:t>5.0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坡度越大</w:t>
        <w:br/>
        <w:br/>
      </w:r>
      <w:r>
        <w:rPr>
          <w:sz w:val="16"/>
        </w:rPr>
        <w:t>B.</w:t>
        <w:t xml:space="preserve">    </w:t>
      </w:r>
      <w:r>
        <w:rPr>
          <w:sz w:val="16"/>
        </w:rPr>
        <w:t>坡度越小</w:t>
        <w:br/>
        <w:br/>
      </w:r>
      <w:r>
        <w:rPr>
          <w:sz w:val="16"/>
        </w:rPr>
        <w:t>C.</w:t>
        <w:t xml:space="preserve">    </w:t>
      </w:r>
      <w:r>
        <w:rPr>
          <w:sz w:val="16"/>
        </w:rPr>
        <w:t>地面越高</w:t>
        <w:br/>
        <w:br/>
      </w:r>
      <w:r>
        <w:rPr>
          <w:sz w:val="16"/>
        </w:rPr>
        <w:t>D.</w:t>
        <w:t xml:space="preserve">    </w:t>
      </w:r>
      <w:r>
        <w:rPr>
          <w:sz w:val="16"/>
        </w:rPr>
        <w:t>地面越低</w:t>
        <w:br/>
        <w:br/>
        <w:br/>
      </w:r>
      <w:r>
        <w:rPr>
          <w:sz w:val="16"/>
        </w:rPr>
        <w:t>正确答案</w:t>
      </w:r>
      <w:r>
        <w:rPr>
          <w:sz w:val="16"/>
        </w:rPr>
        <w:t>：A</w:t>
        <w:br/>
      </w:r>
      <w:r>
        <w:rPr>
          <w:sz w:val="16"/>
        </w:rPr>
        <w:t>答案解释</w:t>
      </w:r>
      <w:r>
        <w:rPr>
          <w:sz w:val="16"/>
        </w:rPr>
        <w:t>：暂无</w:t>
      </w:r>
    </w:p>
    <w:p>
      <w:pPr>
        <w:spacing w:line="240" w:lineRule="auto" w:before="400" w:after="0"/>
        <w:jc w:val="left"/>
      </w:pPr>
      <w:r/>
      <w:r>
        <w:rPr>
          <w:sz w:val="24"/>
        </w:rPr>
      </w:r>
      <w:r>
        <w:rPr>
          <w:sz w:val="24"/>
        </w:rPr>
        <w:t>14.</w:t>
        <w:t xml:space="preserve">    </w:t>
      </w:r>
      <w:r>
        <w:rPr>
          <w:sz w:val="24"/>
        </w:rPr>
        <w:t>4．相邻等高线之间的高差称为</w:t>
        <w:br/>
      </w:r>
    </w:p>
    <w:p>
      <w:pPr>
        <w:spacing w:line="240" w:lineRule="auto"/>
        <w:jc w:val="left"/>
      </w:pPr>
      <w:r>
        <w:rPr>
          <w:sz w:val="18"/>
        </w:rPr>
      </w:r>
      <w:r>
        <w:rPr>
          <w:color w:val="494949"/>
          <w:sz w:val="18"/>
        </w:rPr>
        <w:t>单选题</w:t>
      </w:r>
      <w:r>
        <w:rPr>
          <w:color w:val="494949"/>
          <w:sz w:val="18"/>
        </w:rPr>
        <w:t>(</w:t>
      </w:r>
      <w:r>
        <w:rPr>
          <w:color w:val="494949"/>
          <w:sz w:val="18"/>
        </w:rPr>
        <w:t>5.0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间曲线</w:t>
        <w:br/>
        <w:br/>
      </w:r>
      <w:r>
        <w:rPr>
          <w:sz w:val="16"/>
        </w:rPr>
        <w:t>B.</w:t>
        <w:t xml:space="preserve">    </w:t>
      </w:r>
      <w:r>
        <w:rPr>
          <w:sz w:val="16"/>
        </w:rPr>
        <w:t>等高线平距</w:t>
        <w:br/>
        <w:br/>
      </w:r>
      <w:r>
        <w:rPr>
          <w:sz w:val="16"/>
        </w:rPr>
        <w:t>C.</w:t>
        <w:t xml:space="preserve">    </w:t>
      </w:r>
      <w:r>
        <w:rPr>
          <w:sz w:val="16"/>
        </w:rPr>
        <w:t>等高距</w:t>
        <w:br/>
        <w:br/>
      </w:r>
      <w:r>
        <w:rPr>
          <w:sz w:val="16"/>
        </w:rPr>
        <w:t>D.</w:t>
        <w:t xml:space="preserve">    </w:t>
      </w:r>
      <w:r>
        <w:rPr>
          <w:sz w:val="16"/>
        </w:rPr>
        <w:t>计曲线</w:t>
        <w:br/>
        <w:br/>
        <w:br/>
      </w:r>
      <w:r>
        <w:rPr>
          <w:sz w:val="16"/>
        </w:rPr>
        <w:t>正确答案</w:t>
      </w:r>
      <w:r>
        <w:rPr>
          <w:sz w:val="16"/>
        </w:rPr>
        <w:t>：C</w:t>
        <w:br/>
      </w:r>
      <w:r>
        <w:rPr>
          <w:sz w:val="16"/>
        </w:rPr>
        <w:t>答案解释</w:t>
      </w:r>
      <w:r>
        <w:rPr>
          <w:sz w:val="16"/>
        </w:rPr>
        <w:t>：暂无</w:t>
      </w:r>
    </w:p>
    <w:p>
      <w:pPr>
        <w:spacing w:line="240" w:lineRule="auto" w:before="400" w:after="0"/>
        <w:jc w:val="left"/>
      </w:pPr>
      <w:r/>
      <w:r>
        <w:rPr>
          <w:sz w:val="24"/>
        </w:rPr>
      </w:r>
      <w:r>
        <w:rPr>
          <w:sz w:val="24"/>
        </w:rPr>
        <w:t>15.</w:t>
        <w:t xml:space="preserve">    </w:t>
      </w:r>
      <w:r>
        <w:rPr>
          <w:sz w:val="24"/>
        </w:rPr>
        <w:t>5．在地形图上有高程分别为26m、27m、28m、29m、30m、31m、32m等高线，则需要加粗的等高线为（   ）m。</w:t>
        <w:br/>
      </w:r>
    </w:p>
    <w:p>
      <w:pPr>
        <w:spacing w:line="240" w:lineRule="auto"/>
        <w:jc w:val="left"/>
      </w:pPr>
      <w:r>
        <w:rPr>
          <w:sz w:val="18"/>
        </w:rPr>
      </w:r>
      <w:r>
        <w:rPr>
          <w:color w:val="494949"/>
          <w:sz w:val="18"/>
        </w:rPr>
        <w:t>单选题</w:t>
      </w:r>
      <w:r>
        <w:rPr>
          <w:color w:val="494949"/>
          <w:sz w:val="18"/>
        </w:rPr>
        <w:t>(</w:t>
      </w:r>
      <w:r>
        <w:rPr>
          <w:color w:val="494949"/>
          <w:sz w:val="18"/>
        </w:rPr>
        <w:t>5.0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26</w:t>
        <w:br/>
        <w:br/>
      </w:r>
      <w:r>
        <w:rPr>
          <w:sz w:val="16"/>
        </w:rPr>
        <w:t>B.</w:t>
        <w:t xml:space="preserve">    </w:t>
      </w:r>
      <w:r>
        <w:rPr>
          <w:sz w:val="16"/>
        </w:rPr>
        <w:t>28</w:t>
        <w:br/>
        <w:br/>
      </w:r>
      <w:r>
        <w:rPr>
          <w:sz w:val="16"/>
        </w:rPr>
        <w:t>C.</w:t>
        <w:t xml:space="preserve">    </w:t>
      </w:r>
      <w:r>
        <w:rPr>
          <w:sz w:val="16"/>
        </w:rPr>
        <w:t xml:space="preserve">30  </w:t>
        <w:br/>
        <w:br/>
      </w:r>
      <w:r>
        <w:rPr>
          <w:sz w:val="16"/>
        </w:rPr>
        <w:t>D.</w:t>
        <w:t xml:space="preserve">    </w:t>
      </w:r>
      <w:r>
        <w:rPr>
          <w:sz w:val="16"/>
        </w:rPr>
        <w:t>32</w:t>
        <w:br/>
        <w:br/>
        <w:br/>
      </w:r>
      <w:r>
        <w:rPr>
          <w:sz w:val="16"/>
        </w:rPr>
        <w:t>正确答案</w:t>
      </w:r>
      <w:r>
        <w:rPr>
          <w:sz w:val="16"/>
        </w:rPr>
        <w:t>：C</w:t>
        <w:br/>
      </w:r>
      <w:r>
        <w:rPr>
          <w:sz w:val="16"/>
        </w:rPr>
        <w:t>答案解释</w:t>
      </w:r>
      <w:r>
        <w:rPr>
          <w:sz w:val="16"/>
        </w:rPr>
        <w:t>：暂无</w:t>
      </w:r>
    </w:p>
    <w:p>
      <w:pPr>
        <w:spacing w:line="240" w:lineRule="auto" w:before="400" w:after="0"/>
        <w:jc w:val="left"/>
      </w:pPr>
      <w:r/>
      <w:r>
        <w:rPr>
          <w:sz w:val="24"/>
        </w:rPr>
      </w:r>
      <w:r>
        <w:rPr>
          <w:sz w:val="24"/>
        </w:rPr>
        <w:t>16.</w:t>
        <w:t xml:space="preserve">    </w:t>
      </w:r>
      <w:r>
        <w:rPr>
          <w:sz w:val="24"/>
        </w:rPr>
        <w:t>6．同一等高线上，各点的（   ）必定相等。</w:t>
        <w:br/>
      </w:r>
    </w:p>
    <w:p>
      <w:pPr>
        <w:spacing w:line="240" w:lineRule="auto"/>
        <w:jc w:val="left"/>
      </w:pPr>
      <w:r>
        <w:rPr>
          <w:sz w:val="18"/>
        </w:rPr>
      </w:r>
      <w:r>
        <w:rPr>
          <w:color w:val="494949"/>
          <w:sz w:val="18"/>
        </w:rPr>
        <w:t>单选题</w:t>
      </w:r>
      <w:r>
        <w:rPr>
          <w:color w:val="494949"/>
          <w:sz w:val="18"/>
        </w:rPr>
        <w:t>(</w:t>
      </w:r>
      <w:r>
        <w:rPr>
          <w:color w:val="494949"/>
          <w:sz w:val="18"/>
        </w:rPr>
        <w:t>5.0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坡度</w:t>
        <w:br/>
        <w:br/>
      </w:r>
      <w:r>
        <w:rPr>
          <w:sz w:val="16"/>
        </w:rPr>
        <w:t>B.</w:t>
        <w:t xml:space="preserve">    </w:t>
      </w:r>
      <w:r>
        <w:rPr>
          <w:sz w:val="16"/>
        </w:rPr>
        <w:t>坐标</w:t>
        <w:br/>
        <w:br/>
      </w:r>
      <w:r>
        <w:rPr>
          <w:sz w:val="16"/>
        </w:rPr>
        <w:t>C.</w:t>
        <w:t xml:space="preserve">    </w:t>
      </w:r>
      <w:r>
        <w:rPr>
          <w:sz w:val="16"/>
        </w:rPr>
        <w:t>高程</w:t>
        <w:br/>
        <w:br/>
      </w:r>
      <w:r>
        <w:rPr>
          <w:sz w:val="16"/>
        </w:rPr>
        <w:t>D.</w:t>
        <w:t xml:space="preserve">    </w:t>
      </w:r>
      <w:r>
        <w:rPr>
          <w:sz w:val="16"/>
        </w:rPr>
        <w:t>水平距离</w:t>
        <w:br/>
        <w:br/>
        <w:br/>
      </w:r>
      <w:r>
        <w:rPr>
          <w:sz w:val="16"/>
        </w:rPr>
        <w:t>正确答案</w:t>
      </w:r>
      <w:r>
        <w:rPr>
          <w:sz w:val="16"/>
        </w:rPr>
        <w:t>：C</w:t>
        <w:br/>
      </w:r>
      <w:r>
        <w:rPr>
          <w:sz w:val="16"/>
        </w:rPr>
        <w:t>答案解释</w:t>
      </w:r>
      <w:r>
        <w:rPr>
          <w:sz w:val="16"/>
        </w:rPr>
        <w:t>：暂无</w:t>
      </w:r>
    </w:p>
    <w:p>
      <w:pPr>
        <w:spacing w:line="240" w:lineRule="auto" w:before="400" w:after="0"/>
        <w:jc w:val="left"/>
      </w:pPr>
      <w:r/>
      <w:r>
        <w:rPr>
          <w:sz w:val="24"/>
        </w:rPr>
      </w:r>
      <w:r>
        <w:rPr>
          <w:sz w:val="24"/>
        </w:rPr>
        <w:t>17.</w:t>
        <w:t xml:space="preserve">    </w:t>
      </w:r>
      <w:r>
        <w:rPr>
          <w:sz w:val="24"/>
        </w:rPr>
        <w:t>7．相邻等高线之间的高差称为</w:t>
        <w:br/>
      </w:r>
    </w:p>
    <w:p>
      <w:pPr>
        <w:spacing w:line="240" w:lineRule="auto"/>
        <w:jc w:val="left"/>
      </w:pPr>
      <w:r>
        <w:rPr>
          <w:sz w:val="18"/>
        </w:rPr>
      </w:r>
      <w:r>
        <w:rPr>
          <w:color w:val="494949"/>
          <w:sz w:val="18"/>
        </w:rPr>
        <w:t>单选题</w:t>
      </w:r>
      <w:r>
        <w:rPr>
          <w:color w:val="494949"/>
          <w:sz w:val="18"/>
        </w:rPr>
        <w:t>(</w:t>
      </w:r>
      <w:r>
        <w:rPr>
          <w:color w:val="494949"/>
          <w:sz w:val="18"/>
        </w:rPr>
        <w:t>5.0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间曲线</w:t>
        <w:br/>
        <w:br/>
      </w:r>
      <w:r>
        <w:rPr>
          <w:sz w:val="16"/>
        </w:rPr>
        <w:t>B.</w:t>
        <w:t xml:space="preserve">    </w:t>
      </w:r>
      <w:r>
        <w:rPr>
          <w:sz w:val="16"/>
        </w:rPr>
        <w:t>等高线平距</w:t>
        <w:br/>
        <w:br/>
      </w:r>
      <w:r>
        <w:rPr>
          <w:sz w:val="16"/>
        </w:rPr>
        <w:t>C.</w:t>
        <w:t xml:space="preserve">    </w:t>
      </w:r>
      <w:r>
        <w:rPr>
          <w:sz w:val="16"/>
        </w:rPr>
        <w:t>等高距</w:t>
        <w:br/>
        <w:br/>
      </w:r>
      <w:r>
        <w:rPr>
          <w:sz w:val="16"/>
        </w:rPr>
        <w:t>D.</w:t>
        <w:t xml:space="preserve">    </w:t>
      </w:r>
      <w:r>
        <w:rPr>
          <w:sz w:val="16"/>
        </w:rPr>
        <w:t>计曲线</w:t>
        <w:br/>
        <w:br/>
        <w:br/>
      </w:r>
      <w:r>
        <w:rPr>
          <w:sz w:val="16"/>
        </w:rPr>
        <w:t>正确答案</w:t>
      </w:r>
      <w:r>
        <w:rPr>
          <w:sz w:val="16"/>
        </w:rPr>
        <w:t>：C</w:t>
        <w:br/>
      </w:r>
      <w:r>
        <w:rPr>
          <w:sz w:val="16"/>
        </w:rPr>
        <w:t>答案解释</w:t>
      </w:r>
      <w:r>
        <w:rPr>
          <w:sz w:val="16"/>
        </w:rPr>
        <w:t>：暂无</w:t>
      </w:r>
    </w:p>
    <w:p>
      <w:pPr>
        <w:spacing w:line="240" w:lineRule="auto" w:before="400" w:after="0"/>
        <w:jc w:val="left"/>
      </w:pPr>
      <w:r/>
      <w:r>
        <w:rPr>
          <w:sz w:val="24"/>
        </w:rPr>
      </w:r>
      <w:r>
        <w:rPr>
          <w:sz w:val="24"/>
        </w:rPr>
        <w:t>18.</w:t>
        <w:t xml:space="preserve">    </w:t>
      </w:r>
      <w:r>
        <w:rPr>
          <w:sz w:val="24"/>
        </w:rPr>
        <w:t>8．地面两点间的水平距离是指</w:t>
        <w:br/>
      </w:r>
    </w:p>
    <w:p>
      <w:pPr>
        <w:spacing w:line="240" w:lineRule="auto"/>
        <w:jc w:val="left"/>
      </w:pPr>
      <w:r>
        <w:rPr>
          <w:sz w:val="18"/>
        </w:rPr>
      </w:r>
      <w:r>
        <w:rPr>
          <w:color w:val="494949"/>
          <w:sz w:val="18"/>
        </w:rPr>
        <w:t>单选题</w:t>
      </w:r>
      <w:r>
        <w:rPr>
          <w:color w:val="494949"/>
          <w:sz w:val="18"/>
        </w:rPr>
        <w:t>(</w:t>
      </w:r>
      <w:r>
        <w:rPr>
          <w:color w:val="494949"/>
          <w:sz w:val="18"/>
        </w:rPr>
        <w:t>5.0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该二地面点间连线的长度</w:t>
        <w:br/>
        <w:br/>
      </w:r>
      <w:r>
        <w:rPr>
          <w:sz w:val="16"/>
        </w:rPr>
        <w:t>B.</w:t>
        <w:t xml:space="preserve">    </w:t>
      </w:r>
      <w:r>
        <w:rPr>
          <w:sz w:val="16"/>
        </w:rPr>
        <w:t>该二地面点之连线投影于竖直面上的线段长度</w:t>
        <w:br/>
        <w:br/>
      </w:r>
      <w:r>
        <w:rPr>
          <w:sz w:val="16"/>
        </w:rPr>
        <w:t>C.</w:t>
        <w:t xml:space="preserve">    </w:t>
      </w:r>
      <w:r>
        <w:rPr>
          <w:sz w:val="16"/>
        </w:rPr>
        <w:t>该二地面点之连线铅垂投影于水平面上的线段长度</w:t>
        <w:br/>
        <w:br/>
      </w:r>
      <w:r>
        <w:rPr>
          <w:sz w:val="16"/>
        </w:rPr>
        <w:t>D.</w:t>
        <w:t xml:space="preserve">    </w:t>
      </w:r>
      <w:r>
        <w:rPr>
          <w:sz w:val="16"/>
        </w:rPr>
        <w:t>过该二地面点的铅垂线之间的距离</w:t>
        <w:br/>
        <w:br/>
        <w:br/>
      </w:r>
      <w:r>
        <w:rPr>
          <w:sz w:val="16"/>
        </w:rPr>
        <w:t>正确答案</w:t>
      </w:r>
      <w:r>
        <w:rPr>
          <w:sz w:val="16"/>
        </w:rPr>
        <w:t>：C</w:t>
        <w:br/>
      </w:r>
      <w:r>
        <w:rPr>
          <w:sz w:val="16"/>
        </w:rPr>
        <w:t>答案解释</w:t>
      </w:r>
      <w:r>
        <w:rPr>
          <w:sz w:val="16"/>
        </w:rPr>
        <w:t>：暂无</w:t>
      </w:r>
    </w:p>
    <w:p>
      <w:pPr>
        <w:spacing w:line="240" w:lineRule="auto" w:before="400" w:after="0"/>
        <w:jc w:val="left"/>
      </w:pPr>
      <w:r/>
      <w:r>
        <w:rPr>
          <w:sz w:val="24"/>
        </w:rPr>
      </w:r>
      <w:r>
        <w:rPr>
          <w:sz w:val="24"/>
        </w:rPr>
        <w:t>19.</w:t>
        <w:t xml:space="preserve">    </w:t>
      </w:r>
      <w:r>
        <w:rPr>
          <w:sz w:val="24"/>
        </w:rPr>
        <w:t>9．要将0.1m宽的地物在地形图上表示出来，所选的测图比例尺不宜小于</w:t>
        <w:br/>
      </w:r>
    </w:p>
    <w:p>
      <w:pPr>
        <w:spacing w:line="240" w:lineRule="auto"/>
        <w:jc w:val="left"/>
      </w:pPr>
      <w:r>
        <w:rPr>
          <w:sz w:val="18"/>
        </w:rPr>
      </w:r>
      <w:r>
        <w:rPr>
          <w:color w:val="494949"/>
          <w:sz w:val="18"/>
        </w:rPr>
        <w:t>单选题</w:t>
      </w:r>
      <w:r>
        <w:rPr>
          <w:color w:val="494949"/>
          <w:sz w:val="18"/>
        </w:rPr>
        <w:t>(</w:t>
      </w:r>
      <w:r>
        <w:rPr>
          <w:color w:val="494949"/>
          <w:sz w:val="18"/>
        </w:rPr>
        <w:t>5.0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 xml:space="preserve">1:500  </w:t>
        <w:br/>
        <w:br/>
      </w:r>
      <w:r>
        <w:rPr>
          <w:sz w:val="16"/>
        </w:rPr>
        <w:t>B.</w:t>
        <w:t xml:space="preserve">    </w:t>
      </w:r>
      <w:r>
        <w:rPr>
          <w:sz w:val="16"/>
        </w:rPr>
        <w:t>1:1000</w:t>
        <w:br/>
        <w:br/>
      </w:r>
      <w:r>
        <w:rPr>
          <w:sz w:val="16"/>
        </w:rPr>
        <w:t>C.</w:t>
        <w:t xml:space="preserve">    </w:t>
      </w:r>
      <w:r>
        <w:rPr>
          <w:sz w:val="16"/>
        </w:rPr>
        <w:t>1:2000</w:t>
        <w:br/>
        <w:br/>
      </w:r>
      <w:r>
        <w:rPr>
          <w:sz w:val="16"/>
        </w:rPr>
        <w:t>D.</w:t>
        <w:t xml:space="preserve">    </w:t>
      </w:r>
      <w:r>
        <w:rPr>
          <w:sz w:val="16"/>
        </w:rPr>
        <w:t>1:5000</w:t>
        <w:br/>
        <w:br/>
        <w:br/>
      </w:r>
      <w:r>
        <w:rPr>
          <w:sz w:val="16"/>
        </w:rPr>
        <w:t>正确答案</w:t>
      </w:r>
      <w:r>
        <w:rPr>
          <w:sz w:val="16"/>
        </w:rPr>
        <w:t>：B</w:t>
        <w:br/>
      </w:r>
      <w:r>
        <w:rPr>
          <w:sz w:val="16"/>
        </w:rPr>
        <w:t>答案解释</w:t>
      </w:r>
      <w:r>
        <w:rPr>
          <w:sz w:val="16"/>
        </w:rPr>
        <w:t>：暂无</w:t>
      </w:r>
    </w:p>
    <w:p>
      <w:pPr>
        <w:spacing w:line="240" w:lineRule="auto" w:before="400" w:after="0"/>
        <w:jc w:val="left"/>
      </w:pPr>
      <w:r/>
      <w:r>
        <w:rPr>
          <w:sz w:val="24"/>
        </w:rPr>
      </w:r>
      <w:r>
        <w:rPr>
          <w:sz w:val="24"/>
        </w:rPr>
        <w:t>20.</w:t>
        <w:t xml:space="preserve">    </w:t>
      </w:r>
      <w:r>
        <w:rPr>
          <w:sz w:val="24"/>
        </w:rPr>
        <w:t>10．1:2000地形图的比例尺精度为</w:t>
        <w:br/>
      </w:r>
    </w:p>
    <w:p>
      <w:pPr>
        <w:spacing w:line="240" w:lineRule="auto"/>
        <w:jc w:val="left"/>
      </w:pPr>
      <w:r>
        <w:rPr>
          <w:sz w:val="18"/>
        </w:rPr>
      </w:r>
      <w:r>
        <w:rPr>
          <w:color w:val="494949"/>
          <w:sz w:val="18"/>
        </w:rPr>
        <w:t>单选题</w:t>
      </w:r>
      <w:r>
        <w:rPr>
          <w:color w:val="494949"/>
          <w:sz w:val="18"/>
        </w:rPr>
        <w:t>(</w:t>
      </w:r>
      <w:r>
        <w:rPr>
          <w:color w:val="494949"/>
          <w:sz w:val="18"/>
        </w:rPr>
        <w:t>5.0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 xml:space="preserve">0.05m  </w:t>
        <w:br/>
        <w:br/>
      </w:r>
      <w:r>
        <w:rPr>
          <w:sz w:val="16"/>
        </w:rPr>
        <w:t>B.</w:t>
        <w:t xml:space="preserve">    </w:t>
      </w:r>
      <w:r>
        <w:rPr>
          <w:sz w:val="16"/>
        </w:rPr>
        <w:t>0.1m</w:t>
        <w:br/>
        <w:br/>
      </w:r>
      <w:r>
        <w:rPr>
          <w:sz w:val="16"/>
        </w:rPr>
        <w:t>C.</w:t>
        <w:t xml:space="preserve">    </w:t>
      </w:r>
      <w:r>
        <w:rPr>
          <w:sz w:val="16"/>
        </w:rPr>
        <w:t>0.2m</w:t>
        <w:br/>
        <w:br/>
      </w:r>
      <w:r>
        <w:rPr>
          <w:sz w:val="16"/>
        </w:rPr>
        <w:t>D.</w:t>
        <w:t xml:space="preserve">    </w:t>
      </w:r>
      <w:r>
        <w:rPr>
          <w:sz w:val="16"/>
        </w:rPr>
        <w:t>0.5m</w:t>
        <w:br/>
        <w:br/>
        <w:br/>
      </w:r>
      <w:r>
        <w:rPr>
          <w:sz w:val="16"/>
        </w:rPr>
        <w:t>正确答案</w:t>
      </w:r>
      <w:r>
        <w:rPr>
          <w:sz w:val="16"/>
        </w:rPr>
        <w:t>：C</w:t>
        <w:br/>
      </w:r>
      <w:r>
        <w:rPr>
          <w:sz w:val="16"/>
        </w:rPr>
        <w:t>答案解释</w:t>
      </w:r>
      <w:r>
        <w:rPr>
          <w:sz w:val="16"/>
        </w:rPr>
        <w:t>：暂无</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宋体" w:hAnsi="宋体" w:eastAsia="宋体"/>
      <w:sz w:val="20"/>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