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
        <w:rPr>
          <w:b/>
          <w:sz w:val="30"/>
        </w:rPr>
        <w:br/>
      </w:r>
      <w:r>
        <w:rPr>
          <w:sz w:val="30"/>
        </w:rPr>
        <w:t>儿童文学与绘本 · 形考任务二</w:t>
      </w:r>
    </w:p>
    <w:p>
      <w:pPr>
        <w:spacing w:line="240" w:lineRule="auto" w:before="400" w:after="0"/>
        <w:jc w:val="left"/>
      </w:pPr>
      <w:r/>
      <w:r>
        <w:rPr>
          <w:sz w:val="24"/>
        </w:rPr>
      </w:r>
      <w:r>
        <w:rPr>
          <w:sz w:val="24"/>
        </w:rPr>
        <w:t>1.</w:t>
        <w:t xml:space="preserve">    </w:t>
      </w:r>
      <w:r>
        <w:rPr>
          <w:color w:val="595959"/>
          <w:sz w:val="24"/>
        </w:rPr>
        <w:t>幼儿文学应特别注重（     ）</w:t>
        <w:br/>
      </w:r>
    </w:p>
    <w:p>
      <w:pPr>
        <w:spacing w:line="240" w:lineRule="auto"/>
        <w:jc w:val="left"/>
      </w:pPr>
      <w:r>
        <w:rPr>
          <w:sz w:val="18"/>
        </w:rPr>
      </w:r>
      <w:r>
        <w:rPr>
          <w:color w:val="494949"/>
          <w:sz w:val="18"/>
        </w:rPr>
        <w:b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color w:val="595959"/>
          <w:sz w:val="16"/>
        </w:rPr>
        <w:t>简单性</w:t>
        <w:br/>
        <w:br/>
      </w:r>
      <w:r>
        <w:rPr>
          <w:sz w:val="16"/>
        </w:rPr>
        <w:br/>
        <w:t>B.</w:t>
        <w:t xml:space="preserve">    </w:t>
      </w:r>
      <w:r>
        <w:rPr>
          <w:color w:val="595959"/>
          <w:sz w:val="16"/>
        </w:rPr>
        <w:t>故事性和新奇性</w:t>
        <w:br/>
        <w:br/>
      </w:r>
      <w:r>
        <w:rPr>
          <w:sz w:val="16"/>
        </w:rPr>
        <w:br/>
        <w:t>C.</w:t>
        <w:t xml:space="preserve">    </w:t>
      </w:r>
      <w:r>
        <w:rPr>
          <w:color w:val="595959"/>
          <w:sz w:val="16"/>
        </w:rPr>
        <w:t>教育性</w:t>
        <w:br/>
        <w:br/>
      </w:r>
      <w:r>
        <w:rPr>
          <w:sz w:val="16"/>
        </w:rPr>
        <w:br/>
        <w:t>D.</w:t>
        <w:t xml:space="preserve">    </w:t>
      </w:r>
      <w:r>
        <w:rPr>
          <w:color w:val="595959"/>
          <w:sz w:val="16"/>
        </w:rPr>
        <w:t>趣味性和娱乐性</w:t>
        <w:br/>
        <w:br/>
        <w:br/>
      </w:r>
      <w:r>
        <w:rPr>
          <w:sz w:val="16"/>
        </w:rPr>
        <w:br/>
        <w:t>正确答案</w:t>
      </w:r>
      <w:r>
        <w:rPr>
          <w:sz w:val="16"/>
        </w:rPr>
        <w:t>：D</w:t>
        <w:br/>
      </w:r>
      <w:r>
        <w:rPr>
          <w:sz w:val="16"/>
        </w:rPr>
        <w:t>答案解释</w:t>
      </w:r>
      <w:r>
        <w:rPr>
          <w:sz w:val="16"/>
        </w:rPr>
        <w:t>：暂无</w:t>
      </w:r>
    </w:p>
    <w:p>
      <w:pPr>
        <w:spacing w:line="240" w:lineRule="auto" w:before="400" w:after="0"/>
        <w:jc w:val="left"/>
      </w:pPr>
      <w:r/>
      <w:r>
        <w:rPr>
          <w:sz w:val="24"/>
        </w:rPr>
      </w:r>
      <w:r>
        <w:rPr>
          <w:sz w:val="24"/>
        </w:rPr>
        <w:t>2.</w:t>
        <w:t xml:space="preserve">    </w:t>
      </w:r>
      <w:r>
        <w:rPr>
          <w:color w:val="595959"/>
          <w:sz w:val="24"/>
        </w:rPr>
        <w:t>儿童文学（狭义）应特别注重（    ）</w:t>
        <w:br/>
      </w:r>
    </w:p>
    <w:p>
      <w:pPr>
        <w:spacing w:line="240" w:lineRule="auto"/>
        <w:jc w:val="left"/>
      </w:pPr>
      <w:r>
        <w:rPr>
          <w:sz w:val="18"/>
        </w:rPr>
      </w:r>
      <w:r>
        <w:rPr>
          <w:color w:val="494949"/>
          <w:sz w:val="18"/>
        </w:rPr>
        <w:b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color w:val="595959"/>
          <w:sz w:val="16"/>
        </w:rPr>
        <w:t>美育和引导</w:t>
        <w:br/>
        <w:br/>
      </w:r>
      <w:r>
        <w:rPr>
          <w:sz w:val="16"/>
        </w:rPr>
        <w:br/>
        <w:t>B.</w:t>
        <w:t xml:space="preserve">    </w:t>
      </w:r>
      <w:r>
        <w:rPr>
          <w:color w:val="595959"/>
          <w:sz w:val="16"/>
        </w:rPr>
        <w:t>趣味和娱乐</w:t>
        <w:br/>
        <w:br/>
      </w:r>
      <w:r>
        <w:rPr>
          <w:sz w:val="16"/>
        </w:rPr>
        <w:br/>
        <w:t>C.</w:t>
        <w:t xml:space="preserve">    </w:t>
      </w:r>
      <w:r>
        <w:rPr>
          <w:color w:val="595959"/>
          <w:sz w:val="16"/>
        </w:rPr>
        <w:t>幻想和想象</w:t>
        <w:br/>
        <w:br/>
      </w:r>
      <w:r>
        <w:rPr>
          <w:sz w:val="16"/>
        </w:rPr>
        <w:br/>
        <w:t>D.</w:t>
        <w:t xml:space="preserve">    </w:t>
      </w:r>
      <w:r>
        <w:rPr>
          <w:color w:val="595959"/>
          <w:sz w:val="16"/>
        </w:rPr>
        <w:t>想象和认知</w:t>
        <w:br/>
        <w:br/>
        <w:br/>
      </w:r>
      <w:r>
        <w:rPr>
          <w:sz w:val="16"/>
        </w:rPr>
        <w:br/>
        <w:t>正确答案</w:t>
      </w:r>
      <w:r>
        <w:rPr>
          <w:sz w:val="16"/>
        </w:rPr>
        <w:t>：D</w:t>
        <w:br/>
      </w:r>
      <w:r>
        <w:rPr>
          <w:sz w:val="16"/>
        </w:rPr>
        <w:t>答案解释</w:t>
      </w:r>
      <w:r>
        <w:rPr>
          <w:sz w:val="16"/>
        </w:rPr>
        <w:t>：暂无</w:t>
      </w:r>
    </w:p>
    <w:p>
      <w:pPr>
        <w:spacing w:line="240" w:lineRule="auto" w:before="400" w:after="0"/>
        <w:jc w:val="left"/>
      </w:pPr>
      <w:r/>
      <w:r>
        <w:rPr>
          <w:sz w:val="24"/>
        </w:rPr>
      </w:r>
      <w:r>
        <w:rPr>
          <w:sz w:val="24"/>
        </w:rPr>
        <w:t>3.</w:t>
        <w:t xml:space="preserve">    </w:t>
      </w:r>
      <w:r>
        <w:rPr>
          <w:color w:val="595959"/>
          <w:sz w:val="24"/>
        </w:rPr>
        <w:t>幼儿接受文学的主要方式是（   ）</w:t>
        <w:br/>
      </w:r>
    </w:p>
    <w:p>
      <w:pPr>
        <w:spacing w:line="240" w:lineRule="auto"/>
        <w:jc w:val="left"/>
      </w:pPr>
      <w:r>
        <w:rPr>
          <w:sz w:val="18"/>
        </w:rPr>
      </w:r>
      <w:r>
        <w:rPr>
          <w:color w:val="494949"/>
          <w:sz w:val="18"/>
        </w:rPr>
        <w:b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color w:val="595959"/>
          <w:sz w:val="16"/>
        </w:rPr>
        <w:t xml:space="preserve">读 </w:t>
        <w:br/>
        <w:br/>
      </w:r>
      <w:r>
        <w:rPr>
          <w:sz w:val="16"/>
        </w:rPr>
        <w:br/>
        <w:t>B.</w:t>
        <w:t xml:space="preserve">    </w:t>
      </w:r>
      <w:r>
        <w:rPr>
          <w:color w:val="595959"/>
          <w:sz w:val="16"/>
        </w:rPr>
        <w:t>看</w:t>
        <w:br/>
        <w:br/>
      </w:r>
      <w:r>
        <w:rPr>
          <w:sz w:val="16"/>
        </w:rPr>
        <w:br/>
        <w:t>C.</w:t>
        <w:t xml:space="preserve">    </w:t>
      </w:r>
      <w:r>
        <w:rPr>
          <w:color w:val="595959"/>
          <w:sz w:val="16"/>
        </w:rPr>
        <w:t>听</w:t>
        <w:br/>
        <w:br/>
      </w:r>
      <w:r>
        <w:rPr>
          <w:sz w:val="16"/>
        </w:rPr>
        <w:br/>
        <w:t>D.</w:t>
        <w:t xml:space="preserve">    </w:t>
      </w:r>
      <w:r>
        <w:rPr>
          <w:color w:val="595959"/>
          <w:sz w:val="16"/>
        </w:rPr>
        <w:t>触摸</w:t>
        <w:br/>
        <w:br/>
        <w:br/>
      </w:r>
      <w:r>
        <w:rPr>
          <w:sz w:val="16"/>
        </w:rPr>
        <w:br/>
        <w:t>正确答案</w:t>
      </w:r>
      <w:r>
        <w:rPr>
          <w:sz w:val="16"/>
        </w:rPr>
        <w:t>：C</w:t>
        <w:br/>
      </w:r>
      <w:r>
        <w:rPr>
          <w:sz w:val="16"/>
        </w:rPr>
        <w:t>答案解释</w:t>
      </w:r>
      <w:r>
        <w:rPr>
          <w:sz w:val="16"/>
        </w:rPr>
        <w:t>：暂无</w:t>
      </w:r>
    </w:p>
    <w:p>
      <w:pPr>
        <w:spacing w:line="240" w:lineRule="auto" w:before="400" w:after="0"/>
        <w:jc w:val="left"/>
      </w:pPr>
      <w:r/>
      <w:r>
        <w:rPr>
          <w:sz w:val="24"/>
        </w:rPr>
      </w:r>
      <w:r>
        <w:rPr>
          <w:sz w:val="24"/>
        </w:rPr>
        <w:t>4.</w:t>
        <w:t xml:space="preserve">    </w:t>
      </w:r>
      <w:r>
        <w:rPr>
          <w:color w:val="595959"/>
          <w:sz w:val="24"/>
        </w:rPr>
        <w:t>专属于儿童文学领域的文学体裁是（     ）</w:t>
        <w:br/>
      </w:r>
    </w:p>
    <w:p>
      <w:pPr>
        <w:spacing w:line="240" w:lineRule="auto"/>
        <w:jc w:val="left"/>
      </w:pPr>
      <w:r>
        <w:rPr>
          <w:sz w:val="18"/>
        </w:rPr>
      </w:r>
      <w:r>
        <w:rPr>
          <w:color w:val="494949"/>
          <w:sz w:val="18"/>
        </w:rPr>
        <w:b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color w:val="595959"/>
          <w:sz w:val="16"/>
        </w:rPr>
        <w:t>儿歌和寓言</w:t>
        <w:br/>
        <w:br/>
      </w:r>
      <w:r>
        <w:rPr>
          <w:sz w:val="16"/>
        </w:rPr>
        <w:t>B.</w:t>
        <w:t xml:space="preserve">    </w:t>
      </w:r>
      <w:r>
        <w:rPr>
          <w:color w:val="595959"/>
          <w:sz w:val="16"/>
        </w:rPr>
        <w:t>儿歌和童话</w:t>
        <w:br/>
        <w:br/>
      </w:r>
      <w:r>
        <w:rPr>
          <w:sz w:val="16"/>
        </w:rPr>
        <w:br/>
        <w:t>C.</w:t>
        <w:t xml:space="preserve">    </w:t>
      </w:r>
      <w:r>
        <w:rPr>
          <w:color w:val="595959"/>
          <w:sz w:val="16"/>
        </w:rPr>
        <w:t>童话和寓言</w:t>
        <w:br/>
        <w:br/>
      </w:r>
      <w:r>
        <w:rPr>
          <w:sz w:val="16"/>
        </w:rPr>
        <w:br/>
        <w:t>D.</w:t>
        <w:t xml:space="preserve">    </w:t>
      </w:r>
      <w:r>
        <w:rPr>
          <w:color w:val="595959"/>
          <w:sz w:val="16"/>
        </w:rPr>
        <w:t>童话和故事</w:t>
        <w:br/>
        <w:br/>
        <w:br/>
      </w:r>
      <w:r>
        <w:rPr>
          <w:sz w:val="16"/>
        </w:rPr>
        <w:br/>
        <w:t>正确答案</w:t>
      </w:r>
      <w:r>
        <w:rPr>
          <w:sz w:val="16"/>
        </w:rPr>
        <w:t>：B</w:t>
        <w:br/>
      </w:r>
      <w:r>
        <w:rPr>
          <w:sz w:val="16"/>
        </w:rPr>
        <w:t>答案解释</w:t>
      </w:r>
      <w:r>
        <w:rPr>
          <w:sz w:val="16"/>
        </w:rPr>
        <w:t>：暂无</w:t>
      </w:r>
    </w:p>
    <w:p>
      <w:pPr>
        <w:spacing w:line="240" w:lineRule="auto" w:before="400" w:after="0"/>
        <w:jc w:val="left"/>
      </w:pPr>
      <w:r/>
      <w:r>
        <w:rPr>
          <w:sz w:val="24"/>
        </w:rPr>
      </w:r>
      <w:r>
        <w:rPr>
          <w:sz w:val="24"/>
        </w:rPr>
        <w:t>5.</w:t>
        <w:t xml:space="preserve">    </w:t>
      </w:r>
      <w:r>
        <w:rPr>
          <w:color w:val="595959"/>
          <w:sz w:val="24"/>
        </w:rPr>
        <w:t>幼儿文学中最古老的两种文体形式是（     ）</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color w:val="595959"/>
          <w:sz w:val="16"/>
        </w:rPr>
        <w:t>神话、儿歌</w:t>
        <w:br/>
        <w:br/>
      </w:r>
      <w:r>
        <w:rPr>
          <w:sz w:val="16"/>
        </w:rPr>
        <w:br/>
        <w:t>B.</w:t>
        <w:t xml:space="preserve">    </w:t>
      </w:r>
      <w:r>
        <w:rPr>
          <w:color w:val="595959"/>
          <w:sz w:val="16"/>
        </w:rPr>
        <w:t>神话、故事</w:t>
        <w:br/>
        <w:br/>
      </w:r>
      <w:r>
        <w:rPr>
          <w:sz w:val="16"/>
        </w:rPr>
        <w:br/>
        <w:t>C.</w:t>
        <w:t xml:space="preserve">    </w:t>
      </w:r>
      <w:r>
        <w:rPr>
          <w:color w:val="595959"/>
          <w:sz w:val="16"/>
        </w:rPr>
        <w:t>儿歌、童话</w:t>
        <w:br/>
        <w:br/>
      </w:r>
      <w:r>
        <w:rPr>
          <w:sz w:val="16"/>
        </w:rPr>
        <w:br/>
        <w:t>D.</w:t>
        <w:t xml:space="preserve">    </w:t>
      </w:r>
      <w:r>
        <w:rPr>
          <w:color w:val="595959"/>
          <w:sz w:val="16"/>
        </w:rPr>
        <w:t>儿歌、寓言</w:t>
        <w:br/>
        <w:br/>
        <w:br/>
      </w:r>
      <w:r>
        <w:rPr>
          <w:sz w:val="16"/>
        </w:rPr>
        <w:br/>
        <w:t>正确答案</w:t>
      </w:r>
      <w:r>
        <w:rPr>
          <w:sz w:val="16"/>
        </w:rPr>
        <w:t>：C</w:t>
        <w:br/>
      </w:r>
      <w:r>
        <w:rPr>
          <w:sz w:val="16"/>
        </w:rPr>
        <w:t>答案解释</w:t>
      </w:r>
      <w:r>
        <w:rPr>
          <w:sz w:val="16"/>
        </w:rPr>
        <w:t>：暂无</w:t>
      </w:r>
    </w:p>
    <w:p>
      <w:pPr>
        <w:spacing w:line="240" w:lineRule="auto" w:before="400" w:after="0"/>
        <w:jc w:val="left"/>
      </w:pPr>
      <w:r/>
      <w:r>
        <w:rPr>
          <w:sz w:val="24"/>
        </w:rPr>
      </w:r>
      <w:r>
        <w:rPr>
          <w:sz w:val="24"/>
        </w:rPr>
        <w:t>6.</w:t>
        <w:t xml:space="preserve">    </w:t>
      </w:r>
      <w:r>
        <w:rPr>
          <w:color w:val="595959"/>
          <w:sz w:val="24"/>
        </w:rPr>
        <w:t>童话名篇《大萝卜》的作者是（     ）</w:t>
        <w:br/>
      </w:r>
    </w:p>
    <w:p>
      <w:pPr>
        <w:spacing w:line="240" w:lineRule="auto"/>
        <w:jc w:val="left"/>
      </w:pPr>
      <w:r>
        <w:rPr>
          <w:sz w:val="18"/>
        </w:rPr>
      </w:r>
      <w:r>
        <w:rPr>
          <w:color w:val="494949"/>
          <w:sz w:val="18"/>
        </w:rPr>
        <w:b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color w:val="595959"/>
          <w:sz w:val="16"/>
        </w:rPr>
        <w:t>安徒生</w:t>
        <w:br/>
        <w:br/>
      </w:r>
      <w:r>
        <w:rPr>
          <w:sz w:val="16"/>
        </w:rPr>
        <w:br/>
        <w:t>B.</w:t>
        <w:t xml:space="preserve">    </w:t>
      </w:r>
      <w:r>
        <w:rPr>
          <w:color w:val="595959"/>
          <w:sz w:val="16"/>
        </w:rPr>
        <w:t>阿·托尔斯泰</w:t>
        <w:br/>
        <w:br/>
      </w:r>
      <w:r>
        <w:rPr>
          <w:sz w:val="16"/>
        </w:rPr>
        <w:br/>
        <w:t>C.</w:t>
        <w:t xml:space="preserve">    </w:t>
      </w:r>
      <w:r>
        <w:rPr>
          <w:color w:val="595959"/>
          <w:sz w:val="16"/>
        </w:rPr>
        <w:t>列夫·托尔斯泰</w:t>
        <w:br/>
        <w:br/>
      </w:r>
      <w:r>
        <w:rPr>
          <w:sz w:val="16"/>
        </w:rPr>
        <w:br/>
        <w:t>D.</w:t>
        <w:t xml:space="preserve">    </w:t>
      </w:r>
      <w:r>
        <w:rPr>
          <w:color w:val="595959"/>
          <w:sz w:val="16"/>
        </w:rPr>
        <w:t>马雅可夫斯基</w:t>
        <w:br/>
        <w:br/>
        <w:br/>
      </w:r>
      <w:r>
        <w:rPr>
          <w:sz w:val="16"/>
        </w:rPr>
        <w:br/>
        <w:t>正确答案</w:t>
      </w:r>
      <w:r>
        <w:rPr>
          <w:sz w:val="16"/>
        </w:rPr>
        <w:t>：B</w:t>
        <w:br/>
      </w:r>
      <w:r>
        <w:rPr>
          <w:sz w:val="16"/>
        </w:rPr>
        <w:t>答案解释</w:t>
      </w:r>
      <w:r>
        <w:rPr>
          <w:sz w:val="16"/>
        </w:rPr>
        <w:t>：暂无</w:t>
      </w:r>
    </w:p>
    <w:p>
      <w:pPr>
        <w:spacing w:line="240" w:lineRule="auto" w:before="400" w:after="0"/>
        <w:jc w:val="left"/>
      </w:pPr>
      <w:r/>
      <w:r>
        <w:rPr>
          <w:sz w:val="24"/>
        </w:rPr>
      </w:r>
      <w:r>
        <w:rPr>
          <w:sz w:val="24"/>
        </w:rPr>
        <w:t>7.</w:t>
        <w:t xml:space="preserve">    </w:t>
      </w:r>
      <w:r>
        <w:rPr>
          <w:color w:val="595959"/>
          <w:sz w:val="24"/>
        </w:rPr>
        <w:t>“夜里老鼠吱吱叫，／我学猫儿‘妙唔妙……’／老鼠吓得不敢动，／我在床上偷偷笑。”赵家瑶的这首《我学猫儿》着重体现了幼儿文学的哪一美学特征（    ）</w:t>
        <w:br/>
      </w:r>
    </w:p>
    <w:p>
      <w:pPr>
        <w:spacing w:line="240" w:lineRule="auto"/>
        <w:jc w:val="left"/>
      </w:pPr>
      <w:r>
        <w:rPr>
          <w:sz w:val="18"/>
        </w:rPr>
      </w:r>
      <w:r>
        <w:rPr>
          <w:color w:val="494949"/>
          <w:sz w:val="18"/>
        </w:rPr>
        <w:b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color w:val="595959"/>
          <w:sz w:val="16"/>
        </w:rPr>
        <w:t xml:space="preserve">稚拙美 </w:t>
        <w:br/>
        <w:br/>
      </w:r>
      <w:r>
        <w:rPr>
          <w:sz w:val="16"/>
        </w:rPr>
        <w:br/>
        <w:t>B.</w:t>
        <w:t xml:space="preserve">    </w:t>
      </w:r>
      <w:r>
        <w:rPr>
          <w:color w:val="595959"/>
          <w:sz w:val="16"/>
        </w:rPr>
        <w:t xml:space="preserve">纯真美 </w:t>
        <w:br/>
        <w:br/>
      </w:r>
      <w:r>
        <w:rPr>
          <w:sz w:val="16"/>
        </w:rPr>
        <w:br/>
        <w:t>C.</w:t>
        <w:t xml:space="preserve">    </w:t>
      </w:r>
      <w:r>
        <w:rPr>
          <w:color w:val="595959"/>
          <w:sz w:val="16"/>
        </w:rPr>
        <w:t>朴素美</w:t>
        <w:br/>
        <w:br/>
      </w:r>
      <w:r>
        <w:rPr>
          <w:sz w:val="16"/>
        </w:rPr>
        <w:br/>
        <w:t>D.</w:t>
        <w:t xml:space="preserve">    </w:t>
      </w:r>
      <w:r>
        <w:rPr>
          <w:color w:val="595959"/>
          <w:sz w:val="16"/>
        </w:rPr>
        <w:t>荒诞美</w:t>
        <w:br/>
        <w:br/>
        <w:br/>
      </w:r>
      <w:r>
        <w:rPr>
          <w:sz w:val="16"/>
        </w:rPr>
        <w:br/>
        <w:t>正确答案</w:t>
      </w:r>
      <w:r>
        <w:rPr>
          <w:sz w:val="16"/>
        </w:rPr>
        <w:t>：A</w:t>
        <w:br/>
      </w:r>
      <w:r>
        <w:rPr>
          <w:sz w:val="16"/>
        </w:rPr>
        <w:t>答案解释</w:t>
      </w:r>
      <w:r>
        <w:rPr>
          <w:sz w:val="16"/>
        </w:rPr>
        <w:t>：暂无</w:t>
      </w:r>
    </w:p>
    <w:p>
      <w:pPr>
        <w:spacing w:line="240" w:lineRule="auto" w:before="400" w:after="0"/>
        <w:jc w:val="left"/>
      </w:pPr>
      <w:r/>
      <w:r>
        <w:rPr>
          <w:sz w:val="24"/>
        </w:rPr>
      </w:r>
      <w:r>
        <w:rPr>
          <w:sz w:val="24"/>
        </w:rPr>
        <w:t>8.</w:t>
        <w:t xml:space="preserve">    </w:t>
      </w:r>
      <w:r>
        <w:rPr>
          <w:color w:val="595959"/>
          <w:sz w:val="24"/>
        </w:rPr>
        <w:t>下列作品中哪一篇（首）出自柯岩之手（    ）</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color w:val="595959"/>
          <w:sz w:val="16"/>
        </w:rPr>
        <w:t>《春天的雪花》</w:t>
        <w:br/>
        <w:br/>
      </w:r>
      <w:r>
        <w:rPr>
          <w:sz w:val="16"/>
        </w:rPr>
        <w:br/>
        <w:t>B.</w:t>
        <w:t xml:space="preserve">    </w:t>
      </w:r>
      <w:r>
        <w:rPr>
          <w:color w:val="595959"/>
          <w:sz w:val="16"/>
        </w:rPr>
        <w:t>《野葡萄》</w:t>
        <w:br/>
        <w:br/>
      </w:r>
      <w:r>
        <w:rPr>
          <w:sz w:val="16"/>
        </w:rPr>
        <w:br/>
        <w:t>C.</w:t>
        <w:t xml:space="preserve">    </w:t>
      </w:r>
      <w:r>
        <w:rPr>
          <w:color w:val="595959"/>
          <w:sz w:val="16"/>
        </w:rPr>
        <w:t>《小熊拔牙》</w:t>
        <w:br/>
        <w:br/>
      </w:r>
      <w:r>
        <w:rPr>
          <w:sz w:val="16"/>
        </w:rPr>
        <w:br/>
        <w:t>D.</w:t>
        <w:t xml:space="preserve">    </w:t>
      </w:r>
      <w:r>
        <w:rPr>
          <w:color w:val="595959"/>
          <w:sz w:val="16"/>
        </w:rPr>
        <w:t>《小猴吃瓜果》</w:t>
        <w:br/>
        <w:br/>
        <w:br/>
      </w:r>
      <w:r>
        <w:rPr>
          <w:sz w:val="16"/>
        </w:rPr>
        <w:br/>
        <w:t>正确答案</w:t>
      </w:r>
      <w:r>
        <w:rPr>
          <w:sz w:val="16"/>
        </w:rPr>
        <w:t>：C</w:t>
        <w:br/>
      </w:r>
      <w:r>
        <w:rPr>
          <w:sz w:val="16"/>
        </w:rPr>
        <w:t>答案解释</w:t>
      </w:r>
      <w:r>
        <w:rPr>
          <w:sz w:val="16"/>
        </w:rPr>
        <w:t>：暂无</w:t>
      </w:r>
    </w:p>
    <w:p>
      <w:pPr>
        <w:spacing w:line="240" w:lineRule="auto" w:before="400" w:after="0"/>
        <w:jc w:val="left"/>
      </w:pPr>
      <w:r/>
      <w:r>
        <w:rPr>
          <w:sz w:val="24"/>
        </w:rPr>
      </w:r>
      <w:r>
        <w:rPr>
          <w:sz w:val="24"/>
        </w:rPr>
        <w:t>9.</w:t>
        <w:t xml:space="preserve">    </w:t>
      </w:r>
      <w:r>
        <w:rPr>
          <w:color w:val="595959"/>
          <w:sz w:val="24"/>
        </w:rPr>
        <w:t>幼儿极富想象性的思维特征是幼儿文学作品中哪种修辞手法使用的前提（    ）</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color w:val="595959"/>
          <w:sz w:val="16"/>
        </w:rPr>
        <w:t>摹状</w:t>
        <w:br/>
        <w:br/>
      </w:r>
      <w:r>
        <w:rPr>
          <w:sz w:val="16"/>
        </w:rPr>
        <w:br/>
        <w:t>B.</w:t>
        <w:t xml:space="preserve">    </w:t>
      </w:r>
      <w:r>
        <w:rPr>
          <w:color w:val="595959"/>
          <w:sz w:val="16"/>
        </w:rPr>
        <w:t>拟人</w:t>
        <w:br/>
        <w:br/>
      </w:r>
      <w:r>
        <w:rPr>
          <w:sz w:val="16"/>
        </w:rPr>
        <w:br/>
        <w:t>C.</w:t>
        <w:t xml:space="preserve">    </w:t>
      </w:r>
      <w:r>
        <w:rPr>
          <w:color w:val="595959"/>
          <w:sz w:val="16"/>
        </w:rPr>
        <w:t>夸张</w:t>
        <w:br/>
        <w:br/>
      </w:r>
      <w:r>
        <w:rPr>
          <w:sz w:val="16"/>
        </w:rPr>
        <w:br/>
        <w:t>D.</w:t>
        <w:t xml:space="preserve">    </w:t>
      </w:r>
      <w:r>
        <w:rPr>
          <w:color w:val="595959"/>
          <w:sz w:val="16"/>
        </w:rPr>
        <w:t>比喻</w:t>
        <w:br/>
        <w:br/>
        <w:br/>
      </w:r>
      <w:r>
        <w:rPr>
          <w:sz w:val="16"/>
        </w:rPr>
        <w:br/>
        <w:t>正确答案</w:t>
      </w:r>
      <w:r>
        <w:rPr>
          <w:sz w:val="16"/>
        </w:rPr>
        <w:t>：C</w:t>
        <w:br/>
      </w:r>
      <w:r>
        <w:rPr>
          <w:sz w:val="16"/>
        </w:rPr>
        <w:t>答案解释</w:t>
      </w:r>
      <w:r>
        <w:rPr>
          <w:sz w:val="16"/>
        </w:rPr>
        <w:t>：暂无</w:t>
      </w:r>
    </w:p>
    <w:p>
      <w:pPr>
        <w:spacing w:line="240" w:lineRule="auto" w:before="400" w:after="0"/>
        <w:jc w:val="left"/>
      </w:pPr>
      <w:r/>
      <w:r>
        <w:rPr>
          <w:sz w:val="24"/>
        </w:rPr>
      </w:r>
      <w:r>
        <w:rPr>
          <w:sz w:val="24"/>
        </w:rPr>
        <w:t>10.</w:t>
        <w:t xml:space="preserve">    </w:t>
      </w:r>
      <w:r>
        <w:rPr>
          <w:color w:val="595959"/>
          <w:sz w:val="24"/>
        </w:rPr>
        <w:t>“月亮弯弯弯上天，／牛角弯弯弯两边，／镰刀弯弯好割草，／犁头弯弯好种田。”这首广东传统儿歌集中体现了儿歌的哪一功能（    ）</w:t>
        <w:br/>
      </w:r>
    </w:p>
    <w:p>
      <w:pPr>
        <w:spacing w:line="240" w:lineRule="auto"/>
        <w:jc w:val="left"/>
      </w:pPr>
      <w:r>
        <w:rPr>
          <w:sz w:val="18"/>
        </w:rPr>
      </w:r>
      <w:r>
        <w:rPr>
          <w:color w:val="494949"/>
          <w:sz w:val="18"/>
        </w:rPr>
        <w:b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color w:val="595959"/>
          <w:sz w:val="16"/>
        </w:rPr>
        <w:t>陶冶情性</w:t>
        <w:br/>
        <w:br/>
      </w:r>
      <w:r>
        <w:rPr>
          <w:sz w:val="16"/>
        </w:rPr>
        <w:br/>
        <w:t>B.</w:t>
        <w:t xml:space="preserve">    </w:t>
      </w:r>
      <w:r>
        <w:rPr>
          <w:color w:val="595959"/>
          <w:sz w:val="16"/>
        </w:rPr>
        <w:t>启迪心智</w:t>
        <w:br/>
        <w:br/>
      </w:r>
      <w:r>
        <w:rPr>
          <w:sz w:val="16"/>
        </w:rPr>
        <w:br/>
        <w:t>C.</w:t>
        <w:t xml:space="preserve">    </w:t>
      </w:r>
      <w:r>
        <w:rPr>
          <w:color w:val="595959"/>
          <w:sz w:val="16"/>
        </w:rPr>
        <w:t>训练语言</w:t>
        <w:br/>
        <w:br/>
      </w:r>
      <w:r>
        <w:rPr>
          <w:sz w:val="16"/>
        </w:rPr>
        <w:br/>
        <w:t>D.</w:t>
        <w:t xml:space="preserve">    </w:t>
      </w:r>
      <w:r>
        <w:rPr>
          <w:color w:val="595959"/>
          <w:sz w:val="16"/>
        </w:rPr>
        <w:t>矫正发音</w:t>
        <w:br/>
        <w:br/>
        <w:br/>
      </w:r>
      <w:r>
        <w:rPr>
          <w:sz w:val="16"/>
        </w:rPr>
        <w:br/>
        <w:t>正确答案</w:t>
      </w:r>
      <w:r>
        <w:rPr>
          <w:sz w:val="16"/>
        </w:rPr>
        <w:t>：B</w:t>
        <w:br/>
      </w:r>
      <w:r>
        <w:rPr>
          <w:sz w:val="16"/>
        </w:rPr>
        <w:t>答案解释</w:t>
      </w:r>
      <w:r>
        <w:rPr>
          <w:sz w:val="16"/>
        </w:rPr>
        <w:t>：暂无</w:t>
      </w:r>
    </w:p>
    <w:p>
      <w:pPr>
        <w:spacing w:line="240" w:lineRule="auto" w:before="400" w:after="0"/>
        <w:jc w:val="left"/>
      </w:pPr>
      <w:r/>
      <w:r>
        <w:rPr>
          <w:sz w:val="24"/>
        </w:rPr>
      </w:r>
      <w:r>
        <w:rPr>
          <w:sz w:val="24"/>
        </w:rPr>
        <w:t>11.</w:t>
        <w:t xml:space="preserve">    </w:t>
      </w:r>
      <w:r>
        <w:rPr>
          <w:sz w:val="24"/>
        </w:rPr>
        <w:t>绘本《团圆》中</w:t>
      </w:r>
      <w:r>
        <w:rPr>
          <w:color w:val="000000"/>
          <w:sz w:val="24"/>
        </w:rPr>
        <w:t>我的牙被汤圆里的（     ）硌了一下。</w:t>
        <w:br/>
      </w:r>
    </w:p>
    <w:p>
      <w:pPr>
        <w:spacing w:line="240" w:lineRule="auto"/>
        <w:jc w:val="left"/>
      </w:pPr>
      <w:r>
        <w:rPr>
          <w:sz w:val="18"/>
        </w:rPr>
      </w:r>
      <w:r>
        <w:rPr>
          <w:color w:val="494949"/>
          <w:sz w:val="18"/>
        </w:rP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color w:val="000000"/>
          <w:sz w:val="16"/>
        </w:rPr>
        <w:t>好运硬币</w:t>
        <w:br/>
        <w:br/>
      </w:r>
      <w:r>
        <w:rPr>
          <w:sz w:val="16"/>
        </w:rPr>
        <w:br/>
        <w:t>B.</w:t>
        <w:t xml:space="preserve">    </w:t>
      </w:r>
      <w:r>
        <w:rPr>
          <w:color w:val="000000"/>
          <w:sz w:val="16"/>
        </w:rPr>
        <w:t>好运圆球</w:t>
        <w:br/>
        <w:br/>
      </w:r>
      <w:r>
        <w:rPr>
          <w:sz w:val="16"/>
        </w:rPr>
        <w:br/>
        <w:t>C.</w:t>
        <w:t xml:space="preserve">    </w:t>
      </w:r>
      <w:r>
        <w:rPr>
          <w:color w:val="000000"/>
          <w:sz w:val="16"/>
        </w:rPr>
        <w:t>好运戒指</w:t>
        <w:br/>
        <w:br/>
      </w:r>
      <w:r>
        <w:rPr>
          <w:sz w:val="16"/>
        </w:rPr>
        <w:br/>
        <w:t>D.</w:t>
        <w:t xml:space="preserve">    </w:t>
      </w:r>
      <w:r>
        <w:rPr>
          <w:sz w:val="16"/>
        </w:rPr>
        <w:t>好运糖果</w:t>
        <w:br/>
        <w:br/>
        <w:br/>
      </w:r>
      <w:r>
        <w:rPr>
          <w:sz w:val="16"/>
        </w:rPr>
        <w:t>正确答案</w:t>
      </w:r>
      <w:r>
        <w:rPr>
          <w:sz w:val="16"/>
        </w:rPr>
        <w:t>：A</w:t>
        <w:br/>
      </w:r>
      <w:r>
        <w:rPr>
          <w:sz w:val="16"/>
        </w:rPr>
        <w:t>答案解释</w:t>
      </w:r>
      <w:r>
        <w:rPr>
          <w:sz w:val="16"/>
        </w:rPr>
        <w:t>：暂无</w:t>
      </w:r>
    </w:p>
    <w:p>
      <w:pPr>
        <w:spacing w:line="240" w:lineRule="auto" w:before="400" w:after="0"/>
        <w:jc w:val="left"/>
      </w:pPr>
      <w:r/>
      <w:r>
        <w:rPr>
          <w:sz w:val="24"/>
        </w:rPr>
      </w:r>
      <w:r>
        <w:rPr>
          <w:sz w:val="24"/>
        </w:rPr>
        <w:t>12.</w:t>
        <w:t xml:space="preserve">    </w:t>
      </w:r>
      <w:r>
        <w:rPr>
          <w:color w:val="000000"/>
          <w:sz w:val="24"/>
        </w:rPr>
        <w:t>《猜猜我有多爱你》绘本绘图是（     ）。</w:t>
        <w:br/>
      </w:r>
    </w:p>
    <w:p>
      <w:pPr>
        <w:spacing w:line="240" w:lineRule="auto"/>
        <w:jc w:val="left"/>
      </w:pPr>
      <w:r>
        <w:rPr>
          <w:sz w:val="18"/>
        </w:rPr>
      </w:r>
      <w:r>
        <w:rPr>
          <w:color w:val="494949"/>
          <w:sz w:val="18"/>
        </w:rPr>
        <w:br/>
        <w:t>单选题</w:t>
      </w:r>
      <w:r>
        <w:rPr>
          <w:color w:val="494949"/>
          <w:sz w:val="18"/>
        </w:rPr>
        <w:t>(</w:t>
      </w:r>
      <w:r>
        <w:rPr>
          <w:color w:val="494949"/>
          <w:sz w:val="18"/>
        </w:rPr>
        <w:t>5.0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color w:val="000000"/>
          <w:sz w:val="16"/>
        </w:rPr>
        <w:t>山姆 .麦克布雷尼</w:t>
        <w:br/>
        <w:br/>
      </w:r>
      <w:r>
        <w:rPr>
          <w:sz w:val="16"/>
        </w:rPr>
        <w:br/>
        <w:t>B.</w:t>
        <w:t xml:space="preserve">    </w:t>
      </w:r>
      <w:r>
        <w:rPr>
          <w:color w:val="000000"/>
          <w:sz w:val="16"/>
        </w:rPr>
        <w:t>梅子涵</w:t>
        <w:br/>
        <w:br/>
      </w:r>
      <w:r>
        <w:rPr>
          <w:sz w:val="16"/>
        </w:rPr>
        <w:br/>
        <w:t>C.</w:t>
        <w:t xml:space="preserve">    </w:t>
      </w:r>
      <w:r>
        <w:rPr>
          <w:color w:val="000000"/>
          <w:sz w:val="16"/>
        </w:rPr>
        <w:t>安妮塔.婕朗</w:t>
        <w:br/>
        <w:br/>
      </w:r>
      <w:r>
        <w:rPr>
          <w:sz w:val="16"/>
        </w:rPr>
        <w:br/>
        <w:t>D.</w:t>
        <w:t xml:space="preserve">    </w:t>
      </w:r>
      <w:r>
        <w:rPr>
          <w:sz w:val="16"/>
        </w:rPr>
        <w:t>怀特·布朗</w:t>
        <w:br/>
        <w:br/>
        <w:br/>
      </w:r>
      <w:r>
        <w:rPr>
          <w:sz w:val="16"/>
        </w:rPr>
        <w:t>正确答案</w:t>
      </w:r>
      <w:r>
        <w:rPr>
          <w:sz w:val="16"/>
        </w:rPr>
        <w:t>：C</w:t>
        <w:br/>
      </w:r>
      <w:r>
        <w:rPr>
          <w:sz w:val="16"/>
        </w:rPr>
        <w:t>答案解释</w:t>
      </w:r>
      <w:r>
        <w:rPr>
          <w:sz w:val="16"/>
        </w:rPr>
        <w:t>：暂无</w:t>
      </w:r>
    </w:p>
    <w:p>
      <w:pPr>
        <w:spacing w:line="240" w:lineRule="auto" w:before="400" w:after="0"/>
        <w:jc w:val="left"/>
      </w:pPr>
      <w:r/>
      <w:r>
        <w:rPr>
          <w:sz w:val="24"/>
        </w:rPr>
      </w:r>
      <w:r>
        <w:rPr>
          <w:sz w:val="24"/>
        </w:rPr>
        <w:t>13.</w:t>
        <w:t xml:space="preserve">    </w:t>
      </w:r>
      <w:r>
        <w:rPr>
          <w:color w:val="595959"/>
          <w:sz w:val="24"/>
        </w:rPr>
        <w:t>幼儿文学的主题有（      ）</w:t>
        <w:br/>
      </w:r>
    </w:p>
    <w:p>
      <w:pPr>
        <w:spacing w:line="240" w:lineRule="auto"/>
        <w:jc w:val="left"/>
      </w:pPr>
      <w:r>
        <w:rPr>
          <w:sz w:val="18"/>
        </w:rPr>
      </w:r>
      <w:r>
        <w:rPr>
          <w:color w:val="494949"/>
          <w:sz w:val="18"/>
        </w:rPr>
        <w:br/>
        <w:t>多选题</w:t>
      </w:r>
      <w:r>
        <w:rPr>
          <w:color w:val="494949"/>
          <w:sz w:val="18"/>
        </w:rPr>
        <w:t>(</w:t>
      </w:r>
      <w:r>
        <w:rPr>
          <w:color w:val="494949"/>
          <w:sz w:val="18"/>
        </w:rPr>
        <w:t>10.0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color w:val="595959"/>
          <w:sz w:val="16"/>
        </w:rPr>
        <w:t xml:space="preserve">道德性主题 </w:t>
        <w:br/>
        <w:br/>
      </w:r>
      <w:r>
        <w:rPr>
          <w:sz w:val="16"/>
        </w:rPr>
        <w:br/>
        <w:t>B.</w:t>
        <w:t xml:space="preserve">    </w:t>
      </w:r>
      <w:r>
        <w:rPr>
          <w:color w:val="595959"/>
          <w:sz w:val="16"/>
        </w:rPr>
        <w:t>审美性主题</w:t>
        <w:br/>
        <w:br/>
      </w:r>
      <w:r>
        <w:rPr>
          <w:sz w:val="16"/>
        </w:rPr>
        <w:br/>
        <w:t>C.</w:t>
        <w:t xml:space="preserve">    </w:t>
      </w:r>
      <w:r>
        <w:rPr>
          <w:color w:val="595959"/>
          <w:sz w:val="16"/>
        </w:rPr>
        <w:t>知识性主题</w:t>
        <w:br/>
        <w:br/>
      </w:r>
      <w:r>
        <w:rPr>
          <w:sz w:val="16"/>
        </w:rPr>
        <w:br/>
        <w:t>D.</w:t>
        <w:t xml:space="preserve">    </w:t>
      </w:r>
      <w:r>
        <w:rPr>
          <w:color w:val="595959"/>
          <w:sz w:val="16"/>
        </w:rPr>
        <w:t>科学性主题</w:t>
        <w:br/>
        <w:br/>
      </w:r>
      <w:r>
        <w:rPr>
          <w:sz w:val="16"/>
        </w:rPr>
        <w:br/>
        <w:t>E.</w:t>
        <w:t xml:space="preserve">    </w:t>
      </w:r>
      <w:r>
        <w:rPr>
          <w:color w:val="595959"/>
          <w:sz w:val="16"/>
        </w:rPr>
        <w:t>趣味性主题</w:t>
        <w:br/>
        <w:br/>
        <w:br/>
      </w:r>
      <w:r>
        <w:rPr>
          <w:sz w:val="16"/>
        </w:rPr>
        <w:br/>
        <w:t>正确答案</w:t>
      </w:r>
      <w:r>
        <w:rPr>
          <w:sz w:val="16"/>
        </w:rPr>
        <w:t>：A C E</w:t>
        <w:br/>
      </w:r>
      <w:r>
        <w:rPr>
          <w:sz w:val="16"/>
        </w:rPr>
        <w:t>答案解释</w:t>
      </w:r>
      <w:r>
        <w:rPr>
          <w:sz w:val="16"/>
        </w:rPr>
        <w:t>：暂无</w:t>
      </w:r>
    </w:p>
    <w:p>
      <w:pPr>
        <w:spacing w:line="240" w:lineRule="auto" w:before="400" w:after="0"/>
        <w:jc w:val="left"/>
      </w:pPr>
      <w:r/>
      <w:r>
        <w:rPr>
          <w:sz w:val="24"/>
        </w:rPr>
      </w:r>
      <w:r>
        <w:rPr>
          <w:sz w:val="24"/>
        </w:rPr>
        <w:t>14.</w:t>
        <w:t xml:space="preserve">    </w:t>
      </w:r>
      <w:r>
        <w:rPr>
          <w:color w:val="595959"/>
          <w:sz w:val="24"/>
        </w:rPr>
        <w:t>幼儿文学创作在结构上要尽力避免（      ）</w:t>
        <w:br/>
      </w:r>
    </w:p>
    <w:p>
      <w:pPr>
        <w:spacing w:line="240" w:lineRule="auto"/>
        <w:jc w:val="left"/>
      </w:pPr>
      <w:r>
        <w:rPr>
          <w:sz w:val="18"/>
        </w:rPr>
      </w:r>
      <w:r>
        <w:rPr>
          <w:color w:val="494949"/>
          <w:sz w:val="18"/>
        </w:rPr>
        <w:t>多选题</w:t>
      </w:r>
      <w:r>
        <w:rPr>
          <w:color w:val="494949"/>
          <w:sz w:val="18"/>
        </w:rPr>
        <w:t>(</w:t>
      </w:r>
      <w:r>
        <w:rPr>
          <w:color w:val="494949"/>
          <w:sz w:val="18"/>
        </w:rPr>
        <w:t>10.0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color w:val="595959"/>
          <w:sz w:val="16"/>
        </w:rPr>
        <w:t>顺叙的方法</w:t>
        <w:br/>
        <w:br/>
      </w:r>
      <w:r>
        <w:rPr>
          <w:sz w:val="16"/>
        </w:rPr>
        <w:br/>
        <w:t>B.</w:t>
        <w:t xml:space="preserve">    </w:t>
      </w:r>
      <w:r>
        <w:rPr>
          <w:color w:val="595959"/>
          <w:sz w:val="16"/>
        </w:rPr>
        <w:t>插叙的方法</w:t>
        <w:br/>
        <w:br/>
      </w:r>
      <w:r>
        <w:rPr>
          <w:sz w:val="16"/>
        </w:rPr>
        <w:br/>
        <w:t>C.</w:t>
        <w:t xml:space="preserve">    </w:t>
      </w:r>
      <w:r>
        <w:rPr>
          <w:color w:val="595959"/>
          <w:sz w:val="16"/>
        </w:rPr>
        <w:t>倒叙的方法</w:t>
        <w:br/>
        <w:br/>
      </w:r>
      <w:r>
        <w:rPr>
          <w:sz w:val="16"/>
        </w:rPr>
        <w:br/>
        <w:t>D.</w:t>
        <w:t xml:space="preserve">    </w:t>
      </w:r>
      <w:r>
        <w:rPr>
          <w:color w:val="595959"/>
          <w:sz w:val="16"/>
        </w:rPr>
        <w:t>补叙的方法</w:t>
        <w:br/>
        <w:br/>
      </w:r>
      <w:r>
        <w:rPr>
          <w:sz w:val="16"/>
        </w:rPr>
        <w:br/>
        <w:t>E.</w:t>
        <w:t xml:space="preserve">    </w:t>
      </w:r>
      <w:r>
        <w:rPr>
          <w:color w:val="595959"/>
          <w:sz w:val="16"/>
        </w:rPr>
        <w:t>多条线索同时进行</w:t>
        <w:br/>
        <w:br/>
        <w:br/>
      </w:r>
      <w:r>
        <w:rPr>
          <w:sz w:val="16"/>
        </w:rPr>
        <w:br/>
        <w:t>正确答案</w:t>
      </w:r>
      <w:r>
        <w:rPr>
          <w:sz w:val="16"/>
        </w:rPr>
        <w:t>：B C D E</w:t>
        <w:br/>
      </w:r>
      <w:r>
        <w:rPr>
          <w:sz w:val="16"/>
        </w:rPr>
        <w:t>答案解释</w:t>
      </w:r>
      <w:r>
        <w:rPr>
          <w:sz w:val="16"/>
        </w:rPr>
        <w:t>：暂无</w:t>
      </w:r>
    </w:p>
    <w:p>
      <w:pPr>
        <w:spacing w:line="240" w:lineRule="auto" w:before="400" w:after="0"/>
        <w:jc w:val="left"/>
      </w:pPr>
      <w:r/>
      <w:r>
        <w:rPr>
          <w:sz w:val="24"/>
        </w:rPr>
      </w:r>
      <w:r>
        <w:rPr>
          <w:sz w:val="24"/>
        </w:rPr>
        <w:t>15.</w:t>
        <w:t xml:space="preserve">    </w:t>
      </w:r>
      <w:r>
        <w:rPr>
          <w:color w:val="595959"/>
          <w:sz w:val="24"/>
        </w:rPr>
        <w:t>幼儿文学创作在词汇上要多用（     ）</w:t>
        <w:br/>
      </w:r>
    </w:p>
    <w:p>
      <w:pPr>
        <w:spacing w:line="240" w:lineRule="auto"/>
        <w:jc w:val="left"/>
      </w:pPr>
      <w:r>
        <w:rPr>
          <w:sz w:val="18"/>
        </w:rPr>
      </w:r>
      <w:r>
        <w:rPr>
          <w:color w:val="494949"/>
          <w:sz w:val="18"/>
        </w:rPr>
        <w:br/>
        <w:t>多选题</w:t>
      </w:r>
      <w:r>
        <w:rPr>
          <w:color w:val="494949"/>
          <w:sz w:val="18"/>
        </w:rPr>
        <w:t>(</w:t>
      </w:r>
      <w:r>
        <w:rPr>
          <w:color w:val="494949"/>
          <w:sz w:val="18"/>
        </w:rPr>
        <w:t>10.0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color w:val="595959"/>
          <w:sz w:val="16"/>
        </w:rPr>
        <w:t xml:space="preserve">名词 </w:t>
        <w:br/>
        <w:br/>
      </w:r>
      <w:r>
        <w:rPr>
          <w:sz w:val="16"/>
        </w:rPr>
        <w:br/>
        <w:t>B.</w:t>
        <w:t xml:space="preserve">    </w:t>
      </w:r>
      <w:r>
        <w:rPr>
          <w:color w:val="595959"/>
          <w:sz w:val="16"/>
        </w:rPr>
        <w:t>助词</w:t>
        <w:br/>
        <w:br/>
      </w:r>
      <w:r>
        <w:rPr>
          <w:sz w:val="16"/>
        </w:rPr>
        <w:br/>
        <w:t>C.</w:t>
        <w:t xml:space="preserve">    </w:t>
      </w:r>
      <w:r>
        <w:rPr>
          <w:color w:val="595959"/>
          <w:sz w:val="16"/>
        </w:rPr>
        <w:t>连词</w:t>
        <w:br/>
        <w:br/>
      </w:r>
      <w:r>
        <w:rPr>
          <w:sz w:val="16"/>
        </w:rPr>
        <w:br/>
        <w:t>D.</w:t>
        <w:t xml:space="preserve">    </w:t>
      </w:r>
      <w:r>
        <w:rPr>
          <w:color w:val="595959"/>
          <w:sz w:val="16"/>
        </w:rPr>
        <w:t>动词</w:t>
        <w:br/>
        <w:br/>
      </w:r>
      <w:r>
        <w:rPr>
          <w:sz w:val="16"/>
        </w:rPr>
        <w:br/>
        <w:t>E.</w:t>
        <w:t xml:space="preserve">    </w:t>
      </w:r>
      <w:r>
        <w:rPr>
          <w:color w:val="595959"/>
          <w:sz w:val="16"/>
        </w:rPr>
        <w:t>形容词</w:t>
        <w:br/>
        <w:br/>
        <w:br/>
      </w:r>
      <w:r>
        <w:rPr>
          <w:sz w:val="16"/>
        </w:rPr>
        <w:br/>
        <w:t>正确答案</w:t>
      </w:r>
      <w:r>
        <w:rPr>
          <w:sz w:val="16"/>
        </w:rPr>
        <w:t>：A D E</w:t>
        <w:br/>
      </w:r>
      <w:r>
        <w:rPr>
          <w:sz w:val="16"/>
        </w:rPr>
        <w:t>答案解释</w:t>
      </w:r>
      <w:r>
        <w:rPr>
          <w:sz w:val="16"/>
        </w:rPr>
        <w:t>：暂无</w:t>
      </w:r>
    </w:p>
    <w:p>
      <w:pPr>
        <w:spacing w:line="240" w:lineRule="auto" w:before="400" w:after="0"/>
        <w:jc w:val="left"/>
      </w:pPr>
      <w:r/>
      <w:r>
        <w:rPr>
          <w:sz w:val="24"/>
        </w:rPr>
      </w:r>
      <w:r>
        <w:rPr>
          <w:sz w:val="24"/>
        </w:rPr>
        <w:t>16.</w:t>
        <w:t xml:space="preserve">    </w:t>
      </w:r>
      <w:r>
        <w:rPr>
          <w:color w:val="595959"/>
          <w:sz w:val="24"/>
        </w:rPr>
        <w:t>下列幼儿文学作品中兼顾知识性和文学性的有（     ）</w:t>
        <w:br/>
      </w:r>
    </w:p>
    <w:p>
      <w:pPr>
        <w:spacing w:line="240" w:lineRule="auto"/>
        <w:jc w:val="left"/>
      </w:pPr>
      <w:r>
        <w:rPr>
          <w:sz w:val="18"/>
        </w:rPr>
      </w:r>
      <w:r>
        <w:rPr>
          <w:color w:val="494949"/>
          <w:sz w:val="18"/>
        </w:rPr>
        <w:br/>
        <w:t>多选题</w:t>
      </w:r>
      <w:r>
        <w:rPr>
          <w:color w:val="494949"/>
          <w:sz w:val="18"/>
        </w:rPr>
        <w:t>(</w:t>
      </w:r>
      <w:r>
        <w:rPr>
          <w:color w:val="494949"/>
          <w:sz w:val="18"/>
        </w:rPr>
        <w:t>10.0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color w:val="595959"/>
          <w:sz w:val="16"/>
        </w:rPr>
        <w:t xml:space="preserve">《小蝌蚪找妈妈》 </w:t>
        <w:br/>
        <w:br/>
      </w:r>
      <w:r>
        <w:rPr>
          <w:sz w:val="16"/>
        </w:rPr>
        <w:br/>
        <w:t>B.</w:t>
        <w:t xml:space="preserve">    </w:t>
      </w:r>
      <w:r>
        <w:rPr>
          <w:color w:val="595959"/>
          <w:sz w:val="16"/>
        </w:rPr>
        <w:t>《蜻蜓和蚂蚁》</w:t>
        <w:br/>
        <w:br/>
      </w:r>
      <w:r>
        <w:rPr>
          <w:sz w:val="16"/>
        </w:rPr>
        <w:br/>
        <w:t>C.</w:t>
        <w:t xml:space="preserve">    </w:t>
      </w:r>
      <w:r>
        <w:rPr>
          <w:color w:val="595959"/>
          <w:sz w:val="16"/>
        </w:rPr>
        <w:t>《啄木鸟医生》</w:t>
        <w:br/>
        <w:br/>
      </w:r>
      <w:r>
        <w:rPr>
          <w:sz w:val="16"/>
        </w:rPr>
        <w:br/>
        <w:t>D.</w:t>
        <w:t xml:space="preserve">    </w:t>
      </w:r>
      <w:r>
        <w:rPr>
          <w:color w:val="595959"/>
          <w:sz w:val="16"/>
        </w:rPr>
        <w:t>《小蚱蜢》</w:t>
        <w:br/>
        <w:br/>
      </w:r>
      <w:r>
        <w:rPr>
          <w:sz w:val="16"/>
        </w:rPr>
        <w:br/>
        <w:t>E.</w:t>
        <w:t xml:space="preserve">    </w:t>
      </w:r>
      <w:r>
        <w:rPr>
          <w:color w:val="595959"/>
          <w:sz w:val="16"/>
        </w:rPr>
        <w:t>《谁的本领大》</w:t>
        <w:br/>
        <w:br/>
        <w:br/>
      </w:r>
      <w:r>
        <w:rPr>
          <w:sz w:val="16"/>
        </w:rPr>
        <w:br/>
        <w:t>正确答案</w:t>
      </w:r>
      <w:r>
        <w:rPr>
          <w:sz w:val="16"/>
        </w:rPr>
        <w:t>：A C E</w:t>
        <w:br/>
      </w:r>
      <w:r>
        <w:rPr>
          <w:sz w:val="16"/>
        </w:rPr>
        <w:t>答案解释</w:t>
      </w:r>
      <w:r>
        <w:rPr>
          <w:sz w:val="16"/>
        </w:rPr>
        <w:t>：暂无</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宋体" w:hAnsi="宋体" w:eastAsia="宋体"/>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